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102" w:rsidRPr="00283E20" w:rsidRDefault="00892102" w:rsidP="00283E20">
      <w:pPr>
        <w:jc w:val="center"/>
        <w:rPr>
          <w:b/>
          <w:i/>
        </w:rPr>
      </w:pPr>
      <w:bookmarkStart w:id="0" w:name="_GoBack"/>
      <w:bookmarkEnd w:id="0"/>
      <w:r w:rsidRPr="001E351C">
        <w:rPr>
          <w:b/>
        </w:rPr>
        <w:t>Пояснительная записка.</w:t>
      </w:r>
    </w:p>
    <w:p w:rsidR="00892102" w:rsidRPr="001E351C" w:rsidRDefault="00892102" w:rsidP="00892102">
      <w:pPr>
        <w:spacing w:before="100" w:beforeAutospacing="1"/>
        <w:ind w:firstLine="709"/>
      </w:pPr>
      <w:r w:rsidRPr="001E351C">
        <w:t>Рабоч</w:t>
      </w:r>
      <w:r w:rsidR="002043BF">
        <w:t>ая программа по литературе для 9</w:t>
      </w:r>
      <w:r w:rsidRPr="001E351C">
        <w:t xml:space="preserve"> класса составлена на основе следующих документов:</w:t>
      </w:r>
    </w:p>
    <w:p w:rsidR="00892102" w:rsidRPr="001E351C" w:rsidRDefault="00892102" w:rsidP="00707B8C">
      <w:pPr>
        <w:pStyle w:val="a4"/>
        <w:widowControl/>
        <w:numPr>
          <w:ilvl w:val="0"/>
          <w:numId w:val="2"/>
        </w:numPr>
        <w:suppressAutoHyphens w:val="0"/>
        <w:spacing w:before="100" w:beforeAutospacing="1"/>
        <w:rPr>
          <w:szCs w:val="24"/>
        </w:rPr>
      </w:pPr>
      <w:r w:rsidRPr="001E351C">
        <w:rPr>
          <w:szCs w:val="24"/>
        </w:rPr>
        <w:t>Федеральный государственный образовательный стандарт основного общего образования: приказ Минобрнауки России от 17 декабря 2010 года № 1897.</w:t>
      </w:r>
    </w:p>
    <w:p w:rsidR="00892102" w:rsidRPr="004B52F6" w:rsidRDefault="004B52F6" w:rsidP="00707B8C">
      <w:pPr>
        <w:pStyle w:val="a4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line="100" w:lineRule="atLeast"/>
        <w:jc w:val="both"/>
        <w:rPr>
          <w:lang w:eastAsia="en-US"/>
        </w:rPr>
      </w:pPr>
      <w:r>
        <w:rPr>
          <w:lang w:eastAsia="en-US"/>
        </w:rPr>
        <w:t>Основная образовательная программа основного общего образования МКОУ ТСШ-И ЭМР, принята решением педагогического совета, протокол №10 от 29 мая 2010 года;</w:t>
      </w:r>
    </w:p>
    <w:p w:rsidR="004B52F6" w:rsidRPr="004B52F6" w:rsidRDefault="004B52F6" w:rsidP="00707B8C">
      <w:pPr>
        <w:pStyle w:val="a4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line="100" w:lineRule="atLeast"/>
        <w:jc w:val="both"/>
        <w:rPr>
          <w:lang w:eastAsia="en-US"/>
        </w:rPr>
      </w:pPr>
      <w:r>
        <w:rPr>
          <w:lang w:eastAsia="en-US"/>
        </w:rPr>
        <w:t>Пр</w:t>
      </w:r>
      <w:r w:rsidR="00B007B1">
        <w:rPr>
          <w:lang w:eastAsia="en-US"/>
        </w:rPr>
        <w:t>ограмма воспитания МКОУ ТСШ-И на</w:t>
      </w:r>
      <w:r>
        <w:rPr>
          <w:lang w:eastAsia="en-US"/>
        </w:rPr>
        <w:t xml:space="preserve"> 2021-2025гг.</w:t>
      </w:r>
    </w:p>
    <w:p w:rsidR="00892102" w:rsidRPr="001E351C" w:rsidRDefault="00892102" w:rsidP="00707B8C">
      <w:pPr>
        <w:pStyle w:val="a4"/>
        <w:widowControl/>
        <w:numPr>
          <w:ilvl w:val="0"/>
          <w:numId w:val="2"/>
        </w:numPr>
        <w:suppressAutoHyphens w:val="0"/>
        <w:spacing w:before="100" w:beforeAutospacing="1"/>
        <w:rPr>
          <w:szCs w:val="24"/>
        </w:rPr>
      </w:pPr>
      <w:r w:rsidRPr="001E351C">
        <w:rPr>
          <w:szCs w:val="24"/>
        </w:rPr>
        <w:t>Примерные программы по учебным предметам. Литература (стандарты второго поколения).</w:t>
      </w:r>
    </w:p>
    <w:p w:rsidR="00892102" w:rsidRDefault="00892102" w:rsidP="00707B8C">
      <w:pPr>
        <w:pStyle w:val="a4"/>
        <w:widowControl/>
        <w:numPr>
          <w:ilvl w:val="0"/>
          <w:numId w:val="2"/>
        </w:numPr>
        <w:contextualSpacing w:val="0"/>
        <w:jc w:val="both"/>
        <w:rPr>
          <w:szCs w:val="24"/>
          <w:lang w:eastAsia="ar-SA"/>
        </w:rPr>
      </w:pPr>
      <w:r w:rsidRPr="001E351C">
        <w:rPr>
          <w:szCs w:val="24"/>
          <w:lang w:eastAsia="ar-SA"/>
        </w:rPr>
        <w:t xml:space="preserve">Авторской программы по литературе к предметной линии учебников авторов В.Я. Коровиной, В.П. Журавлева, В.И. Коровина и других.  </w:t>
      </w:r>
    </w:p>
    <w:p w:rsidR="004B52F6" w:rsidRPr="004B52F6" w:rsidRDefault="004B52F6" w:rsidP="004B52F6">
      <w:pPr>
        <w:widowControl/>
        <w:ind w:left="709"/>
        <w:jc w:val="both"/>
        <w:rPr>
          <w:lang w:eastAsia="ar-SA"/>
        </w:rPr>
      </w:pPr>
    </w:p>
    <w:p w:rsidR="00892102" w:rsidRPr="001E351C" w:rsidRDefault="00892102" w:rsidP="00892102">
      <w:pPr>
        <w:ind w:firstLine="709"/>
        <w:jc w:val="both"/>
      </w:pPr>
      <w:r w:rsidRPr="001E351C"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892102" w:rsidRPr="001E351C" w:rsidRDefault="00892102" w:rsidP="00892102">
      <w:pPr>
        <w:ind w:firstLine="709"/>
        <w:jc w:val="both"/>
        <w:rPr>
          <w:bCs/>
          <w:iCs/>
        </w:rPr>
      </w:pPr>
      <w:r w:rsidRPr="001E351C">
        <w:t>Согласно государственному образовательному стандарту, изучение</w:t>
      </w:r>
      <w:r w:rsidRPr="001E351C">
        <w:rPr>
          <w:bCs/>
          <w:iCs/>
        </w:rPr>
        <w:t xml:space="preserve"> литературы в основной школе направлено на достижение следующих </w:t>
      </w:r>
      <w:r w:rsidRPr="001E351C">
        <w:rPr>
          <w:b/>
          <w:bCs/>
          <w:iCs/>
        </w:rPr>
        <w:t>целей</w:t>
      </w:r>
      <w:r w:rsidRPr="001E351C">
        <w:rPr>
          <w:bCs/>
          <w:iCs/>
        </w:rPr>
        <w:t>:</w:t>
      </w:r>
    </w:p>
    <w:p w:rsidR="00892102" w:rsidRPr="001E351C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1E351C">
        <w:rPr>
          <w:bCs/>
        </w:rPr>
        <w:t>воспитание</w:t>
      </w:r>
      <w:r w:rsidRPr="001E351C"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892102" w:rsidRPr="001E351C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1E351C">
        <w:rPr>
          <w:bCs/>
        </w:rPr>
        <w:t>развитие</w:t>
      </w:r>
      <w:r w:rsidRPr="001E351C">
        <w:rPr>
          <w:b/>
          <w:bCs/>
        </w:rPr>
        <w:t xml:space="preserve"> </w:t>
      </w:r>
      <w:r w:rsidRPr="001E351C"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892102" w:rsidRPr="001E351C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1E351C">
        <w:rPr>
          <w:bCs/>
        </w:rPr>
        <w:t>освоение знаний</w:t>
      </w:r>
      <w:r w:rsidRPr="001E351C"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892102" w:rsidRPr="001E351C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</w:pPr>
      <w:r w:rsidRPr="001E351C">
        <w:rPr>
          <w:bCs/>
        </w:rPr>
        <w:t>овладение умениями</w:t>
      </w:r>
      <w:r w:rsidRPr="001E351C"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892102" w:rsidRPr="001E351C" w:rsidRDefault="00892102" w:rsidP="00892102">
      <w:pPr>
        <w:ind w:firstLine="709"/>
        <w:jc w:val="both"/>
      </w:pPr>
      <w:r w:rsidRPr="001E351C"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1E351C">
        <w:t>общегуманистические</w:t>
      </w:r>
      <w:proofErr w:type="spellEnd"/>
      <w:r w:rsidRPr="001E351C">
        <w:t xml:space="preserve"> идеалы, воспитывающими высокие нравственные чувства у человека читающего.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 xml:space="preserve">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предусматривает решение следующих основных </w:t>
      </w:r>
      <w:r w:rsidRPr="001E351C">
        <w:rPr>
          <w:b/>
          <w:lang w:eastAsia="ar-SA"/>
        </w:rPr>
        <w:t>задач: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lastRenderedPageBreak/>
        <w:t>•  обеспечение соответствия основной образовательной программы требованиям ФГОС;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обеспечение преемственности начального общего, основного общего, среднего (полного) общего образования;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ограниченными возможностями здоровья;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</w:t>
      </w:r>
      <w:r w:rsidR="00892102" w:rsidRPr="001E351C">
        <w:rPr>
          <w:lang w:eastAsia="ar-SA"/>
        </w:rPr>
        <w:t xml:space="preserve">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 </w:t>
      </w:r>
      <w:r w:rsidR="00892102" w:rsidRPr="001E351C">
        <w:rPr>
          <w:lang w:eastAsia="ar-SA"/>
        </w:rPr>
        <w:t>взаимодействие образовательного учреждения при реализации основной образовательной про граммы с социальными партнерами;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выявление и развитие способностей обучающихся, в том числе одаренных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</w:t>
      </w:r>
      <w:r w:rsidR="00892102" w:rsidRPr="001E351C">
        <w:rPr>
          <w:lang w:eastAsia="ar-SA"/>
        </w:rPr>
        <w:t>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</w:t>
      </w:r>
      <w:r w:rsidR="00892102" w:rsidRPr="001E351C">
        <w:rPr>
          <w:lang w:eastAsia="ar-SA"/>
        </w:rPr>
        <w:t>участие обучающихся, их родителей (законных представителей), педагогических работников и общественности в проектировании и развитии внутришкольной социальной среды, школьного уклада;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 xml:space="preserve">•  включение </w:t>
      </w:r>
      <w:proofErr w:type="gramStart"/>
      <w:r w:rsidRPr="001E351C">
        <w:rPr>
          <w:lang w:eastAsia="ar-SA"/>
        </w:rPr>
        <w:t>обучающихся</w:t>
      </w:r>
      <w:proofErr w:type="gramEnd"/>
      <w:r w:rsidRPr="001E351C">
        <w:rPr>
          <w:lang w:eastAsia="ar-SA"/>
        </w:rPr>
        <w:t xml:space="preserve">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892102" w:rsidRPr="001E351C" w:rsidRDefault="004B52F6" w:rsidP="00892102">
      <w:pPr>
        <w:ind w:firstLine="851"/>
        <w:jc w:val="both"/>
        <w:rPr>
          <w:lang w:eastAsia="ar-SA"/>
        </w:rPr>
      </w:pPr>
      <w:r>
        <w:rPr>
          <w:lang w:eastAsia="ar-SA"/>
        </w:rPr>
        <w:t xml:space="preserve">• </w:t>
      </w:r>
      <w:r w:rsidR="00892102" w:rsidRPr="001E351C">
        <w:rPr>
          <w:lang w:eastAsia="ar-SA"/>
        </w:rPr>
        <w:t xml:space="preserve">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сотрудничестве с базовыми предприятиями, учреждениями профессионального образования, центрами профессиональной работы; 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сохранение и укрепление физического, психологического и социального здоровья обучающихся, обеспечение их безопасности.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осознанное, творческое чтение художественных произведений разных жанров;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выразительное чтение художественного текста;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различные виды пересказа (подробный, краткий, выборочный, с элементами комментария, с творческим заданием);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ответы на вопросы, раскрывающие знание и понимание текста произведения;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заучивание наизусть стихотворных и прозаических текстов;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анализ и интерпретация произведения;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составление планов и написание отзывов о произведениях;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 xml:space="preserve">• </w:t>
      </w:r>
      <w:r w:rsidR="004B52F6">
        <w:rPr>
          <w:lang w:eastAsia="ar-SA"/>
        </w:rPr>
        <w:t xml:space="preserve"> </w:t>
      </w:r>
      <w:r w:rsidRPr="001E351C">
        <w:rPr>
          <w:lang w:eastAsia="ar-SA"/>
        </w:rPr>
        <w:t>написание сочинений по литературным произведениям и на основе жизненных впечатлений;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целенаправленный поиск информации на основе знания ее источников и умения работать с ними;</w:t>
      </w:r>
    </w:p>
    <w:p w:rsidR="00892102" w:rsidRPr="001E351C" w:rsidRDefault="00892102" w:rsidP="00892102">
      <w:pPr>
        <w:ind w:firstLine="851"/>
        <w:jc w:val="both"/>
        <w:rPr>
          <w:lang w:eastAsia="ar-SA"/>
        </w:rPr>
      </w:pPr>
      <w:r w:rsidRPr="001E351C">
        <w:rPr>
          <w:lang w:eastAsia="ar-SA"/>
        </w:rPr>
        <w:t>•  индивидуальная и коллективная проектная деятельность.</w:t>
      </w:r>
    </w:p>
    <w:p w:rsidR="004C1B79" w:rsidRDefault="004C1B79" w:rsidP="00C133D0">
      <w:pPr>
        <w:jc w:val="both"/>
        <w:rPr>
          <w:sz w:val="28"/>
          <w:szCs w:val="28"/>
        </w:rPr>
      </w:pPr>
    </w:p>
    <w:p w:rsidR="00AA3C79" w:rsidRPr="00F02A39" w:rsidRDefault="00AA3C79" w:rsidP="00C133D0">
      <w:pPr>
        <w:jc w:val="both"/>
        <w:rPr>
          <w:sz w:val="28"/>
          <w:szCs w:val="28"/>
        </w:rPr>
      </w:pPr>
    </w:p>
    <w:p w:rsidR="00C352B3" w:rsidRDefault="00C352B3" w:rsidP="004B52F6">
      <w:pPr>
        <w:jc w:val="center"/>
        <w:rPr>
          <w:b/>
        </w:rPr>
      </w:pPr>
    </w:p>
    <w:p w:rsidR="00C352B3" w:rsidRDefault="00C352B3" w:rsidP="004B52F6">
      <w:pPr>
        <w:jc w:val="center"/>
        <w:rPr>
          <w:b/>
        </w:rPr>
      </w:pPr>
    </w:p>
    <w:p w:rsidR="00892102" w:rsidRDefault="00892102" w:rsidP="004B52F6">
      <w:pPr>
        <w:jc w:val="center"/>
        <w:rPr>
          <w:b/>
        </w:rPr>
      </w:pPr>
      <w:r w:rsidRPr="001E351C">
        <w:rPr>
          <w:b/>
        </w:rPr>
        <w:lastRenderedPageBreak/>
        <w:t>Общая характеристика учебного предмета</w:t>
      </w:r>
    </w:p>
    <w:p w:rsidR="00AE0D5B" w:rsidRDefault="00AE0D5B" w:rsidP="004B52F6">
      <w:pPr>
        <w:jc w:val="center"/>
        <w:rPr>
          <w:b/>
        </w:rPr>
      </w:pPr>
    </w:p>
    <w:p w:rsidR="00227D83" w:rsidRDefault="00D161E6" w:rsidP="00227D83">
      <w:pPr>
        <w:ind w:firstLine="567"/>
        <w:jc w:val="both"/>
        <w:rPr>
          <w:lang w:eastAsia="ar-SA"/>
        </w:rPr>
      </w:pPr>
      <w:r>
        <w:rPr>
          <w:lang w:eastAsia="ar-SA"/>
        </w:rPr>
        <w:t>Курс литературы в 9</w:t>
      </w:r>
      <w:r w:rsidR="00227D83" w:rsidRPr="004C41AD">
        <w:rPr>
          <w:lang w:eastAsia="ar-SA"/>
        </w:rPr>
        <w:t xml:space="preserve"> классе строится на основе сочетания концентрического, историко-хронологического и проблемно-тематического принципов.</w:t>
      </w:r>
    </w:p>
    <w:p w:rsidR="00227D83" w:rsidRPr="004C41AD" w:rsidRDefault="00227D83" w:rsidP="00227D83">
      <w:pPr>
        <w:ind w:firstLine="567"/>
        <w:jc w:val="both"/>
        <w:rPr>
          <w:lang w:eastAsia="ar-SA"/>
        </w:rPr>
      </w:pPr>
      <w:r w:rsidRPr="004C41AD">
        <w:rPr>
          <w:lang w:eastAsia="ar-SA"/>
        </w:rPr>
        <w:t>Главная идея программы по литературе – изучение литературы от фольклора к древнерусской литературе, от нее к русской литературе XVIII, XIX, XX вв.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5157E6" w:rsidRDefault="004B52F6" w:rsidP="00227D83">
      <w:pPr>
        <w:ind w:firstLine="567"/>
        <w:jc w:val="both"/>
        <w:rPr>
          <w:lang w:eastAsia="ar-SA"/>
        </w:rPr>
      </w:pPr>
      <w:r>
        <w:rPr>
          <w:lang w:eastAsia="ar-SA"/>
        </w:rPr>
        <w:t>Содержание курса литературы</w:t>
      </w:r>
      <w:r w:rsidR="005157E6">
        <w:rPr>
          <w:lang w:eastAsia="ar-SA"/>
        </w:rPr>
        <w:t xml:space="preserve"> как учебного предмета составляют чтение и изучение </w:t>
      </w:r>
      <w:proofErr w:type="gramStart"/>
      <w:r w:rsidR="005157E6">
        <w:rPr>
          <w:lang w:eastAsia="ar-SA"/>
        </w:rPr>
        <w:t>художественных</w:t>
      </w:r>
      <w:proofErr w:type="gramEnd"/>
      <w:r w:rsidR="005157E6">
        <w:rPr>
          <w:lang w:eastAsia="ar-SA"/>
        </w:rPr>
        <w:t xml:space="preserve"> произведение, представляющих золотой фонд русской классики. Их восприятие, анализ, </w:t>
      </w:r>
      <w:proofErr w:type="spellStart"/>
      <w:r w:rsidR="005157E6">
        <w:rPr>
          <w:lang w:eastAsia="ar-SA"/>
        </w:rPr>
        <w:t>интерпритация</w:t>
      </w:r>
      <w:proofErr w:type="spellEnd"/>
      <w:r w:rsidR="005157E6">
        <w:rPr>
          <w:lang w:eastAsia="ar-SA"/>
        </w:rPr>
        <w:t xml:space="preserve"> базируется на системе историк</w:t>
      </w:r>
      <w:proofErr w:type="gramStart"/>
      <w:r w:rsidR="005157E6">
        <w:rPr>
          <w:lang w:eastAsia="ar-SA"/>
        </w:rPr>
        <w:t>о-</w:t>
      </w:r>
      <w:proofErr w:type="gramEnd"/>
      <w:r w:rsidR="005157E6">
        <w:rPr>
          <w:lang w:eastAsia="ar-SA"/>
        </w:rPr>
        <w:t xml:space="preserve"> и теоретико-литературных знаний, на определённых способах и видах учебной деятельности. Основными критериями отбора художественных произведений для изучения в 7 классе являются их высокая художественная ценность, </w:t>
      </w:r>
      <w:proofErr w:type="spellStart"/>
      <w:r w:rsidR="005157E6">
        <w:rPr>
          <w:lang w:eastAsia="ar-SA"/>
        </w:rPr>
        <w:t>гуманиститческая</w:t>
      </w:r>
      <w:proofErr w:type="spellEnd"/>
      <w:r w:rsidR="005157E6">
        <w:rPr>
          <w:lang w:eastAsia="ar-SA"/>
        </w:rPr>
        <w:t xml:space="preserve">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 </w:t>
      </w:r>
    </w:p>
    <w:p w:rsidR="00227D83" w:rsidRPr="004C41AD" w:rsidRDefault="00227D83" w:rsidP="00227D83">
      <w:pPr>
        <w:ind w:firstLine="567"/>
        <w:jc w:val="both"/>
        <w:rPr>
          <w:lang w:eastAsia="ar-SA"/>
        </w:rPr>
      </w:pPr>
      <w:r w:rsidRPr="004C41AD">
        <w:rPr>
          <w:lang w:eastAsia="ar-SA"/>
        </w:rPr>
        <w:t>Учитывая рекомендации, изложенные в «Методическом письме о преподавании учебного предмета Литература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892102" w:rsidRDefault="00227D83" w:rsidP="00BA6B22">
      <w:pPr>
        <w:ind w:firstLine="567"/>
        <w:jc w:val="both"/>
        <w:rPr>
          <w:lang w:eastAsia="ar-SA"/>
        </w:rPr>
      </w:pPr>
      <w:r w:rsidRPr="004C41AD">
        <w:rPr>
          <w:lang w:eastAsia="ar-SA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самостоятельного чтения.</w:t>
      </w:r>
    </w:p>
    <w:p w:rsidR="00C133D0" w:rsidRPr="00BA6B22" w:rsidRDefault="00C133D0" w:rsidP="00BA6B22">
      <w:pPr>
        <w:ind w:firstLine="567"/>
        <w:jc w:val="both"/>
        <w:rPr>
          <w:lang w:eastAsia="ar-SA"/>
        </w:rPr>
      </w:pPr>
    </w:p>
    <w:p w:rsidR="00892102" w:rsidRPr="00892102" w:rsidRDefault="00892102" w:rsidP="00892102">
      <w:pPr>
        <w:jc w:val="center"/>
        <w:rPr>
          <w:b/>
        </w:rPr>
      </w:pPr>
      <w:r w:rsidRPr="00892102">
        <w:rPr>
          <w:b/>
        </w:rPr>
        <w:t>Описание места учебного предмета</w:t>
      </w:r>
    </w:p>
    <w:p w:rsidR="00892102" w:rsidRPr="00892102" w:rsidRDefault="00892102" w:rsidP="00892102">
      <w:pPr>
        <w:jc w:val="center"/>
        <w:rPr>
          <w:b/>
          <w:color w:val="000000"/>
        </w:rPr>
      </w:pPr>
    </w:p>
    <w:p w:rsidR="00892102" w:rsidRPr="00EE070B" w:rsidRDefault="00892102" w:rsidP="00BF4C22">
      <w:pPr>
        <w:ind w:firstLine="567"/>
        <w:jc w:val="both"/>
        <w:rPr>
          <w:color w:val="000000"/>
        </w:rPr>
      </w:pPr>
      <w:r w:rsidRPr="00892102">
        <w:rPr>
          <w:color w:val="000000"/>
        </w:rPr>
        <w:t>На изучение уч</w:t>
      </w:r>
      <w:r w:rsidR="004B52F6">
        <w:rPr>
          <w:color w:val="000000"/>
        </w:rPr>
        <w:t>ебного пре</w:t>
      </w:r>
      <w:r w:rsidR="00D161E6">
        <w:rPr>
          <w:color w:val="000000"/>
        </w:rPr>
        <w:t>дмета «Литература» в 9</w:t>
      </w:r>
      <w:r w:rsidRPr="00892102">
        <w:rPr>
          <w:color w:val="000000"/>
        </w:rPr>
        <w:t xml:space="preserve"> клас</w:t>
      </w:r>
      <w:r w:rsidR="00D161E6">
        <w:rPr>
          <w:color w:val="000000"/>
        </w:rPr>
        <w:t>се отведено 102</w:t>
      </w:r>
      <w:r w:rsidR="004B52F6">
        <w:rPr>
          <w:color w:val="000000"/>
        </w:rPr>
        <w:t xml:space="preserve"> часов </w:t>
      </w:r>
      <w:r w:rsidR="00D161E6">
        <w:rPr>
          <w:color w:val="000000"/>
        </w:rPr>
        <w:t>или 3</w:t>
      </w:r>
      <w:r w:rsidRPr="00892102">
        <w:rPr>
          <w:color w:val="000000"/>
        </w:rPr>
        <w:t xml:space="preserve"> часа в неделю на 34 учебных недели, что соот</w:t>
      </w:r>
      <w:r w:rsidR="00BF44C0">
        <w:rPr>
          <w:color w:val="000000"/>
        </w:rPr>
        <w:t>ветствует учебному плану на 2022-2023</w:t>
      </w:r>
      <w:r w:rsidR="00EE070B">
        <w:rPr>
          <w:color w:val="000000"/>
        </w:rPr>
        <w:t xml:space="preserve"> учебный год.</w:t>
      </w:r>
      <w:r w:rsidR="0021220F" w:rsidRPr="0021220F">
        <w:rPr>
          <w:color w:val="000000"/>
        </w:rPr>
        <w:t xml:space="preserve"> </w:t>
      </w:r>
    </w:p>
    <w:p w:rsidR="00892102" w:rsidRDefault="00892102" w:rsidP="00892102">
      <w:pPr>
        <w:ind w:firstLine="567"/>
        <w:jc w:val="center"/>
        <w:rPr>
          <w:b/>
          <w:color w:val="000000"/>
        </w:rPr>
      </w:pPr>
    </w:p>
    <w:p w:rsidR="00892102" w:rsidRPr="001E351C" w:rsidRDefault="00440307" w:rsidP="00892102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Планируемые результаты изуче</w:t>
      </w:r>
      <w:r w:rsidR="00892102" w:rsidRPr="001E351C">
        <w:rPr>
          <w:b/>
          <w:color w:val="000000"/>
        </w:rPr>
        <w:t>ния программы</w:t>
      </w:r>
    </w:p>
    <w:p w:rsidR="00892102" w:rsidRPr="001E351C" w:rsidRDefault="00892102" w:rsidP="00892102">
      <w:pPr>
        <w:ind w:firstLine="567"/>
        <w:jc w:val="center"/>
        <w:rPr>
          <w:b/>
          <w:color w:val="000000"/>
        </w:rPr>
      </w:pPr>
    </w:p>
    <w:p w:rsidR="00892102" w:rsidRPr="001E351C" w:rsidRDefault="00892102" w:rsidP="00EE070B">
      <w:pPr>
        <w:ind w:firstLine="567"/>
        <w:rPr>
          <w:color w:val="000000"/>
        </w:rPr>
      </w:pPr>
      <w:r w:rsidRPr="001E351C">
        <w:rPr>
          <w:b/>
          <w:color w:val="000000"/>
        </w:rPr>
        <w:t>Личностные</w:t>
      </w:r>
      <w:r w:rsidRPr="001E351C">
        <w:rPr>
          <w:color w:val="000000"/>
        </w:rPr>
        <w:t xml:space="preserve"> </w:t>
      </w:r>
      <w:r w:rsidRPr="001E351C">
        <w:rPr>
          <w:b/>
          <w:color w:val="000000"/>
        </w:rPr>
        <w:t>результаты</w:t>
      </w:r>
      <w:r w:rsidR="00EE070B">
        <w:rPr>
          <w:b/>
          <w:color w:val="000000"/>
        </w:rPr>
        <w:t>,</w:t>
      </w:r>
      <w:r w:rsidR="00EE070B" w:rsidRPr="00EE070B">
        <w:rPr>
          <w:color w:val="000000"/>
        </w:rPr>
        <w:t xml:space="preserve"> </w:t>
      </w:r>
      <w:r w:rsidR="00EE070B" w:rsidRPr="001E351C">
        <w:rPr>
          <w:color w:val="000000"/>
        </w:rPr>
        <w:t>формируемыми при изучении предмета «Литература», являются:</w:t>
      </w:r>
    </w:p>
    <w:p w:rsidR="00EE070B" w:rsidRPr="00EE070B" w:rsidRDefault="00EE070B" w:rsidP="00707B8C">
      <w:pPr>
        <w:pStyle w:val="a7"/>
        <w:numPr>
          <w:ilvl w:val="0"/>
          <w:numId w:val="4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E070B" w:rsidRPr="00EE070B" w:rsidRDefault="00EE070B" w:rsidP="00707B8C">
      <w:pPr>
        <w:pStyle w:val="a7"/>
        <w:numPr>
          <w:ilvl w:val="0"/>
          <w:numId w:val="4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 xml:space="preserve">формирование ответственного отношения к учению, готовности и </w:t>
      </w:r>
      <w:proofErr w:type="gramStart"/>
      <w:r w:rsidRPr="00EE070B">
        <w:rPr>
          <w:kern w:val="0"/>
          <w:lang w:eastAsia="ru-RU" w:bidi="ar-SA"/>
        </w:rPr>
        <w:t>способности</w:t>
      </w:r>
      <w:proofErr w:type="gramEnd"/>
      <w:r w:rsidRPr="00EE070B">
        <w:rPr>
          <w:kern w:val="0"/>
          <w:lang w:eastAsia="ru-RU" w:bidi="ar-SA"/>
        </w:rPr>
        <w:t xml:space="preserve"> обучающихся к саморазвитию и самообразованию;</w:t>
      </w:r>
    </w:p>
    <w:p w:rsidR="00EE070B" w:rsidRPr="00EE070B" w:rsidRDefault="00EE070B" w:rsidP="00707B8C">
      <w:pPr>
        <w:pStyle w:val="a7"/>
        <w:numPr>
          <w:ilvl w:val="0"/>
          <w:numId w:val="4"/>
        </w:numPr>
        <w:rPr>
          <w:kern w:val="0"/>
          <w:lang w:eastAsia="ru-RU" w:bidi="ar-SA"/>
        </w:rPr>
      </w:pPr>
      <w:proofErr w:type="gramStart"/>
      <w:r w:rsidRPr="00EE070B">
        <w:rPr>
          <w:kern w:val="0"/>
          <w:lang w:eastAsia="ru-RU" w:bidi="ar-SA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  <w:proofErr w:type="gramEnd"/>
    </w:p>
    <w:p w:rsidR="00EE070B" w:rsidRPr="00EE070B" w:rsidRDefault="00EE070B" w:rsidP="00707B8C">
      <w:pPr>
        <w:pStyle w:val="a7"/>
        <w:numPr>
          <w:ilvl w:val="0"/>
          <w:numId w:val="4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формирование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EE070B" w:rsidRDefault="00EE070B" w:rsidP="00707B8C">
      <w:pPr>
        <w:pStyle w:val="a7"/>
        <w:numPr>
          <w:ilvl w:val="0"/>
          <w:numId w:val="4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 xml:space="preserve">использование для решения познавательных и коммуникативных задач различных источников информации (словари, энциклопедии, </w:t>
      </w:r>
      <w:r w:rsidRPr="00EE070B">
        <w:rPr>
          <w:kern w:val="0"/>
          <w:lang w:eastAsia="ru-RU" w:bidi="ar-SA"/>
        </w:rPr>
        <w:lastRenderedPageBreak/>
        <w:t>интернет-ресурсы и др.).</w:t>
      </w:r>
    </w:p>
    <w:p w:rsidR="00EE070B" w:rsidRPr="00EE070B" w:rsidRDefault="00EE070B" w:rsidP="00EE070B">
      <w:pPr>
        <w:pStyle w:val="a7"/>
        <w:ind w:left="720"/>
        <w:rPr>
          <w:kern w:val="0"/>
          <w:lang w:eastAsia="ru-RU" w:bidi="ar-SA"/>
        </w:rPr>
      </w:pPr>
    </w:p>
    <w:p w:rsidR="00892102" w:rsidRDefault="00892102" w:rsidP="00892102">
      <w:pPr>
        <w:ind w:firstLine="567"/>
        <w:rPr>
          <w:color w:val="000000"/>
        </w:rPr>
      </w:pPr>
      <w:r w:rsidRPr="001E351C">
        <w:rPr>
          <w:b/>
          <w:color w:val="000000"/>
        </w:rPr>
        <w:t>Метапредметные результаты</w:t>
      </w:r>
      <w:r w:rsidRPr="001E351C">
        <w:rPr>
          <w:color w:val="000000"/>
        </w:rPr>
        <w:t xml:space="preserve"> изучения предметы должны проявиться:</w:t>
      </w:r>
    </w:p>
    <w:p w:rsidR="00EE070B" w:rsidRPr="00EE070B" w:rsidRDefault="00EE070B" w:rsidP="00707B8C">
      <w:pPr>
        <w:pStyle w:val="a7"/>
        <w:numPr>
          <w:ilvl w:val="0"/>
          <w:numId w:val="5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EE070B" w:rsidRPr="00EE070B" w:rsidRDefault="00EE070B" w:rsidP="00707B8C">
      <w:pPr>
        <w:pStyle w:val="a7"/>
        <w:numPr>
          <w:ilvl w:val="0"/>
          <w:numId w:val="5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E070B" w:rsidRPr="00EE070B" w:rsidRDefault="00EE070B" w:rsidP="00707B8C">
      <w:pPr>
        <w:pStyle w:val="a7"/>
        <w:numPr>
          <w:ilvl w:val="0"/>
          <w:numId w:val="5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смысловое чтение;</w:t>
      </w:r>
    </w:p>
    <w:p w:rsidR="00EE070B" w:rsidRPr="00EE070B" w:rsidRDefault="00EE070B" w:rsidP="00707B8C">
      <w:pPr>
        <w:pStyle w:val="a7"/>
        <w:numPr>
          <w:ilvl w:val="0"/>
          <w:numId w:val="5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EE070B" w:rsidRPr="00EE070B" w:rsidRDefault="00EE070B" w:rsidP="00707B8C">
      <w:pPr>
        <w:pStyle w:val="a7"/>
        <w:numPr>
          <w:ilvl w:val="0"/>
          <w:numId w:val="5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EE070B" w:rsidRDefault="00EE070B" w:rsidP="00707B8C">
      <w:pPr>
        <w:pStyle w:val="a7"/>
        <w:numPr>
          <w:ilvl w:val="0"/>
          <w:numId w:val="5"/>
        </w:numPr>
        <w:rPr>
          <w:kern w:val="0"/>
          <w:lang w:eastAsia="ru-RU" w:bidi="ar-SA"/>
        </w:rPr>
      </w:pPr>
      <w:r w:rsidRPr="00EE070B">
        <w:rPr>
          <w:kern w:val="0"/>
          <w:lang w:eastAsia="ru-RU" w:bidi="ar-SA"/>
        </w:rPr>
        <w:t>умение работать с разными источниками информации, находить ее, анализировать, использовать в самостоятельной деятельности.</w:t>
      </w:r>
    </w:p>
    <w:p w:rsidR="00EE070B" w:rsidRPr="00EE070B" w:rsidRDefault="00EE070B" w:rsidP="00EE070B">
      <w:pPr>
        <w:pStyle w:val="a7"/>
        <w:ind w:left="720"/>
        <w:rPr>
          <w:kern w:val="0"/>
          <w:lang w:eastAsia="ru-RU" w:bidi="ar-SA"/>
        </w:rPr>
      </w:pPr>
    </w:p>
    <w:p w:rsidR="00892102" w:rsidRPr="006D5AD3" w:rsidRDefault="00892102" w:rsidP="00892102">
      <w:pPr>
        <w:rPr>
          <w:color w:val="000000"/>
        </w:rPr>
      </w:pPr>
      <w:r>
        <w:rPr>
          <w:color w:val="000000"/>
        </w:rPr>
        <w:t xml:space="preserve">         </w:t>
      </w:r>
      <w:r w:rsidRPr="006D5AD3">
        <w:rPr>
          <w:b/>
          <w:color w:val="000000"/>
        </w:rPr>
        <w:t>Предметные результаты</w:t>
      </w:r>
      <w:r w:rsidRPr="006D5AD3">
        <w:rPr>
          <w:color w:val="000000"/>
        </w:rPr>
        <w:t xml:space="preserve"> состоят в следующем:</w:t>
      </w:r>
    </w:p>
    <w:p w:rsidR="00892102" w:rsidRPr="006D5AD3" w:rsidRDefault="00892102" w:rsidP="00707B8C">
      <w:pPr>
        <w:pStyle w:val="a4"/>
        <w:numPr>
          <w:ilvl w:val="0"/>
          <w:numId w:val="3"/>
        </w:numPr>
        <w:rPr>
          <w:b/>
          <w:color w:val="000000"/>
          <w:szCs w:val="24"/>
        </w:rPr>
      </w:pPr>
      <w:r w:rsidRPr="006D5AD3">
        <w:rPr>
          <w:b/>
          <w:color w:val="000000"/>
          <w:szCs w:val="24"/>
        </w:rPr>
        <w:t>В познавательной сфере: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color w:val="000000"/>
          <w:szCs w:val="24"/>
        </w:rPr>
        <w:t xml:space="preserve">- понимание ключевых проблем </w:t>
      </w:r>
      <w:r w:rsidRPr="001E351C">
        <w:rPr>
          <w:szCs w:val="24"/>
        </w:rPr>
        <w:t>изученных произведений русского фольклора и фольклора других народов, древнерусской литературы, литературы XVIII в., русских писателей XIX—XX вв., зарубежной литературы;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овладение навыками анализа литературного произведения: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несколько произведений;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определение в произведении элементов сюжета, композиции, изобразительно-языковых средств языка;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владение элементарной литературоведческой терминологией при анализе литературного произведения.</w:t>
      </w:r>
    </w:p>
    <w:p w:rsidR="00892102" w:rsidRPr="006D5AD3" w:rsidRDefault="00892102" w:rsidP="00707B8C">
      <w:pPr>
        <w:pStyle w:val="a4"/>
        <w:numPr>
          <w:ilvl w:val="0"/>
          <w:numId w:val="3"/>
        </w:numPr>
        <w:jc w:val="both"/>
        <w:rPr>
          <w:b/>
          <w:szCs w:val="24"/>
        </w:rPr>
      </w:pPr>
      <w:r w:rsidRPr="006D5AD3">
        <w:rPr>
          <w:b/>
          <w:szCs w:val="24"/>
        </w:rPr>
        <w:t>В ценностно-ориентационной сфере: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приобщение к духовно-нравственным ценностям русской литературы и культуры;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 xml:space="preserve">- формулирование собственного отношения к произведениям русской литературы, их оценка; 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собственная интерпретация (в отдельных случаях) изученных литературных произведений;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понимание авторской позиции и свое отношение к ней.</w:t>
      </w:r>
    </w:p>
    <w:p w:rsidR="00892102" w:rsidRPr="006D5AD3" w:rsidRDefault="00892102" w:rsidP="00707B8C">
      <w:pPr>
        <w:pStyle w:val="a4"/>
        <w:numPr>
          <w:ilvl w:val="0"/>
          <w:numId w:val="3"/>
        </w:numPr>
        <w:jc w:val="both"/>
        <w:rPr>
          <w:b/>
          <w:szCs w:val="24"/>
        </w:rPr>
      </w:pPr>
      <w:r w:rsidRPr="006D5AD3">
        <w:rPr>
          <w:b/>
          <w:szCs w:val="24"/>
        </w:rPr>
        <w:t>В коммуникативной сфере: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восприятие на слух литературных произведений разных жанров, осмысленное чтение и адекватное восприятие;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умение вести диалог;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 xml:space="preserve">- написание изложений и сочинений на темы, связанные с тематикой, проблематикой изученных произведений, классные и домашние </w:t>
      </w:r>
      <w:r w:rsidRPr="001E351C">
        <w:rPr>
          <w:szCs w:val="24"/>
        </w:rPr>
        <w:lastRenderedPageBreak/>
        <w:t>творческие работы, рефераты на литературные и общекультурные темы.</w:t>
      </w:r>
    </w:p>
    <w:p w:rsidR="00892102" w:rsidRPr="006D5AD3" w:rsidRDefault="00892102" w:rsidP="00707B8C">
      <w:pPr>
        <w:pStyle w:val="a4"/>
        <w:numPr>
          <w:ilvl w:val="0"/>
          <w:numId w:val="3"/>
        </w:numPr>
        <w:jc w:val="both"/>
        <w:rPr>
          <w:b/>
          <w:szCs w:val="24"/>
        </w:rPr>
      </w:pPr>
      <w:r w:rsidRPr="006D5AD3">
        <w:rPr>
          <w:b/>
          <w:szCs w:val="24"/>
        </w:rPr>
        <w:t xml:space="preserve">В эстетической сфере: </w:t>
      </w:r>
    </w:p>
    <w:p w:rsidR="00892102" w:rsidRPr="001E351C" w:rsidRDefault="00892102" w:rsidP="00892102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>-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21220F" w:rsidRPr="00AE0D5B" w:rsidRDefault="00892102" w:rsidP="00AE0D5B">
      <w:pPr>
        <w:pStyle w:val="a4"/>
        <w:ind w:left="900"/>
        <w:jc w:val="both"/>
        <w:rPr>
          <w:szCs w:val="24"/>
        </w:rPr>
      </w:pPr>
      <w:r w:rsidRPr="001E351C">
        <w:rPr>
          <w:szCs w:val="24"/>
        </w:rPr>
        <w:t xml:space="preserve">- понимание русского слова его эстетической функции, роли изобразительно-выразительных средств языка в создании художественных образов литературных произведений. </w:t>
      </w:r>
    </w:p>
    <w:p w:rsidR="00830A9A" w:rsidRPr="00062318" w:rsidRDefault="00830A9A" w:rsidP="00892102">
      <w:pPr>
        <w:jc w:val="both"/>
        <w:rPr>
          <w:color w:val="000000"/>
          <w:sz w:val="28"/>
          <w:szCs w:val="28"/>
        </w:rPr>
      </w:pPr>
    </w:p>
    <w:p w:rsidR="00892102" w:rsidRPr="001E351C" w:rsidRDefault="00892102" w:rsidP="00892102">
      <w:pPr>
        <w:ind w:firstLine="709"/>
        <w:jc w:val="center"/>
        <w:rPr>
          <w:b/>
        </w:rPr>
      </w:pPr>
      <w:r w:rsidRPr="001E351C">
        <w:rPr>
          <w:b/>
        </w:rPr>
        <w:t xml:space="preserve"> Учебно-тематический план.</w:t>
      </w:r>
    </w:p>
    <w:p w:rsidR="00892102" w:rsidRDefault="00892102" w:rsidP="00892102">
      <w:pPr>
        <w:ind w:firstLine="709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Ind w:w="2518" w:type="dxa"/>
        <w:tblLook w:val="04A0" w:firstRow="1" w:lastRow="0" w:firstColumn="1" w:lastColumn="0" w:noHBand="0" w:noVBand="1"/>
      </w:tblPr>
      <w:tblGrid>
        <w:gridCol w:w="8789"/>
        <w:gridCol w:w="1169"/>
      </w:tblGrid>
      <w:tr w:rsidR="008B1B79" w:rsidTr="00156BB9">
        <w:tc>
          <w:tcPr>
            <w:tcW w:w="8789" w:type="dxa"/>
          </w:tcPr>
          <w:p w:rsidR="008B1B79" w:rsidRPr="001E351C" w:rsidRDefault="008B1B79" w:rsidP="00BE16DC">
            <w:pPr>
              <w:jc w:val="both"/>
              <w:rPr>
                <w:b/>
              </w:rPr>
            </w:pPr>
            <w:r w:rsidRPr="001E351C">
              <w:rPr>
                <w:b/>
              </w:rPr>
              <w:t xml:space="preserve">Содержание </w:t>
            </w:r>
          </w:p>
        </w:tc>
        <w:tc>
          <w:tcPr>
            <w:tcW w:w="1169" w:type="dxa"/>
          </w:tcPr>
          <w:p w:rsidR="008B1B79" w:rsidRPr="001E351C" w:rsidRDefault="008B1B79" w:rsidP="00BE16DC">
            <w:pPr>
              <w:jc w:val="both"/>
              <w:rPr>
                <w:b/>
              </w:rPr>
            </w:pPr>
            <w:r w:rsidRPr="001E351C">
              <w:rPr>
                <w:b/>
              </w:rPr>
              <w:t>Кол-во часов</w:t>
            </w:r>
          </w:p>
        </w:tc>
      </w:tr>
      <w:tr w:rsidR="008B1B79" w:rsidTr="00156BB9">
        <w:tc>
          <w:tcPr>
            <w:tcW w:w="8789" w:type="dxa"/>
          </w:tcPr>
          <w:p w:rsidR="008B1B79" w:rsidRPr="00062318" w:rsidRDefault="008B1B79" w:rsidP="00BE16DC">
            <w:pPr>
              <w:jc w:val="both"/>
              <w:rPr>
                <w:b/>
              </w:rPr>
            </w:pPr>
            <w:r w:rsidRPr="00062318">
              <w:rPr>
                <w:b/>
              </w:rPr>
              <w:t>Введение</w:t>
            </w:r>
          </w:p>
        </w:tc>
        <w:tc>
          <w:tcPr>
            <w:tcW w:w="1169" w:type="dxa"/>
          </w:tcPr>
          <w:p w:rsidR="008B1B79" w:rsidRPr="00B7602E" w:rsidRDefault="008B1B79" w:rsidP="00BE16DC">
            <w:pPr>
              <w:jc w:val="center"/>
            </w:pPr>
            <w:r w:rsidRPr="00B7602E">
              <w:t>1</w:t>
            </w:r>
          </w:p>
        </w:tc>
      </w:tr>
      <w:tr w:rsidR="008B1B79" w:rsidTr="00156BB9">
        <w:tc>
          <w:tcPr>
            <w:tcW w:w="8789" w:type="dxa"/>
          </w:tcPr>
          <w:p w:rsidR="008B1B79" w:rsidRPr="00062318" w:rsidRDefault="00156BB9" w:rsidP="00BE16DC">
            <w:pPr>
              <w:jc w:val="both"/>
              <w:rPr>
                <w:b/>
              </w:rPr>
            </w:pPr>
            <w:r>
              <w:rPr>
                <w:b/>
              </w:rPr>
              <w:t>Древнерусская литература</w:t>
            </w:r>
            <w:r w:rsidR="008B1B79" w:rsidRPr="00062318">
              <w:rPr>
                <w:b/>
              </w:rPr>
              <w:t xml:space="preserve"> </w:t>
            </w:r>
          </w:p>
        </w:tc>
        <w:tc>
          <w:tcPr>
            <w:tcW w:w="1169" w:type="dxa"/>
          </w:tcPr>
          <w:p w:rsidR="008B1B79" w:rsidRPr="00B7602E" w:rsidRDefault="007743B6" w:rsidP="00BE16DC">
            <w:pPr>
              <w:jc w:val="center"/>
            </w:pPr>
            <w:r>
              <w:t>3</w:t>
            </w:r>
          </w:p>
        </w:tc>
      </w:tr>
      <w:tr w:rsidR="008B1B79" w:rsidTr="00156BB9">
        <w:trPr>
          <w:trHeight w:val="252"/>
        </w:trPr>
        <w:tc>
          <w:tcPr>
            <w:tcW w:w="8789" w:type="dxa"/>
          </w:tcPr>
          <w:p w:rsidR="008B1B79" w:rsidRPr="00DA25BA" w:rsidRDefault="008B1B79" w:rsidP="00062318">
            <w:pPr>
              <w:jc w:val="both"/>
              <w:rPr>
                <w:b/>
              </w:rPr>
            </w:pPr>
            <w:r w:rsidRPr="00DA25BA">
              <w:rPr>
                <w:rFonts w:eastAsia="Times New Roman" w:cs="Times New Roman"/>
                <w:b/>
                <w:bCs/>
                <w:color w:val="000000"/>
              </w:rPr>
              <w:t xml:space="preserve">Из 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русской </w:t>
            </w:r>
            <w:r w:rsidRPr="00DA25BA">
              <w:rPr>
                <w:rFonts w:eastAsia="Times New Roman" w:cs="Times New Roman"/>
                <w:b/>
                <w:bCs/>
                <w:color w:val="000000"/>
              </w:rPr>
              <w:t>литературы XVIII века</w:t>
            </w:r>
          </w:p>
        </w:tc>
        <w:tc>
          <w:tcPr>
            <w:tcW w:w="1169" w:type="dxa"/>
          </w:tcPr>
          <w:p w:rsidR="008B1B79" w:rsidRPr="00B7602E" w:rsidRDefault="002527E9" w:rsidP="00BE16DC">
            <w:pPr>
              <w:jc w:val="center"/>
            </w:pPr>
            <w:r>
              <w:t>9</w:t>
            </w:r>
          </w:p>
        </w:tc>
      </w:tr>
      <w:tr w:rsidR="008B1B79" w:rsidTr="00156BB9">
        <w:trPr>
          <w:trHeight w:val="252"/>
        </w:trPr>
        <w:tc>
          <w:tcPr>
            <w:tcW w:w="8789" w:type="dxa"/>
          </w:tcPr>
          <w:p w:rsidR="008B1B79" w:rsidRPr="00DA25BA" w:rsidRDefault="008B1B79" w:rsidP="00DA25BA">
            <w:pPr>
              <w:jc w:val="both"/>
              <w:rPr>
                <w:b/>
              </w:rPr>
            </w:pPr>
            <w:r w:rsidRPr="00DA25BA">
              <w:rPr>
                <w:rFonts w:eastAsia="Times New Roman" w:cs="Times New Roman"/>
                <w:b/>
                <w:bCs/>
                <w:color w:val="000000"/>
              </w:rPr>
              <w:t>Из литературы XIX века</w:t>
            </w:r>
          </w:p>
        </w:tc>
        <w:tc>
          <w:tcPr>
            <w:tcW w:w="1169" w:type="dxa"/>
          </w:tcPr>
          <w:p w:rsidR="008B1B79" w:rsidRDefault="002527E9" w:rsidP="00BE16DC">
            <w:pPr>
              <w:jc w:val="center"/>
            </w:pPr>
            <w:r>
              <w:t>53</w:t>
            </w:r>
          </w:p>
        </w:tc>
      </w:tr>
      <w:tr w:rsidR="008B1B79" w:rsidTr="00156BB9">
        <w:trPr>
          <w:trHeight w:val="252"/>
        </w:trPr>
        <w:tc>
          <w:tcPr>
            <w:tcW w:w="8789" w:type="dxa"/>
          </w:tcPr>
          <w:p w:rsidR="008B1B79" w:rsidRPr="00DA25BA" w:rsidRDefault="008B1B79" w:rsidP="00172197">
            <w:pPr>
              <w:jc w:val="both"/>
              <w:rPr>
                <w:b/>
              </w:rPr>
            </w:pPr>
            <w:r w:rsidRPr="00DA25BA">
              <w:rPr>
                <w:rFonts w:eastAsia="Times New Roman" w:cs="Times New Roman"/>
                <w:b/>
                <w:bCs/>
                <w:color w:val="000000"/>
              </w:rPr>
              <w:t>Из литературы </w:t>
            </w:r>
            <w:r>
              <w:rPr>
                <w:rFonts w:eastAsia="Times New Roman" w:cs="Times New Roman"/>
                <w:b/>
                <w:bCs/>
                <w:color w:val="000000"/>
              </w:rPr>
              <w:t>X</w:t>
            </w:r>
            <w:r w:rsidRPr="00DA25BA">
              <w:rPr>
                <w:rFonts w:eastAsia="Times New Roman" w:cs="Times New Roman"/>
                <w:b/>
                <w:bCs/>
                <w:color w:val="000000"/>
              </w:rPr>
              <w:t>X века</w:t>
            </w:r>
          </w:p>
        </w:tc>
        <w:tc>
          <w:tcPr>
            <w:tcW w:w="1169" w:type="dxa"/>
          </w:tcPr>
          <w:p w:rsidR="008B1B79" w:rsidRDefault="007743B6" w:rsidP="00BE16DC">
            <w:pPr>
              <w:jc w:val="center"/>
            </w:pPr>
            <w:r>
              <w:t>2</w:t>
            </w:r>
            <w:r w:rsidR="002527E9">
              <w:t>9</w:t>
            </w:r>
          </w:p>
        </w:tc>
      </w:tr>
      <w:tr w:rsidR="002527E9" w:rsidTr="00156BB9">
        <w:tc>
          <w:tcPr>
            <w:tcW w:w="8789" w:type="dxa"/>
          </w:tcPr>
          <w:p w:rsidR="002527E9" w:rsidRPr="00804D53" w:rsidRDefault="002527E9" w:rsidP="002527E9">
            <w:pPr>
              <w:rPr>
                <w:b/>
              </w:rPr>
            </w:pPr>
            <w:r w:rsidRPr="00804D53">
              <w:rPr>
                <w:b/>
              </w:rPr>
              <w:t xml:space="preserve">Песни и романсы на стихи русских поэтов </w:t>
            </w:r>
            <w:r w:rsidRPr="00804D53">
              <w:rPr>
                <w:b/>
                <w:lang w:val="en-US"/>
              </w:rPr>
              <w:t>XIX</w:t>
            </w:r>
            <w:r w:rsidRPr="00804D53">
              <w:rPr>
                <w:b/>
              </w:rPr>
              <w:t xml:space="preserve"> ве</w:t>
            </w:r>
            <w:r w:rsidRPr="00804D53">
              <w:rPr>
                <w:b/>
              </w:rPr>
              <w:softHyphen/>
            </w:r>
            <w:r>
              <w:rPr>
                <w:b/>
              </w:rPr>
              <w:t xml:space="preserve">ка </w:t>
            </w:r>
          </w:p>
        </w:tc>
        <w:tc>
          <w:tcPr>
            <w:tcW w:w="1169" w:type="dxa"/>
          </w:tcPr>
          <w:p w:rsidR="002527E9" w:rsidRDefault="002527E9" w:rsidP="00BE16DC">
            <w:pPr>
              <w:jc w:val="center"/>
            </w:pPr>
            <w:r>
              <w:t>1</w:t>
            </w:r>
          </w:p>
        </w:tc>
      </w:tr>
      <w:tr w:rsidR="002C5276" w:rsidTr="00156BB9">
        <w:tc>
          <w:tcPr>
            <w:tcW w:w="8789" w:type="dxa"/>
          </w:tcPr>
          <w:p w:rsidR="002C5276" w:rsidRPr="00062318" w:rsidRDefault="002C5276" w:rsidP="00062318">
            <w:pPr>
              <w:tabs>
                <w:tab w:val="left" w:pos="1065"/>
              </w:tabs>
              <w:rPr>
                <w:b/>
              </w:rPr>
            </w:pPr>
            <w:r w:rsidRPr="00062318">
              <w:rPr>
                <w:b/>
              </w:rPr>
              <w:t xml:space="preserve">Из зарубежной литературы </w:t>
            </w:r>
          </w:p>
        </w:tc>
        <w:tc>
          <w:tcPr>
            <w:tcW w:w="1169" w:type="dxa"/>
          </w:tcPr>
          <w:p w:rsidR="002C5276" w:rsidRPr="00B7602E" w:rsidRDefault="002527E9" w:rsidP="00BE16DC">
            <w:pPr>
              <w:jc w:val="center"/>
            </w:pPr>
            <w:r>
              <w:t>5</w:t>
            </w:r>
          </w:p>
        </w:tc>
      </w:tr>
      <w:tr w:rsidR="002C5276" w:rsidTr="00156BB9">
        <w:tc>
          <w:tcPr>
            <w:tcW w:w="8789" w:type="dxa"/>
          </w:tcPr>
          <w:p w:rsidR="002C5276" w:rsidRPr="00062318" w:rsidRDefault="002C5276" w:rsidP="00BE16DC">
            <w:pPr>
              <w:jc w:val="both"/>
              <w:rPr>
                <w:b/>
              </w:rPr>
            </w:pPr>
            <w:r>
              <w:rPr>
                <w:b/>
              </w:rPr>
              <w:t>Итоговый урок</w:t>
            </w:r>
          </w:p>
        </w:tc>
        <w:tc>
          <w:tcPr>
            <w:tcW w:w="1169" w:type="dxa"/>
          </w:tcPr>
          <w:p w:rsidR="002C5276" w:rsidRPr="00B7602E" w:rsidRDefault="002C5276" w:rsidP="00BE16DC">
            <w:pPr>
              <w:jc w:val="center"/>
            </w:pPr>
            <w:r>
              <w:t>1</w:t>
            </w:r>
          </w:p>
        </w:tc>
      </w:tr>
      <w:tr w:rsidR="002C5276" w:rsidTr="00156BB9">
        <w:tc>
          <w:tcPr>
            <w:tcW w:w="8789" w:type="dxa"/>
          </w:tcPr>
          <w:p w:rsidR="002C5276" w:rsidRPr="00062318" w:rsidRDefault="002C5276" w:rsidP="00BE16DC">
            <w:pPr>
              <w:jc w:val="right"/>
              <w:rPr>
                <w:b/>
              </w:rPr>
            </w:pPr>
            <w:r w:rsidRPr="00062318">
              <w:rPr>
                <w:b/>
              </w:rPr>
              <w:t xml:space="preserve">Итого </w:t>
            </w:r>
          </w:p>
        </w:tc>
        <w:tc>
          <w:tcPr>
            <w:tcW w:w="1169" w:type="dxa"/>
          </w:tcPr>
          <w:p w:rsidR="002C5276" w:rsidRPr="00B7602E" w:rsidRDefault="002527E9" w:rsidP="00BE16DC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</w:tr>
    </w:tbl>
    <w:p w:rsidR="004C1B79" w:rsidRDefault="004C1B79" w:rsidP="008B1B79">
      <w:pPr>
        <w:rPr>
          <w:b/>
          <w:sz w:val="28"/>
          <w:szCs w:val="28"/>
        </w:rPr>
      </w:pPr>
    </w:p>
    <w:p w:rsidR="00823AE6" w:rsidRDefault="00823AE6" w:rsidP="008B1B79">
      <w:pPr>
        <w:rPr>
          <w:b/>
          <w:sz w:val="28"/>
          <w:szCs w:val="28"/>
        </w:rPr>
      </w:pPr>
    </w:p>
    <w:p w:rsidR="00823AE6" w:rsidRDefault="00892102" w:rsidP="00823AE6">
      <w:pPr>
        <w:jc w:val="center"/>
        <w:rPr>
          <w:b/>
        </w:rPr>
      </w:pPr>
      <w:r w:rsidRPr="00E051E4">
        <w:rPr>
          <w:b/>
        </w:rPr>
        <w:t>Содержание учебного предмета</w:t>
      </w:r>
    </w:p>
    <w:p w:rsidR="00823AE6" w:rsidRDefault="00823AE6" w:rsidP="00823AE6">
      <w:pPr>
        <w:jc w:val="center"/>
        <w:rPr>
          <w:b/>
        </w:rPr>
      </w:pPr>
    </w:p>
    <w:p w:rsidR="00823AE6" w:rsidRPr="00823AE6" w:rsidRDefault="00823AE6" w:rsidP="00823AE6">
      <w:pPr>
        <w:jc w:val="center"/>
        <w:rPr>
          <w:b/>
        </w:rPr>
      </w:pPr>
    </w:p>
    <w:p w:rsidR="00823AE6" w:rsidRPr="00A50DBC" w:rsidRDefault="00823AE6" w:rsidP="00823AE6">
      <w:pPr>
        <w:ind w:firstLine="709"/>
        <w:jc w:val="both"/>
        <w:rPr>
          <w:b/>
        </w:rPr>
      </w:pPr>
      <w:r>
        <w:rPr>
          <w:b/>
        </w:rPr>
        <w:t>ВВЕДЕНИЕ</w:t>
      </w:r>
    </w:p>
    <w:p w:rsidR="00823AE6" w:rsidRPr="00C37B0E" w:rsidRDefault="00823AE6" w:rsidP="00823AE6">
      <w:pPr>
        <w:ind w:firstLine="709"/>
        <w:jc w:val="both"/>
      </w:pPr>
      <w:r w:rsidRPr="00C37B0E">
        <w:t>Литература и ее роль в духовной жизни человека.</w:t>
      </w:r>
    </w:p>
    <w:p w:rsidR="00823AE6" w:rsidRPr="00C37B0E" w:rsidRDefault="00823AE6" w:rsidP="00823AE6">
      <w:pPr>
        <w:ind w:firstLine="709"/>
        <w:jc w:val="both"/>
      </w:pPr>
      <w:r w:rsidRPr="00C37B0E">
        <w:t>Шедевры родной литературы. Формирование потребно</w:t>
      </w:r>
      <w:r w:rsidRPr="00C37B0E">
        <w:softHyphen/>
        <w:t>сти общения с искусством, возникновение и развитие творческой читательской самостоятельности.</w:t>
      </w:r>
    </w:p>
    <w:p w:rsidR="00823AE6" w:rsidRPr="00C37B0E" w:rsidRDefault="00823AE6" w:rsidP="00823AE6">
      <w:pPr>
        <w:ind w:firstLine="709"/>
        <w:jc w:val="both"/>
        <w:rPr>
          <w:i/>
        </w:rPr>
      </w:pPr>
      <w:r w:rsidRPr="00C37B0E">
        <w:rPr>
          <w:i/>
        </w:rPr>
        <w:t>Теория литературы. Литература как искусство слова (углубление представлений).</w:t>
      </w:r>
    </w:p>
    <w:p w:rsidR="00823AE6" w:rsidRPr="00A50DBC" w:rsidRDefault="00823AE6" w:rsidP="00823AE6">
      <w:pPr>
        <w:ind w:firstLine="709"/>
        <w:jc w:val="both"/>
        <w:rPr>
          <w:b/>
        </w:rPr>
      </w:pPr>
      <w:r w:rsidRPr="00A50DBC">
        <w:rPr>
          <w:b/>
        </w:rPr>
        <w:t xml:space="preserve"> ИЗ ДРЕВНЕРУССКОЙ  ЛИТЕРАТУРЫ</w:t>
      </w:r>
      <w:r>
        <w:rPr>
          <w:b/>
        </w:rPr>
        <w:t xml:space="preserve"> </w:t>
      </w:r>
    </w:p>
    <w:p w:rsidR="00823AE6" w:rsidRPr="00C37B0E" w:rsidRDefault="00823AE6" w:rsidP="00823AE6">
      <w:pPr>
        <w:ind w:firstLine="709"/>
        <w:jc w:val="both"/>
      </w:pPr>
      <w:r w:rsidRPr="00C37B0E">
        <w:t>Беседа о древнерусской литературе. Самобытный харак</w:t>
      </w:r>
      <w:r w:rsidRPr="00C37B0E">
        <w:softHyphen/>
        <w:t>тер древнерусской литературы. Богатство и разнообразие жанров.</w:t>
      </w:r>
    </w:p>
    <w:p w:rsidR="00823AE6" w:rsidRPr="00C37B0E" w:rsidRDefault="00823AE6" w:rsidP="00823AE6">
      <w:pPr>
        <w:ind w:firstLine="709"/>
        <w:jc w:val="both"/>
      </w:pPr>
      <w:r w:rsidRPr="00A50DBC">
        <w:rPr>
          <w:b/>
          <w:i/>
          <w:iCs/>
        </w:rPr>
        <w:t>«Слово о полку Игореве».</w:t>
      </w:r>
      <w:r w:rsidRPr="00A50DBC">
        <w:rPr>
          <w:i/>
          <w:iCs/>
        </w:rPr>
        <w:t xml:space="preserve"> </w:t>
      </w:r>
      <w:r w:rsidRPr="00C37B0E">
        <w:t>История открытия памятника, проблема авторства. Художественные особенности произве</w:t>
      </w:r>
      <w:r w:rsidRPr="00C37B0E">
        <w:softHyphen/>
        <w:t>дения. Значение «Слова...» для русской литературы после</w:t>
      </w:r>
      <w:r w:rsidRPr="00C37B0E">
        <w:softHyphen/>
        <w:t>дующих веков.</w:t>
      </w:r>
    </w:p>
    <w:p w:rsidR="00823AE6" w:rsidRPr="00C37B0E" w:rsidRDefault="00823AE6" w:rsidP="00823AE6">
      <w:pPr>
        <w:ind w:firstLine="709"/>
        <w:jc w:val="both"/>
        <w:rPr>
          <w:i/>
        </w:rPr>
      </w:pPr>
      <w:r w:rsidRPr="00C37B0E">
        <w:rPr>
          <w:i/>
        </w:rPr>
        <w:t>Теория литературы. Слово как жанр древнерусской литературы.</w:t>
      </w:r>
    </w:p>
    <w:p w:rsidR="00823AE6" w:rsidRPr="00A50DBC" w:rsidRDefault="00823AE6" w:rsidP="00823AE6">
      <w:pPr>
        <w:ind w:firstLine="709"/>
        <w:jc w:val="both"/>
        <w:rPr>
          <w:b/>
        </w:rPr>
      </w:pPr>
      <w:r w:rsidRPr="00A50DBC">
        <w:rPr>
          <w:b/>
        </w:rPr>
        <w:t xml:space="preserve">ИЗ  ЛИТЕРАТУРЫ  </w:t>
      </w:r>
      <w:r w:rsidRPr="00A50DBC">
        <w:rPr>
          <w:b/>
          <w:lang w:val="en-US"/>
        </w:rPr>
        <w:t>XVIII</w:t>
      </w:r>
      <w:r w:rsidRPr="00A50DBC">
        <w:rPr>
          <w:b/>
        </w:rPr>
        <w:t xml:space="preserve">   ВЕКА</w:t>
      </w:r>
      <w:r>
        <w:rPr>
          <w:b/>
        </w:rPr>
        <w:t xml:space="preserve"> </w:t>
      </w:r>
    </w:p>
    <w:p w:rsidR="00823AE6" w:rsidRPr="00C37B0E" w:rsidRDefault="00823AE6" w:rsidP="00823AE6">
      <w:pPr>
        <w:ind w:firstLine="709"/>
        <w:jc w:val="both"/>
      </w:pPr>
      <w:r w:rsidRPr="00C37B0E">
        <w:lastRenderedPageBreak/>
        <w:t xml:space="preserve">Характеристика русской литературы </w:t>
      </w:r>
      <w:r w:rsidRPr="00C37B0E">
        <w:rPr>
          <w:lang w:val="en-US"/>
        </w:rPr>
        <w:t>XVIII</w:t>
      </w:r>
      <w:r w:rsidRPr="00C37B0E">
        <w:t xml:space="preserve"> века. </w:t>
      </w:r>
    </w:p>
    <w:p w:rsidR="00823AE6" w:rsidRPr="00C37B0E" w:rsidRDefault="00823AE6" w:rsidP="00823AE6">
      <w:pPr>
        <w:ind w:firstLine="709"/>
        <w:jc w:val="both"/>
      </w:pPr>
      <w:r w:rsidRPr="00C37B0E">
        <w:t>Граж</w:t>
      </w:r>
      <w:r w:rsidRPr="00C37B0E">
        <w:softHyphen/>
        <w:t>данский пафос русского классицизма.</w:t>
      </w:r>
    </w:p>
    <w:p w:rsidR="00823AE6" w:rsidRPr="00C37B0E" w:rsidRDefault="00823AE6" w:rsidP="00823AE6">
      <w:pPr>
        <w:ind w:firstLine="709"/>
        <w:jc w:val="both"/>
      </w:pPr>
      <w:r w:rsidRPr="00A50DBC">
        <w:rPr>
          <w:b/>
          <w:spacing w:val="-3"/>
        </w:rPr>
        <w:t>Михаил Васильевич Ломоносов.</w:t>
      </w:r>
      <w:r w:rsidRPr="00A50DBC">
        <w:rPr>
          <w:spacing w:val="-3"/>
        </w:rPr>
        <w:t xml:space="preserve"> </w:t>
      </w:r>
      <w:r w:rsidRPr="00C37B0E">
        <w:rPr>
          <w:spacing w:val="-3"/>
        </w:rPr>
        <w:t xml:space="preserve">Жизнь и творчество. </w:t>
      </w:r>
      <w:r w:rsidRPr="00C37B0E">
        <w:t>Ученый, поэт, реформатор русского литературного языка и стиха.</w:t>
      </w:r>
    </w:p>
    <w:p w:rsidR="00823AE6" w:rsidRPr="00C37B0E" w:rsidRDefault="00823AE6" w:rsidP="00823AE6">
      <w:pPr>
        <w:ind w:firstLine="709"/>
        <w:jc w:val="both"/>
      </w:pPr>
      <w:r w:rsidRPr="00A50DBC">
        <w:rPr>
          <w:b/>
        </w:rPr>
        <w:t xml:space="preserve"> </w:t>
      </w:r>
      <w:r w:rsidRPr="00A50DBC">
        <w:rPr>
          <w:b/>
          <w:i/>
          <w:iCs/>
        </w:rPr>
        <w:t>«Вечернее размышление о Божием величестве при слу</w:t>
      </w:r>
      <w:r w:rsidRPr="00A50DBC">
        <w:rPr>
          <w:b/>
          <w:i/>
          <w:iCs/>
        </w:rPr>
        <w:softHyphen/>
        <w:t xml:space="preserve">чае великого северного сияния», «Ода на день восшествия </w:t>
      </w:r>
      <w:r w:rsidRPr="00A50DBC">
        <w:rPr>
          <w:b/>
          <w:i/>
          <w:iCs/>
          <w:spacing w:val="-6"/>
        </w:rPr>
        <w:t xml:space="preserve">на Всероссийский престол </w:t>
      </w:r>
      <w:proofErr w:type="spellStart"/>
      <w:r w:rsidRPr="00A50DBC">
        <w:rPr>
          <w:b/>
          <w:i/>
          <w:iCs/>
          <w:spacing w:val="-6"/>
        </w:rPr>
        <w:t>ея</w:t>
      </w:r>
      <w:proofErr w:type="spellEnd"/>
      <w:r w:rsidRPr="00A50DBC">
        <w:rPr>
          <w:b/>
          <w:i/>
          <w:iCs/>
          <w:spacing w:val="-6"/>
        </w:rPr>
        <w:t xml:space="preserve"> Величества государыни Им</w:t>
      </w:r>
      <w:r w:rsidRPr="00A50DBC">
        <w:rPr>
          <w:b/>
          <w:i/>
          <w:iCs/>
          <w:spacing w:val="-6"/>
        </w:rPr>
        <w:softHyphen/>
      </w:r>
      <w:r w:rsidRPr="00A50DBC">
        <w:rPr>
          <w:b/>
          <w:i/>
          <w:iCs/>
          <w:spacing w:val="-5"/>
        </w:rPr>
        <w:t xml:space="preserve">ператрицы </w:t>
      </w:r>
      <w:proofErr w:type="spellStart"/>
      <w:r w:rsidRPr="00A50DBC">
        <w:rPr>
          <w:b/>
          <w:i/>
          <w:iCs/>
          <w:spacing w:val="-5"/>
        </w:rPr>
        <w:t>Елисаветы</w:t>
      </w:r>
      <w:proofErr w:type="spellEnd"/>
      <w:r w:rsidRPr="00A50DBC">
        <w:rPr>
          <w:b/>
          <w:i/>
          <w:iCs/>
          <w:spacing w:val="-5"/>
        </w:rPr>
        <w:t xml:space="preserve"> Петровны 1747 года».</w:t>
      </w:r>
      <w:r w:rsidRPr="00A50DBC">
        <w:rPr>
          <w:i/>
          <w:iCs/>
          <w:spacing w:val="-5"/>
        </w:rPr>
        <w:t xml:space="preserve"> </w:t>
      </w:r>
      <w:r w:rsidRPr="00C37B0E">
        <w:rPr>
          <w:spacing w:val="-5"/>
        </w:rPr>
        <w:t>Прославле</w:t>
      </w:r>
      <w:r w:rsidRPr="00C37B0E">
        <w:rPr>
          <w:spacing w:val="-5"/>
        </w:rPr>
        <w:softHyphen/>
      </w:r>
      <w:r w:rsidRPr="00C37B0E">
        <w:t>ние Родины, мира, науки и просвещения в произведениях Ломоносова.</w:t>
      </w:r>
    </w:p>
    <w:p w:rsidR="00823AE6" w:rsidRPr="00C37B0E" w:rsidRDefault="00823AE6" w:rsidP="00823AE6">
      <w:pPr>
        <w:ind w:firstLine="709"/>
        <w:jc w:val="both"/>
        <w:rPr>
          <w:i/>
        </w:rPr>
      </w:pPr>
      <w:r w:rsidRPr="00C37B0E">
        <w:rPr>
          <w:i/>
        </w:rPr>
        <w:t>Теория литературы. Ода как жанр лирической по</w:t>
      </w:r>
      <w:r w:rsidRPr="00C37B0E">
        <w:rPr>
          <w:i/>
        </w:rPr>
        <w:softHyphen/>
        <w:t>эзии.</w:t>
      </w:r>
    </w:p>
    <w:p w:rsidR="00823AE6" w:rsidRPr="00C37B0E" w:rsidRDefault="00823AE6" w:rsidP="00823AE6">
      <w:pPr>
        <w:ind w:firstLine="709"/>
        <w:jc w:val="both"/>
      </w:pPr>
      <w:r w:rsidRPr="00A50DBC">
        <w:rPr>
          <w:b/>
          <w:spacing w:val="-4"/>
        </w:rPr>
        <w:t>Гавриил Романович Державин</w:t>
      </w:r>
      <w:r w:rsidRPr="00A50DBC">
        <w:rPr>
          <w:spacing w:val="-4"/>
        </w:rPr>
        <w:t xml:space="preserve">. </w:t>
      </w:r>
      <w:r w:rsidRPr="00C37B0E">
        <w:rPr>
          <w:spacing w:val="-4"/>
        </w:rPr>
        <w:t>Жизнь и творчество. (Об</w:t>
      </w:r>
      <w:r w:rsidRPr="00C37B0E">
        <w:rPr>
          <w:spacing w:val="-4"/>
        </w:rPr>
        <w:softHyphen/>
      </w:r>
      <w:r w:rsidRPr="00C37B0E">
        <w:t>зор.)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  <w:i/>
          <w:iCs/>
        </w:rPr>
        <w:t>«Властителям и судиям».</w:t>
      </w:r>
      <w:r w:rsidRPr="00C37B0E">
        <w:rPr>
          <w:i/>
          <w:iCs/>
        </w:rPr>
        <w:t xml:space="preserve"> </w:t>
      </w:r>
      <w:r w:rsidRPr="00C37B0E">
        <w:t xml:space="preserve">Тема несправедливости </w:t>
      </w:r>
      <w:proofErr w:type="gramStart"/>
      <w:r w:rsidRPr="00C37B0E">
        <w:t>силь</w:t>
      </w:r>
      <w:r w:rsidRPr="00C37B0E">
        <w:softHyphen/>
        <w:t>ных</w:t>
      </w:r>
      <w:proofErr w:type="gramEnd"/>
      <w:r w:rsidRPr="00C37B0E">
        <w:t xml:space="preserve"> мира сего. «Высокий» слог и ораторские, декламаци</w:t>
      </w:r>
      <w:r w:rsidRPr="00C37B0E">
        <w:softHyphen/>
        <w:t>онные интонации.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  <w:i/>
          <w:iCs/>
        </w:rPr>
        <w:t>«Памятник».</w:t>
      </w:r>
      <w:r w:rsidRPr="00C37B0E">
        <w:rPr>
          <w:i/>
          <w:iCs/>
        </w:rPr>
        <w:t xml:space="preserve"> </w:t>
      </w:r>
      <w:r w:rsidRPr="00C37B0E">
        <w:t>Традиции Горация. Мысль о бессмертии поэта. «Забавный русский слог» Державина и его особен</w:t>
      </w:r>
      <w:r w:rsidRPr="00C37B0E">
        <w:softHyphen/>
        <w:t>ности. Оценка в стихотворении собственного поэтического новаторства.</w:t>
      </w:r>
    </w:p>
    <w:p w:rsidR="00823AE6" w:rsidRPr="00C37B0E" w:rsidRDefault="00823AE6" w:rsidP="00823AE6">
      <w:pPr>
        <w:ind w:firstLine="709"/>
        <w:jc w:val="both"/>
      </w:pPr>
      <w:r w:rsidRPr="00A50DBC">
        <w:rPr>
          <w:b/>
        </w:rPr>
        <w:t>Николай Михайлович Карамзин.</w:t>
      </w:r>
      <w:r w:rsidRPr="00A50DBC">
        <w:t xml:space="preserve"> </w:t>
      </w:r>
      <w:r w:rsidRPr="00C37B0E">
        <w:t>Слово о писателе.</w:t>
      </w:r>
    </w:p>
    <w:p w:rsidR="00823AE6" w:rsidRPr="00C37B0E" w:rsidRDefault="00823AE6" w:rsidP="00823AE6">
      <w:pPr>
        <w:ind w:firstLine="709"/>
        <w:jc w:val="both"/>
      </w:pPr>
      <w:r w:rsidRPr="00C37B0E">
        <w:t xml:space="preserve">Повесть </w:t>
      </w:r>
      <w:r w:rsidRPr="00C37B0E">
        <w:rPr>
          <w:b/>
          <w:i/>
          <w:iCs/>
        </w:rPr>
        <w:t>«Бедная Лиза»,</w:t>
      </w:r>
      <w:r w:rsidRPr="00C37B0E">
        <w:rPr>
          <w:i/>
          <w:iCs/>
        </w:rPr>
        <w:t xml:space="preserve"> </w:t>
      </w:r>
      <w:r w:rsidRPr="00C37B0E">
        <w:t xml:space="preserve">стихотворение </w:t>
      </w:r>
      <w:r w:rsidRPr="00C37B0E">
        <w:rPr>
          <w:b/>
          <w:i/>
          <w:iCs/>
        </w:rPr>
        <w:t>«Осень».</w:t>
      </w:r>
      <w:r w:rsidRPr="00C37B0E">
        <w:rPr>
          <w:i/>
          <w:iCs/>
        </w:rPr>
        <w:t xml:space="preserve"> </w:t>
      </w:r>
      <w:r w:rsidRPr="00C37B0E">
        <w:t>Сенти</w:t>
      </w:r>
      <w:r w:rsidRPr="00C37B0E"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C37B0E">
        <w:softHyphen/>
        <w:t>ской литературы.</w:t>
      </w:r>
    </w:p>
    <w:p w:rsidR="00823AE6" w:rsidRPr="00C37B0E" w:rsidRDefault="00823AE6" w:rsidP="00823AE6">
      <w:pPr>
        <w:ind w:firstLine="709"/>
        <w:jc w:val="both"/>
        <w:rPr>
          <w:i/>
        </w:rPr>
      </w:pPr>
      <w:r w:rsidRPr="00C37B0E">
        <w:rPr>
          <w:i/>
        </w:rPr>
        <w:t>Теория литературы. Сентиментализм (начальные представления).</w:t>
      </w:r>
    </w:p>
    <w:p w:rsidR="00823AE6" w:rsidRPr="00A50DBC" w:rsidRDefault="00823AE6" w:rsidP="00823AE6">
      <w:pPr>
        <w:ind w:firstLine="709"/>
        <w:jc w:val="both"/>
        <w:rPr>
          <w:b/>
        </w:rPr>
      </w:pPr>
      <w:r w:rsidRPr="00A50DBC">
        <w:rPr>
          <w:b/>
        </w:rPr>
        <w:t xml:space="preserve">ИЗ   РУССКОЙ  ЛИТЕРАТУРЫ  </w:t>
      </w:r>
      <w:r w:rsidRPr="00A50DBC">
        <w:rPr>
          <w:b/>
          <w:lang w:val="en-US"/>
        </w:rPr>
        <w:t>XIX</w:t>
      </w:r>
      <w:r w:rsidRPr="00A50DBC">
        <w:rPr>
          <w:b/>
        </w:rPr>
        <w:t xml:space="preserve">  ВЕКА</w:t>
      </w:r>
      <w:r>
        <w:rPr>
          <w:b/>
        </w:rPr>
        <w:t xml:space="preserve"> </w:t>
      </w:r>
    </w:p>
    <w:p w:rsidR="00823AE6" w:rsidRPr="00C37B0E" w:rsidRDefault="00823AE6" w:rsidP="00823AE6">
      <w:pPr>
        <w:ind w:firstLine="709"/>
        <w:jc w:val="both"/>
      </w:pPr>
      <w:r w:rsidRPr="00C37B0E">
        <w:t xml:space="preserve">Беседа об авторах и произведениях, определивших лицо литературы </w:t>
      </w:r>
      <w:r w:rsidRPr="00C37B0E">
        <w:rPr>
          <w:lang w:val="en-US"/>
        </w:rPr>
        <w:t>XIX</w:t>
      </w:r>
      <w:r w:rsidRPr="00C37B0E">
        <w:t xml:space="preserve"> века. Поэзия, проза, драматургия </w:t>
      </w:r>
      <w:r w:rsidRPr="00C37B0E">
        <w:rPr>
          <w:lang w:val="en-US"/>
        </w:rPr>
        <w:t>XIX</w:t>
      </w:r>
      <w:r w:rsidRPr="00C37B0E">
        <w:t xml:space="preserve"> века в русской критике, публицистике, мемуарной литературе.</w:t>
      </w:r>
    </w:p>
    <w:p w:rsidR="00823AE6" w:rsidRPr="00C37B0E" w:rsidRDefault="00823AE6" w:rsidP="00823AE6">
      <w:pPr>
        <w:ind w:firstLine="709"/>
        <w:jc w:val="both"/>
      </w:pPr>
      <w:r w:rsidRPr="00A50DBC">
        <w:rPr>
          <w:b/>
          <w:spacing w:val="-4"/>
        </w:rPr>
        <w:t>Василий Андреевич Жуковский.</w:t>
      </w:r>
      <w:r w:rsidRPr="00A50DBC">
        <w:rPr>
          <w:spacing w:val="-4"/>
        </w:rPr>
        <w:t xml:space="preserve"> </w:t>
      </w:r>
      <w:r w:rsidRPr="00C37B0E">
        <w:rPr>
          <w:spacing w:val="-4"/>
        </w:rPr>
        <w:t xml:space="preserve">Жизнь и творчество. </w:t>
      </w:r>
      <w:r w:rsidRPr="00C37B0E">
        <w:t>(Обзор.)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  <w:i/>
          <w:iCs/>
        </w:rPr>
        <w:t>«Море».</w:t>
      </w:r>
      <w:r w:rsidRPr="00C37B0E">
        <w:rPr>
          <w:i/>
          <w:iCs/>
        </w:rPr>
        <w:t xml:space="preserve"> </w:t>
      </w:r>
      <w:r w:rsidRPr="00C37B0E">
        <w:t>Романтический образ моря.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  <w:i/>
          <w:iCs/>
        </w:rPr>
        <w:t>«Невыразимое».</w:t>
      </w:r>
      <w:r w:rsidRPr="00C37B0E">
        <w:rPr>
          <w:i/>
          <w:iCs/>
        </w:rPr>
        <w:t xml:space="preserve"> </w:t>
      </w:r>
      <w:r w:rsidRPr="00C37B0E">
        <w:t xml:space="preserve">Границы </w:t>
      </w:r>
      <w:proofErr w:type="gramStart"/>
      <w:r w:rsidRPr="00C37B0E">
        <w:t>выразимого</w:t>
      </w:r>
      <w:proofErr w:type="gramEnd"/>
      <w:r w:rsidRPr="00C37B0E">
        <w:t>. Возможности по</w:t>
      </w:r>
      <w:r w:rsidRPr="00C37B0E">
        <w:softHyphen/>
        <w:t>этического языка и трудности, встающие на пути поэта. Отношение романтика к слову.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  <w:i/>
          <w:iCs/>
        </w:rPr>
        <w:t>«Светлана».</w:t>
      </w:r>
      <w:r w:rsidRPr="00C37B0E">
        <w:rPr>
          <w:i/>
          <w:iCs/>
        </w:rPr>
        <w:t xml:space="preserve"> </w:t>
      </w:r>
      <w:r w:rsidRPr="00C37B0E">
        <w:t xml:space="preserve">Жанр баллады в творчестве Жуковского: </w:t>
      </w:r>
      <w:proofErr w:type="spellStart"/>
      <w:r w:rsidRPr="00C37B0E">
        <w:t>сюжетность</w:t>
      </w:r>
      <w:proofErr w:type="spellEnd"/>
      <w:r w:rsidRPr="00C37B0E">
        <w:t>, фантастика, фольклорное начало, атмосфера тайны и символика сна, пугающий пейзаж, роковые пред</w:t>
      </w:r>
      <w:r w:rsidRPr="00C37B0E"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C37B0E">
        <w:softHyphen/>
        <w:t>стической баллады. Нравственный мир героини как средо</w:t>
      </w:r>
      <w:r w:rsidRPr="00C37B0E"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823AE6" w:rsidRPr="00C37B0E" w:rsidRDefault="00823AE6" w:rsidP="00823AE6">
      <w:pPr>
        <w:ind w:firstLine="709"/>
        <w:jc w:val="both"/>
        <w:rPr>
          <w:i/>
        </w:rPr>
      </w:pPr>
      <w:r w:rsidRPr="00C37B0E">
        <w:rPr>
          <w:i/>
        </w:rPr>
        <w:t>Теория литературы. Баллада (развитие представ</w:t>
      </w:r>
      <w:r w:rsidRPr="00C37B0E">
        <w:rPr>
          <w:i/>
        </w:rPr>
        <w:softHyphen/>
        <w:t>лений).</w:t>
      </w:r>
    </w:p>
    <w:p w:rsidR="00823AE6" w:rsidRPr="00C37B0E" w:rsidRDefault="00823AE6" w:rsidP="00823AE6">
      <w:pPr>
        <w:ind w:firstLine="709"/>
        <w:jc w:val="both"/>
      </w:pPr>
      <w:r w:rsidRPr="00A50DBC">
        <w:rPr>
          <w:b/>
          <w:spacing w:val="-4"/>
        </w:rPr>
        <w:t>Александр Сергеевич Грибоедов.</w:t>
      </w:r>
      <w:r w:rsidRPr="00A50DBC">
        <w:rPr>
          <w:spacing w:val="-4"/>
        </w:rPr>
        <w:t xml:space="preserve"> </w:t>
      </w:r>
      <w:r w:rsidRPr="00C37B0E">
        <w:rPr>
          <w:spacing w:val="-4"/>
        </w:rPr>
        <w:t xml:space="preserve">Жизнь и творчество. </w:t>
      </w:r>
      <w:r w:rsidRPr="00C37B0E">
        <w:t>(Обзор.)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  <w:i/>
          <w:iCs/>
        </w:rPr>
        <w:t>«Горе от ума».</w:t>
      </w:r>
      <w:r w:rsidRPr="00C37B0E">
        <w:rPr>
          <w:i/>
          <w:iCs/>
        </w:rPr>
        <w:t xml:space="preserve"> </w:t>
      </w:r>
      <w:r w:rsidRPr="00C37B0E"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</w:t>
      </w:r>
      <w:proofErr w:type="gramStart"/>
      <w:r w:rsidRPr="00C37B0E">
        <w:t xml:space="preserve">Критика о комедии </w:t>
      </w:r>
      <w:r w:rsidRPr="00C37B0E">
        <w:rPr>
          <w:b/>
          <w:i/>
          <w:iCs/>
        </w:rPr>
        <w:t>(И. А. Гончаров.</w:t>
      </w:r>
      <w:proofErr w:type="gramEnd"/>
      <w:r w:rsidRPr="00C37B0E">
        <w:rPr>
          <w:b/>
          <w:i/>
          <w:iCs/>
        </w:rPr>
        <w:t xml:space="preserve"> </w:t>
      </w:r>
      <w:proofErr w:type="gramStart"/>
      <w:r w:rsidRPr="00C37B0E">
        <w:rPr>
          <w:b/>
          <w:i/>
          <w:iCs/>
        </w:rPr>
        <w:t>«</w:t>
      </w:r>
      <w:proofErr w:type="spellStart"/>
      <w:r w:rsidRPr="00C37B0E">
        <w:rPr>
          <w:b/>
          <w:i/>
          <w:iCs/>
        </w:rPr>
        <w:t>Мильон</w:t>
      </w:r>
      <w:proofErr w:type="spellEnd"/>
      <w:r w:rsidRPr="00C37B0E">
        <w:rPr>
          <w:b/>
          <w:i/>
          <w:iCs/>
        </w:rPr>
        <w:t xml:space="preserve"> терзаний»)</w:t>
      </w:r>
      <w:r w:rsidRPr="00C37B0E">
        <w:rPr>
          <w:i/>
          <w:iCs/>
        </w:rPr>
        <w:t>.</w:t>
      </w:r>
      <w:proofErr w:type="gramEnd"/>
      <w:r w:rsidRPr="00C37B0E">
        <w:rPr>
          <w:i/>
          <w:iCs/>
        </w:rPr>
        <w:t xml:space="preserve"> </w:t>
      </w:r>
      <w:r w:rsidRPr="00C37B0E">
        <w:t>Преодоление канонов классицизма в комедии.</w:t>
      </w:r>
    </w:p>
    <w:p w:rsidR="00823AE6" w:rsidRPr="00C37B0E" w:rsidRDefault="00823AE6" w:rsidP="00823AE6">
      <w:pPr>
        <w:ind w:firstLine="709"/>
        <w:jc w:val="both"/>
      </w:pPr>
      <w:r w:rsidRPr="00A50DBC">
        <w:rPr>
          <w:b/>
          <w:spacing w:val="-5"/>
        </w:rPr>
        <w:t>Александр Сергеевич Пушкин.</w:t>
      </w:r>
      <w:r w:rsidRPr="00A50DBC">
        <w:rPr>
          <w:spacing w:val="-5"/>
        </w:rPr>
        <w:t xml:space="preserve"> </w:t>
      </w:r>
      <w:r w:rsidRPr="00C37B0E">
        <w:rPr>
          <w:spacing w:val="-5"/>
        </w:rPr>
        <w:t xml:space="preserve">Жизнь и творчество. </w:t>
      </w:r>
      <w:r w:rsidRPr="00C37B0E">
        <w:t>(Обзор.)</w:t>
      </w:r>
    </w:p>
    <w:p w:rsidR="00823AE6" w:rsidRPr="00C37B0E" w:rsidRDefault="00823AE6" w:rsidP="00823AE6">
      <w:pPr>
        <w:ind w:firstLine="709"/>
        <w:jc w:val="both"/>
        <w:rPr>
          <w:b/>
          <w:i/>
          <w:iCs/>
        </w:rPr>
      </w:pPr>
      <w:r w:rsidRPr="00C37B0E">
        <w:t xml:space="preserve">Стихотворения </w:t>
      </w:r>
      <w:r w:rsidRPr="00C37B0E">
        <w:rPr>
          <w:b/>
          <w:i/>
          <w:iCs/>
        </w:rPr>
        <w:t>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</w:p>
    <w:p w:rsidR="00823AE6" w:rsidRPr="00C37B0E" w:rsidRDefault="00823AE6" w:rsidP="00823AE6">
      <w:pPr>
        <w:ind w:firstLine="709"/>
        <w:jc w:val="both"/>
      </w:pPr>
      <w:r w:rsidRPr="00C37B0E">
        <w:t>Одухотворенность, чистота, чувство любви. Дружба и друзья в лирике Пушкина. Раздумья о смысле жизни, о поэзии...</w:t>
      </w:r>
    </w:p>
    <w:p w:rsidR="00823AE6" w:rsidRPr="00DF5749" w:rsidRDefault="00823AE6" w:rsidP="00823AE6">
      <w:pPr>
        <w:ind w:firstLine="709"/>
        <w:jc w:val="both"/>
      </w:pPr>
      <w:r>
        <w:t xml:space="preserve">Маленькие трагедии. </w:t>
      </w:r>
      <w:r w:rsidRPr="00DF5749">
        <w:rPr>
          <w:b/>
        </w:rPr>
        <w:t>Моцарт и Сальери.</w:t>
      </w:r>
      <w:r>
        <w:rPr>
          <w:b/>
        </w:rPr>
        <w:t xml:space="preserve"> </w:t>
      </w:r>
      <w:r w:rsidRPr="00C37B0E">
        <w:rPr>
          <w:spacing w:val="-2"/>
        </w:rPr>
        <w:t xml:space="preserve">Проблема «гения и злодейства». </w:t>
      </w:r>
      <w:r w:rsidRPr="00C37B0E">
        <w:t>Трагедийное начало «Моцарта и Сальери». Два типа миро</w:t>
      </w:r>
      <w:r w:rsidRPr="00C37B0E"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  <w:i/>
          <w:iCs/>
        </w:rPr>
        <w:lastRenderedPageBreak/>
        <w:t xml:space="preserve"> «Евгений Онегин».</w:t>
      </w:r>
      <w:r w:rsidRPr="00C37B0E">
        <w:rPr>
          <w:i/>
          <w:iCs/>
        </w:rPr>
        <w:t xml:space="preserve"> </w:t>
      </w:r>
      <w:r w:rsidRPr="00C37B0E">
        <w:t>Обзор содержания. «Евгений Оне</w:t>
      </w:r>
      <w:r w:rsidRPr="00C37B0E">
        <w:softHyphen/>
        <w:t>гин» — роман в стихах. Творческая история. Образы глав</w:t>
      </w:r>
      <w:r w:rsidRPr="00C37B0E">
        <w:softHyphen/>
        <w:t>ных героев. Основная сюжетная линия и лирические от</w:t>
      </w:r>
      <w:r w:rsidRPr="00C37B0E">
        <w:softHyphen/>
        <w:t>ступления.</w:t>
      </w:r>
    </w:p>
    <w:p w:rsidR="00823AE6" w:rsidRPr="00C37B0E" w:rsidRDefault="00823AE6" w:rsidP="00823AE6">
      <w:pPr>
        <w:ind w:firstLine="709"/>
        <w:jc w:val="both"/>
      </w:pPr>
      <w:proofErr w:type="spellStart"/>
      <w:r w:rsidRPr="00C37B0E">
        <w:t>Онегинская</w:t>
      </w:r>
      <w:proofErr w:type="spellEnd"/>
      <w:r w:rsidRPr="00C37B0E"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C37B0E">
        <w:t>Типическое</w:t>
      </w:r>
      <w:proofErr w:type="gramEnd"/>
      <w:r w:rsidRPr="00C37B0E">
        <w:t xml:space="preserve"> и индивидуальное в судьбах Ленского и Оне</w:t>
      </w:r>
      <w:r w:rsidRPr="00C37B0E">
        <w:softHyphen/>
        <w:t>гина. Автор как идейно-композиционный и лирический центр романа. Пушкинский роман в зеркале критики (при</w:t>
      </w:r>
      <w:r w:rsidRPr="00C37B0E"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C37B0E">
        <w:rPr>
          <w:lang w:val="en-US"/>
        </w:rPr>
        <w:t>XX</w:t>
      </w:r>
      <w:r w:rsidRPr="00C37B0E">
        <w:t xml:space="preserve"> века; писательские оценки).</w:t>
      </w:r>
    </w:p>
    <w:p w:rsidR="00823AE6" w:rsidRPr="00C37B0E" w:rsidRDefault="00823AE6" w:rsidP="00823AE6">
      <w:pPr>
        <w:ind w:firstLine="709"/>
        <w:jc w:val="both"/>
        <w:rPr>
          <w:i/>
        </w:rPr>
      </w:pPr>
      <w:r w:rsidRPr="00C37B0E">
        <w:rPr>
          <w:i/>
        </w:rPr>
        <w:t>Теория литературы. Роман в стихах (начальные пред</w:t>
      </w:r>
      <w:r w:rsidRPr="00C37B0E">
        <w:rPr>
          <w:i/>
        </w:rPr>
        <w:softHyphen/>
        <w:t>ставления). Реализм (развитие понятия). Трагедия как жанр драмы (развитие понятия).</w:t>
      </w:r>
    </w:p>
    <w:p w:rsidR="00823AE6" w:rsidRDefault="00823AE6" w:rsidP="00823AE6">
      <w:pPr>
        <w:ind w:firstLine="709"/>
        <w:jc w:val="both"/>
      </w:pPr>
      <w:r w:rsidRPr="00A50DBC">
        <w:rPr>
          <w:b/>
          <w:spacing w:val="-4"/>
        </w:rPr>
        <w:t>Михаил Юрьевич Лермонтов.</w:t>
      </w:r>
      <w:r w:rsidRPr="00A50DBC">
        <w:rPr>
          <w:spacing w:val="-4"/>
        </w:rPr>
        <w:t xml:space="preserve"> </w:t>
      </w:r>
      <w:r w:rsidRPr="00C37B0E">
        <w:rPr>
          <w:spacing w:val="-4"/>
        </w:rPr>
        <w:t xml:space="preserve">Жизнь и творчество. </w:t>
      </w:r>
      <w:r w:rsidRPr="00C37B0E">
        <w:t>(Обзор.)</w:t>
      </w:r>
    </w:p>
    <w:p w:rsidR="00823AE6" w:rsidRPr="00C37B0E" w:rsidRDefault="00823AE6" w:rsidP="00823AE6">
      <w:pPr>
        <w:ind w:firstLine="709"/>
        <w:jc w:val="both"/>
      </w:pPr>
      <w:r w:rsidRPr="00C37B0E">
        <w:t xml:space="preserve">Основные мотивы лирики. </w:t>
      </w:r>
      <w:proofErr w:type="gramStart"/>
      <w:r w:rsidRPr="00C37B0E">
        <w:rPr>
          <w:b/>
          <w:i/>
          <w:iCs/>
        </w:rPr>
        <w:t>«Парус»,</w:t>
      </w:r>
      <w:r w:rsidRPr="008222E2">
        <w:rPr>
          <w:b/>
          <w:i/>
          <w:iCs/>
        </w:rPr>
        <w:t xml:space="preserve"> </w:t>
      </w:r>
      <w:r w:rsidRPr="00C37B0E">
        <w:rPr>
          <w:b/>
          <w:i/>
          <w:iCs/>
        </w:rPr>
        <w:t>«Смерть Поэта»,  «И скучно и грустно», «Дума», «Поэт», «Родина», «Про</w:t>
      </w:r>
      <w:r w:rsidRPr="00C37B0E">
        <w:rPr>
          <w:b/>
          <w:i/>
          <w:iCs/>
        </w:rPr>
        <w:softHyphen/>
        <w:t>рок», «Нет, не тебя так пылко я люблю...».</w:t>
      </w:r>
      <w:proofErr w:type="gramEnd"/>
      <w:r w:rsidRPr="00C37B0E">
        <w:rPr>
          <w:i/>
          <w:iCs/>
        </w:rPr>
        <w:t xml:space="preserve"> </w:t>
      </w:r>
      <w:r w:rsidRPr="00C37B0E">
        <w:t>Пафос вольности, чувство одиночества, тема любви, поэта и поэзии.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  <w:i/>
          <w:iCs/>
        </w:rPr>
        <w:t>«Герой нашего времени».</w:t>
      </w:r>
      <w:r w:rsidRPr="00C37B0E">
        <w:rPr>
          <w:i/>
          <w:iCs/>
        </w:rPr>
        <w:t xml:space="preserve"> </w:t>
      </w:r>
      <w:r w:rsidRPr="00C37B0E">
        <w:t>Обзор содержания. «Герой на</w:t>
      </w:r>
      <w:r w:rsidRPr="00C37B0E">
        <w:softHyphen/>
        <w:t>шего времени» — первый психологический роман в рус</w:t>
      </w:r>
      <w:r w:rsidRPr="00C37B0E">
        <w:softHyphen/>
        <w:t>ской литературе, роман о незаурядной личности. Главные и второстепенные герои.</w:t>
      </w:r>
    </w:p>
    <w:p w:rsidR="00823AE6" w:rsidRPr="00C37B0E" w:rsidRDefault="00823AE6" w:rsidP="00823AE6">
      <w:pPr>
        <w:ind w:firstLine="709"/>
        <w:jc w:val="both"/>
      </w:pPr>
      <w:r w:rsidRPr="00C37B0E">
        <w:t>Особенности композиции. Печорин — «самый любопыт</w:t>
      </w:r>
      <w:r w:rsidRPr="00C37B0E">
        <w:softHyphen/>
        <w:t>ный предмет своих наблюдений» (В. Г. Белинский).</w:t>
      </w:r>
    </w:p>
    <w:p w:rsidR="00823AE6" w:rsidRPr="00C37B0E" w:rsidRDefault="00823AE6" w:rsidP="00823AE6">
      <w:pPr>
        <w:ind w:firstLine="709"/>
        <w:jc w:val="both"/>
      </w:pPr>
      <w:r w:rsidRPr="00C37B0E">
        <w:t xml:space="preserve">Печорин и Максим </w:t>
      </w:r>
      <w:proofErr w:type="spellStart"/>
      <w:r w:rsidRPr="00C37B0E">
        <w:t>Максимыч</w:t>
      </w:r>
      <w:proofErr w:type="spellEnd"/>
      <w:r w:rsidRPr="00C37B0E">
        <w:t xml:space="preserve">. Печорин и доктор </w:t>
      </w:r>
      <w:proofErr w:type="gramStart"/>
      <w:r w:rsidRPr="00C37B0E">
        <w:t>Вер-</w:t>
      </w:r>
      <w:proofErr w:type="spellStart"/>
      <w:r w:rsidRPr="00C37B0E">
        <w:t>нер</w:t>
      </w:r>
      <w:proofErr w:type="spellEnd"/>
      <w:proofErr w:type="gramEnd"/>
      <w:r w:rsidRPr="00C37B0E">
        <w:t xml:space="preserve">. Печорин и Грушницкий. Печорин и Вера. Печорин и Мери. Печорин и «ундина». Повесть </w:t>
      </w:r>
      <w:r w:rsidRPr="00C37B0E">
        <w:rPr>
          <w:b/>
          <w:i/>
          <w:iCs/>
        </w:rPr>
        <w:t>«Фаталист»</w:t>
      </w:r>
      <w:r w:rsidRPr="00C37B0E">
        <w:rPr>
          <w:i/>
          <w:iCs/>
        </w:rPr>
        <w:t xml:space="preserve"> </w:t>
      </w:r>
      <w:r w:rsidRPr="00C37B0E">
        <w:t>и ее философско-композиционное значение. Споры о романтиз</w:t>
      </w:r>
      <w:r w:rsidRPr="00C37B0E">
        <w:softHyphen/>
        <w:t>ме и реализме романа. Поэзия Лермонтова и «Герой наше</w:t>
      </w:r>
      <w:r w:rsidRPr="00C37B0E">
        <w:softHyphen/>
        <w:t>го времени» в критике В. Г. Белинского.</w:t>
      </w:r>
    </w:p>
    <w:p w:rsidR="00823AE6" w:rsidRPr="00C37B0E" w:rsidRDefault="00823AE6" w:rsidP="00823AE6">
      <w:pPr>
        <w:ind w:firstLine="709"/>
        <w:jc w:val="both"/>
        <w:rPr>
          <w:i/>
          <w:sz w:val="28"/>
        </w:rPr>
      </w:pPr>
      <w:r w:rsidRPr="00C37B0E">
        <w:rPr>
          <w:i/>
        </w:rPr>
        <w:t>Теория литературы. Понятие о романтизме (закреп</w:t>
      </w:r>
      <w:r w:rsidRPr="00C37B0E">
        <w:rPr>
          <w:i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C37B0E">
        <w:rPr>
          <w:i/>
        </w:rPr>
        <w:softHyphen/>
        <w:t>чальные представления).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  <w:spacing w:val="-3"/>
        </w:rPr>
        <w:t>Николай Васильевич Гоголь.</w:t>
      </w:r>
      <w:r w:rsidRPr="00C37B0E">
        <w:rPr>
          <w:spacing w:val="-3"/>
        </w:rPr>
        <w:t xml:space="preserve"> Жизнь и творчество. </w:t>
      </w:r>
      <w:r w:rsidRPr="00C37B0E">
        <w:t>(Обзор)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  <w:i/>
          <w:iCs/>
        </w:rPr>
        <w:t>«Мертвые души»</w:t>
      </w:r>
      <w:r w:rsidRPr="00C37B0E">
        <w:rPr>
          <w:i/>
          <w:iCs/>
        </w:rPr>
        <w:t xml:space="preserve"> </w:t>
      </w:r>
      <w:r w:rsidRPr="00C37B0E">
        <w:t>— история создания. Смысл названия поэмы. Система образов. Мертвые и живые души. Чичи</w:t>
      </w:r>
      <w:r w:rsidRPr="00C37B0E">
        <w:softHyphen/>
        <w:t>ков — «приобретатель», новый герой эпохи.</w:t>
      </w:r>
    </w:p>
    <w:p w:rsidR="00823AE6" w:rsidRPr="00C37B0E" w:rsidRDefault="00823AE6" w:rsidP="00823AE6">
      <w:pPr>
        <w:ind w:firstLine="709"/>
        <w:jc w:val="both"/>
      </w:pPr>
      <w:r w:rsidRPr="00C37B0E"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C37B0E">
        <w:softHyphen/>
        <w:t>шенности поэмы. Чичиков как антигерой. Эволюция Чи</w:t>
      </w:r>
      <w:r w:rsidRPr="00C37B0E"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C37B0E">
        <w:softHyphen/>
        <w:t>ского.</w:t>
      </w:r>
    </w:p>
    <w:p w:rsidR="00823AE6" w:rsidRPr="00C37B0E" w:rsidRDefault="00823AE6" w:rsidP="00823AE6">
      <w:pPr>
        <w:ind w:firstLine="709"/>
        <w:jc w:val="both"/>
        <w:rPr>
          <w:i/>
        </w:rPr>
      </w:pPr>
      <w:r w:rsidRPr="00C37B0E">
        <w:rPr>
          <w:i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C37B0E">
        <w:rPr>
          <w:i/>
        </w:rPr>
        <w:t>видах</w:t>
      </w:r>
      <w:proofErr w:type="gramEnd"/>
      <w:r w:rsidRPr="00C37B0E">
        <w:rPr>
          <w:i/>
        </w:rPr>
        <w:t>: сатире, юморе, иронии, сарказме. Характер ко</w:t>
      </w:r>
      <w:r w:rsidRPr="00C37B0E">
        <w:rPr>
          <w:i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C37B0E">
        <w:rPr>
          <w:i/>
        </w:rPr>
        <w:t>издевка</w:t>
      </w:r>
      <w:proofErr w:type="gramEnd"/>
      <w:r w:rsidRPr="00C37B0E">
        <w:rPr>
          <w:i/>
        </w:rPr>
        <w:t xml:space="preserve">, беззлобное </w:t>
      </w:r>
      <w:proofErr w:type="spellStart"/>
      <w:r w:rsidRPr="00C37B0E">
        <w:rPr>
          <w:i/>
        </w:rPr>
        <w:t>комикование</w:t>
      </w:r>
      <w:proofErr w:type="spellEnd"/>
      <w:r w:rsidRPr="00C37B0E">
        <w:rPr>
          <w:i/>
        </w:rPr>
        <w:t>, дружеский смех (развитие представлений).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</w:rPr>
        <w:t>Федор Михайлович Достоевский.</w:t>
      </w:r>
      <w:r w:rsidRPr="00C37B0E">
        <w:t xml:space="preserve"> Слово о писателе.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  <w:i/>
          <w:iCs/>
        </w:rPr>
        <w:t>«Белые ночи».</w:t>
      </w:r>
      <w:r w:rsidRPr="00C37B0E">
        <w:rPr>
          <w:i/>
          <w:iCs/>
        </w:rPr>
        <w:t xml:space="preserve"> </w:t>
      </w:r>
      <w:r w:rsidRPr="00C37B0E">
        <w:t>Тип «петербургского мечтателя» — жад</w:t>
      </w:r>
      <w:r w:rsidRPr="00C37B0E">
        <w:softHyphen/>
        <w:t>ного к жизни и одновременно нежного, доброго, несчаст</w:t>
      </w:r>
      <w:r w:rsidRPr="00C37B0E">
        <w:softHyphen/>
        <w:t>ного, склонного к несбыточным фантазиям. Роль истории Настеньки в романе. Содержание и смысл «сентименталь</w:t>
      </w:r>
      <w:r w:rsidRPr="00C37B0E">
        <w:softHyphen/>
        <w:t>ности» в понимании Достоевского.</w:t>
      </w:r>
    </w:p>
    <w:p w:rsidR="00823AE6" w:rsidRPr="00C37B0E" w:rsidRDefault="00823AE6" w:rsidP="00823AE6">
      <w:pPr>
        <w:ind w:firstLine="709"/>
        <w:jc w:val="both"/>
        <w:rPr>
          <w:i/>
        </w:rPr>
      </w:pPr>
      <w:r w:rsidRPr="00C37B0E">
        <w:rPr>
          <w:i/>
        </w:rPr>
        <w:t>Теория   литературы. Повесть (развитие понятия).</w:t>
      </w:r>
    </w:p>
    <w:p w:rsidR="00823AE6" w:rsidRPr="00A50DBC" w:rsidRDefault="00823AE6" w:rsidP="00823AE6">
      <w:pPr>
        <w:ind w:firstLine="709"/>
        <w:jc w:val="both"/>
        <w:rPr>
          <w:b/>
        </w:rPr>
      </w:pPr>
      <w:r w:rsidRPr="00A50DBC">
        <w:rPr>
          <w:b/>
        </w:rPr>
        <w:t xml:space="preserve">ИЗ   РУССКОЙ  ЛИТЕРАТУРЫ  </w:t>
      </w:r>
      <w:r w:rsidRPr="00A50DBC">
        <w:rPr>
          <w:b/>
          <w:lang w:val="en-US"/>
        </w:rPr>
        <w:t>XX</w:t>
      </w:r>
      <w:r w:rsidRPr="00A50DBC">
        <w:rPr>
          <w:b/>
        </w:rPr>
        <w:t xml:space="preserve">  ВЕКА</w:t>
      </w:r>
      <w:r>
        <w:rPr>
          <w:b/>
        </w:rPr>
        <w:t xml:space="preserve">   </w:t>
      </w:r>
    </w:p>
    <w:p w:rsidR="00823AE6" w:rsidRDefault="00823AE6" w:rsidP="00823AE6">
      <w:pPr>
        <w:ind w:firstLine="709"/>
        <w:jc w:val="both"/>
        <w:rPr>
          <w:b/>
        </w:rPr>
      </w:pPr>
    </w:p>
    <w:p w:rsidR="00823AE6" w:rsidRPr="00C37B0E" w:rsidRDefault="00823AE6" w:rsidP="00823AE6">
      <w:pPr>
        <w:ind w:firstLine="709"/>
        <w:jc w:val="both"/>
      </w:pPr>
      <w:r w:rsidRPr="00C37B0E">
        <w:rPr>
          <w:b/>
        </w:rPr>
        <w:t>Антон Павлович Чехов.</w:t>
      </w:r>
      <w:r w:rsidRPr="00C37B0E">
        <w:t xml:space="preserve"> Слово о писателе.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  <w:i/>
          <w:iCs/>
          <w:spacing w:val="-2"/>
        </w:rPr>
        <w:t>«Тоска»</w:t>
      </w:r>
      <w:r w:rsidRPr="00C37B0E">
        <w:rPr>
          <w:i/>
          <w:iCs/>
          <w:spacing w:val="-2"/>
        </w:rPr>
        <w:t xml:space="preserve"> </w:t>
      </w:r>
      <w:r w:rsidRPr="00C37B0E">
        <w:rPr>
          <w:spacing w:val="-2"/>
        </w:rPr>
        <w:t xml:space="preserve">Истинные и ложные </w:t>
      </w:r>
      <w:r w:rsidRPr="00C37B0E">
        <w:t>ценности героев рассказа.</w:t>
      </w:r>
    </w:p>
    <w:p w:rsidR="00823AE6" w:rsidRPr="00C37B0E" w:rsidRDefault="00823AE6" w:rsidP="00823AE6">
      <w:pPr>
        <w:ind w:firstLine="709"/>
        <w:jc w:val="both"/>
      </w:pPr>
      <w:r w:rsidRPr="00C37B0E">
        <w:lastRenderedPageBreak/>
        <w:t>Эволюция образа маленького чело</w:t>
      </w:r>
      <w:r w:rsidRPr="00C37B0E">
        <w:softHyphen/>
        <w:t xml:space="preserve">века в русской литературе </w:t>
      </w:r>
      <w:r w:rsidRPr="00C37B0E">
        <w:rPr>
          <w:lang w:val="en-US"/>
        </w:rPr>
        <w:t>XIX</w:t>
      </w:r>
      <w:r w:rsidRPr="00C37B0E">
        <w:t xml:space="preserve"> века. Чеховское отношение </w:t>
      </w:r>
      <w:r w:rsidRPr="00C37B0E">
        <w:rPr>
          <w:spacing w:val="-1"/>
        </w:rPr>
        <w:t xml:space="preserve">к маленькому человеку. Боль и негодование автора. «Тоска». </w:t>
      </w:r>
      <w:r w:rsidRPr="00C37B0E">
        <w:t>Тема одиночества человека в многолюдном городе.</w:t>
      </w:r>
    </w:p>
    <w:p w:rsidR="00823AE6" w:rsidRPr="00C37B0E" w:rsidRDefault="00823AE6" w:rsidP="00823AE6">
      <w:pPr>
        <w:ind w:firstLine="709"/>
        <w:jc w:val="both"/>
        <w:rPr>
          <w:i/>
        </w:rPr>
      </w:pPr>
      <w:r w:rsidRPr="00C37B0E">
        <w:rPr>
          <w:i/>
        </w:rPr>
        <w:t>Теория литературы. Развитие представлений о жан</w:t>
      </w:r>
      <w:r w:rsidRPr="00C37B0E">
        <w:rPr>
          <w:i/>
        </w:rPr>
        <w:softHyphen/>
        <w:t>ровых особенностях рассказа.</w:t>
      </w:r>
    </w:p>
    <w:p w:rsidR="00823AE6" w:rsidRPr="00C37B0E" w:rsidRDefault="00823AE6" w:rsidP="00823AE6">
      <w:pPr>
        <w:ind w:firstLine="709"/>
        <w:jc w:val="both"/>
      </w:pPr>
      <w:r w:rsidRPr="00C37B0E">
        <w:t>Богатство и разнообразие жанров и направлений рус</w:t>
      </w:r>
      <w:r w:rsidRPr="00C37B0E">
        <w:softHyphen/>
        <w:t xml:space="preserve">ской литературы </w:t>
      </w:r>
      <w:r w:rsidRPr="00C37B0E">
        <w:rPr>
          <w:lang w:val="en-US"/>
        </w:rPr>
        <w:t>XX</w:t>
      </w:r>
      <w:r w:rsidRPr="00C37B0E">
        <w:t xml:space="preserve"> века.</w:t>
      </w:r>
    </w:p>
    <w:p w:rsidR="00823AE6" w:rsidRPr="00C37B0E" w:rsidRDefault="00823AE6" w:rsidP="00823AE6">
      <w:pPr>
        <w:ind w:firstLine="709"/>
        <w:jc w:val="both"/>
        <w:rPr>
          <w:b/>
        </w:rPr>
      </w:pPr>
      <w:r w:rsidRPr="00C37B0E">
        <w:rPr>
          <w:b/>
        </w:rPr>
        <w:t xml:space="preserve">Из  русской  прозы   </w:t>
      </w:r>
      <w:r w:rsidRPr="00C37B0E">
        <w:rPr>
          <w:b/>
          <w:lang w:val="en-US"/>
        </w:rPr>
        <w:t>XX</w:t>
      </w:r>
      <w:r w:rsidRPr="00C37B0E">
        <w:rPr>
          <w:b/>
        </w:rPr>
        <w:t xml:space="preserve"> века</w:t>
      </w:r>
    </w:p>
    <w:p w:rsidR="00823AE6" w:rsidRPr="00C37B0E" w:rsidRDefault="00823AE6" w:rsidP="00823AE6">
      <w:pPr>
        <w:ind w:firstLine="709"/>
        <w:jc w:val="both"/>
      </w:pPr>
      <w:r w:rsidRPr="00C37B0E">
        <w:t xml:space="preserve">Беседа о разнообразии видов и жанров прозаических произведений </w:t>
      </w:r>
      <w:r w:rsidRPr="00C37B0E">
        <w:rPr>
          <w:lang w:val="en-US"/>
        </w:rPr>
        <w:t>XX</w:t>
      </w:r>
      <w:r w:rsidRPr="00C37B0E">
        <w:t xml:space="preserve"> века, о ведущих прозаиках России.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</w:rPr>
        <w:t>Иван Алексеевич Бунин.</w:t>
      </w:r>
      <w:r w:rsidRPr="00C37B0E">
        <w:t xml:space="preserve"> Слово о писателе.</w:t>
      </w:r>
    </w:p>
    <w:p w:rsidR="00823AE6" w:rsidRDefault="00823AE6" w:rsidP="00823AE6">
      <w:pPr>
        <w:ind w:firstLine="709"/>
        <w:jc w:val="both"/>
      </w:pPr>
      <w:r w:rsidRPr="00C37B0E">
        <w:rPr>
          <w:spacing w:val="-1"/>
        </w:rPr>
        <w:t xml:space="preserve">Рассказ </w:t>
      </w:r>
      <w:r w:rsidRPr="00C37B0E">
        <w:rPr>
          <w:b/>
          <w:i/>
          <w:iCs/>
          <w:spacing w:val="-1"/>
        </w:rPr>
        <w:t>«Темные аллеи».</w:t>
      </w:r>
      <w:r w:rsidRPr="00C37B0E">
        <w:rPr>
          <w:i/>
          <w:iCs/>
          <w:spacing w:val="-1"/>
        </w:rPr>
        <w:t xml:space="preserve"> </w:t>
      </w:r>
      <w:r w:rsidRPr="00C37B0E">
        <w:rPr>
          <w:spacing w:val="-1"/>
        </w:rPr>
        <w:t xml:space="preserve">Печальная история любви людей </w:t>
      </w:r>
      <w:r w:rsidRPr="00C37B0E">
        <w:t>из разных социальных слоев. «Поэзия» и «проза» русской усадьбы. Лиризм повествования.</w:t>
      </w:r>
    </w:p>
    <w:p w:rsidR="00823AE6" w:rsidRPr="008222E2" w:rsidRDefault="00823AE6" w:rsidP="00823AE6">
      <w:pPr>
        <w:ind w:firstLine="709"/>
        <w:jc w:val="both"/>
      </w:pPr>
      <w:r>
        <w:rPr>
          <w:b/>
        </w:rPr>
        <w:t xml:space="preserve">Александр Александрович Блок. </w:t>
      </w:r>
      <w:r>
        <w:t>Современники о Блоке. «Ветер принёс издалёка…», «О, весна без конца и без краю…», «О, я хочу безумно жить…»</w:t>
      </w:r>
      <w:r w:rsidRPr="00466033">
        <w:t xml:space="preserve"> </w:t>
      </w:r>
      <w:r w:rsidRPr="00C37B0E"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</w:rPr>
        <w:t>Сергей Александрович Есенин.</w:t>
      </w:r>
      <w:r w:rsidRPr="00C37B0E">
        <w:t xml:space="preserve"> Слово о поэте.</w:t>
      </w:r>
    </w:p>
    <w:p w:rsidR="00823AE6" w:rsidRPr="00466033" w:rsidRDefault="00823AE6" w:rsidP="00823AE6">
      <w:pPr>
        <w:ind w:firstLine="709"/>
        <w:jc w:val="both"/>
      </w:pPr>
      <w:r w:rsidRPr="00C37B0E">
        <w:rPr>
          <w:b/>
          <w:i/>
          <w:iCs/>
        </w:rPr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C37B0E">
        <w:rPr>
          <w:i/>
          <w:iCs/>
        </w:rPr>
        <w:t xml:space="preserve"> </w:t>
      </w:r>
      <w:r w:rsidRPr="00C37B0E">
        <w:t>Тема любви в лирике поэта. Народно-песенная основа произведений по</w:t>
      </w:r>
      <w:r w:rsidRPr="00C37B0E">
        <w:softHyphen/>
        <w:t>эта. Сквозные образы в лирике Есенина. Тема России — главная в есенинской поэзии.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</w:rPr>
        <w:t>Владимир Владимирович Маяковский.</w:t>
      </w:r>
      <w:r w:rsidRPr="00C37B0E">
        <w:t xml:space="preserve"> Слово о поэте.</w:t>
      </w:r>
    </w:p>
    <w:p w:rsidR="00823AE6" w:rsidRPr="00466033" w:rsidRDefault="00823AE6" w:rsidP="00823AE6">
      <w:pPr>
        <w:ind w:firstLine="709"/>
        <w:jc w:val="both"/>
      </w:pPr>
      <w:r>
        <w:rPr>
          <w:b/>
          <w:i/>
          <w:iCs/>
        </w:rPr>
        <w:t xml:space="preserve">«А вы могли бы?», </w:t>
      </w:r>
      <w:r w:rsidRPr="00C37B0E">
        <w:rPr>
          <w:b/>
          <w:i/>
          <w:iCs/>
        </w:rPr>
        <w:t>«Послушайте!»</w:t>
      </w:r>
      <w:r>
        <w:rPr>
          <w:i/>
          <w:iCs/>
        </w:rPr>
        <w:t xml:space="preserve">, </w:t>
      </w:r>
      <w:r w:rsidRPr="00466033">
        <w:rPr>
          <w:b/>
          <w:i/>
          <w:iCs/>
        </w:rPr>
        <w:t>«Люблю», «Прощанье»</w:t>
      </w:r>
      <w:r>
        <w:rPr>
          <w:i/>
          <w:iCs/>
        </w:rPr>
        <w:t xml:space="preserve"> </w:t>
      </w:r>
      <w:r w:rsidRPr="00C37B0E">
        <w:t>Новаторство Маяковского-поэта. Своеоб</w:t>
      </w:r>
      <w:r w:rsidRPr="00C37B0E">
        <w:softHyphen/>
        <w:t>разие стиха, ритма, словотворчества. Маяковский о труде поэта.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</w:rPr>
        <w:t>Михаил Афанасьевич Булгаков.</w:t>
      </w:r>
      <w:r w:rsidRPr="00C37B0E">
        <w:t xml:space="preserve">  Слово о писателе.</w:t>
      </w:r>
    </w:p>
    <w:p w:rsidR="00823AE6" w:rsidRPr="00C37B0E" w:rsidRDefault="00823AE6" w:rsidP="00823AE6">
      <w:pPr>
        <w:ind w:firstLine="709"/>
        <w:jc w:val="both"/>
      </w:pPr>
      <w:r w:rsidRPr="00C37B0E">
        <w:t xml:space="preserve">Повесть </w:t>
      </w:r>
      <w:r w:rsidRPr="00C37B0E">
        <w:rPr>
          <w:b/>
          <w:i/>
          <w:iCs/>
        </w:rPr>
        <w:t>«Собачье сердце».</w:t>
      </w:r>
      <w:r w:rsidRPr="00C37B0E">
        <w:rPr>
          <w:i/>
          <w:iCs/>
        </w:rPr>
        <w:t xml:space="preserve"> </w:t>
      </w:r>
      <w:r w:rsidRPr="00E51DCB">
        <w:rPr>
          <w:color w:val="000000"/>
        </w:rPr>
        <w:t>Мифологические и литературные  источники сюжета. Идея переделки  человеческо</w:t>
      </w:r>
      <w:r>
        <w:rPr>
          <w:color w:val="000000"/>
        </w:rPr>
        <w:t xml:space="preserve">й природы. Образ </w:t>
      </w:r>
      <w:proofErr w:type="spellStart"/>
      <w:r>
        <w:rPr>
          <w:color w:val="000000"/>
        </w:rPr>
        <w:t>Шарикова</w:t>
      </w:r>
      <w:proofErr w:type="spellEnd"/>
      <w:r>
        <w:rPr>
          <w:color w:val="000000"/>
        </w:rPr>
        <w:t xml:space="preserve"> и «</w:t>
      </w:r>
      <w:proofErr w:type="spellStart"/>
      <w:r w:rsidRPr="00E51DCB">
        <w:rPr>
          <w:color w:val="000000"/>
        </w:rPr>
        <w:t>шариковщина</w:t>
      </w:r>
      <w:proofErr w:type="spellEnd"/>
      <w:r w:rsidRPr="00E51DCB">
        <w:rPr>
          <w:color w:val="000000"/>
        </w:rPr>
        <w:t>» как социальное явление.  Проблема исторической ответственности  интеллигенции. Символика имён, названий, художественных деталей. Приёмы сатирического изображения.</w:t>
      </w:r>
    </w:p>
    <w:p w:rsidR="00823AE6" w:rsidRPr="00C37B0E" w:rsidRDefault="00823AE6" w:rsidP="00823AE6">
      <w:pPr>
        <w:ind w:firstLine="709"/>
        <w:jc w:val="both"/>
        <w:rPr>
          <w:i/>
        </w:rPr>
      </w:pPr>
      <w:r w:rsidRPr="00C37B0E">
        <w:rPr>
          <w:i/>
        </w:rPr>
        <w:t>Теория литературы. Художественная условность, фан</w:t>
      </w:r>
      <w:r w:rsidRPr="00C37B0E">
        <w:rPr>
          <w:i/>
        </w:rPr>
        <w:softHyphen/>
        <w:t>тастика, сатира (развитие понятий).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</w:rPr>
        <w:t>Марина Ивановна Цветаева.</w:t>
      </w:r>
      <w:r w:rsidRPr="00C37B0E">
        <w:t xml:space="preserve"> Слово о поэте. </w:t>
      </w:r>
      <w:r w:rsidRPr="00C37B0E">
        <w:rPr>
          <w:b/>
          <w:i/>
          <w:iCs/>
        </w:rPr>
        <w:t>«Идешь,   на  меня  похожий...»,   «Бабушке»,   «Мне  нра</w:t>
      </w:r>
      <w:r w:rsidRPr="00C37B0E">
        <w:rPr>
          <w:b/>
          <w:i/>
          <w:iCs/>
        </w:rPr>
        <w:softHyphen/>
        <w:t>вится,  что вы больны не мной...»,  «С большою нежностью — потому...», «Откуда такая нежность?..», «Стихи о Москве».</w:t>
      </w:r>
      <w:r w:rsidRPr="00C37B0E">
        <w:rPr>
          <w:i/>
          <w:iCs/>
        </w:rPr>
        <w:t xml:space="preserve"> </w:t>
      </w:r>
      <w:r w:rsidRPr="00C37B0E">
        <w:t>Стихотворения о поэзии, о любви. Особенности поэтики Цветаевой. Традиции и новаторство в творческих поисках поэта.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</w:rPr>
        <w:t>Анна Андреевна Ахматова.</w:t>
      </w:r>
      <w:r w:rsidRPr="00C37B0E">
        <w:t xml:space="preserve">  Слово о поэте.</w:t>
      </w:r>
    </w:p>
    <w:p w:rsidR="00823AE6" w:rsidRPr="00C37B0E" w:rsidRDefault="00823AE6" w:rsidP="00823AE6">
      <w:pPr>
        <w:ind w:firstLine="709"/>
        <w:jc w:val="both"/>
      </w:pPr>
      <w:r w:rsidRPr="00C37B0E">
        <w:t xml:space="preserve">Стихотворные произведения из книг </w:t>
      </w:r>
      <w:r w:rsidRPr="00C37B0E">
        <w:rPr>
          <w:b/>
          <w:i/>
          <w:iCs/>
        </w:rPr>
        <w:t>«Четки», «Белая стая», «Ве</w:t>
      </w:r>
      <w:r>
        <w:rPr>
          <w:b/>
          <w:i/>
          <w:iCs/>
        </w:rPr>
        <w:t>чер», «Подорожник»</w:t>
      </w:r>
      <w:r w:rsidRPr="00C37B0E">
        <w:rPr>
          <w:b/>
          <w:i/>
          <w:iCs/>
        </w:rPr>
        <w:t>, «Трост</w:t>
      </w:r>
      <w:r w:rsidRPr="00C37B0E">
        <w:rPr>
          <w:b/>
          <w:i/>
          <w:iCs/>
        </w:rPr>
        <w:softHyphen/>
        <w:t>ник», «Бег времени».</w:t>
      </w:r>
      <w:r w:rsidRPr="00C37B0E">
        <w:rPr>
          <w:i/>
          <w:iCs/>
        </w:rPr>
        <w:t xml:space="preserve"> </w:t>
      </w:r>
      <w:r w:rsidRPr="00C37B0E"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</w:rPr>
        <w:t>Николай Алексеевич Заболоцкий.</w:t>
      </w:r>
      <w:r w:rsidRPr="00C37B0E">
        <w:t xml:space="preserve"> Слово о поэте.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  <w:i/>
          <w:iCs/>
        </w:rPr>
        <w:t>«Я не ищу гармонии в природе...», «Где-то в поле возле Магадана...», «Можжевеловый куст».</w:t>
      </w:r>
      <w:r w:rsidRPr="00C37B0E">
        <w:rPr>
          <w:i/>
          <w:iCs/>
        </w:rPr>
        <w:t xml:space="preserve"> </w:t>
      </w:r>
      <w:r w:rsidRPr="00C37B0E">
        <w:t>Стихотворения о че</w:t>
      </w:r>
      <w:r w:rsidRPr="00C37B0E">
        <w:softHyphen/>
        <w:t>ловеке и природе. Философская глубина обобщений поэта-мыслителя.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</w:rPr>
        <w:t>Михаил Александрович Шолохов.</w:t>
      </w:r>
      <w:r w:rsidRPr="00C37B0E">
        <w:t xml:space="preserve">  Слово о писателе.</w:t>
      </w:r>
    </w:p>
    <w:p w:rsidR="00823AE6" w:rsidRPr="00C37B0E" w:rsidRDefault="00823AE6" w:rsidP="00823AE6">
      <w:pPr>
        <w:ind w:firstLine="709"/>
        <w:jc w:val="both"/>
      </w:pPr>
      <w:r w:rsidRPr="00C37B0E">
        <w:t xml:space="preserve">Рассказ </w:t>
      </w:r>
      <w:r w:rsidRPr="00C37B0E">
        <w:rPr>
          <w:b/>
          <w:i/>
          <w:iCs/>
        </w:rPr>
        <w:t>«Судьба человека».</w:t>
      </w:r>
      <w:r w:rsidRPr="00C37B0E">
        <w:rPr>
          <w:i/>
          <w:iCs/>
        </w:rPr>
        <w:t xml:space="preserve"> </w:t>
      </w:r>
      <w:r w:rsidRPr="00C37B0E"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C37B0E">
        <w:softHyphen/>
        <w:t>женика. Автор и рассказчик в произведении. Сказовая манера повествования. Значение картины весенней приро</w:t>
      </w:r>
      <w:r w:rsidRPr="00C37B0E">
        <w:softHyphen/>
        <w:t>ды для раскрытия идеи рассказа. Широта типизации.</w:t>
      </w:r>
    </w:p>
    <w:p w:rsidR="00823AE6" w:rsidRPr="00823AE6" w:rsidRDefault="002B7249" w:rsidP="00823AE6">
      <w:pPr>
        <w:ind w:firstLine="709"/>
        <w:jc w:val="both"/>
        <w:rPr>
          <w:i/>
        </w:rPr>
      </w:pPr>
      <w:r>
        <w:rPr>
          <w:sz w:val="28"/>
          <w:lang w:eastAsia="ar-SA"/>
        </w:rPr>
        <w:lastRenderedPageBreak/>
        <w:pict>
          <v:line id="_x0000_s1027" style="position:absolute;left:0;text-align:left;z-index:251661312;mso-position-horizontal-relative:margin" from="683.3pt,485.05pt" to="683.3pt,530.9pt" strokeweight=".09mm">
            <v:stroke joinstyle="miter"/>
            <w10:wrap anchorx="margin"/>
          </v:line>
        </w:pict>
      </w:r>
      <w:r w:rsidR="00823AE6" w:rsidRPr="00C37B0E">
        <w:rPr>
          <w:i/>
        </w:rPr>
        <w:t>Теория литературы. Реализм в художественной ли</w:t>
      </w:r>
      <w:r w:rsidR="00823AE6" w:rsidRPr="00C37B0E">
        <w:rPr>
          <w:i/>
        </w:rPr>
        <w:softHyphen/>
        <w:t>тературе. Реалистическая типизация (углубление понятия).</w:t>
      </w:r>
    </w:p>
    <w:p w:rsidR="00823AE6" w:rsidRPr="00C37B0E" w:rsidRDefault="00823AE6" w:rsidP="00823AE6">
      <w:pPr>
        <w:ind w:firstLine="709"/>
        <w:jc w:val="both"/>
      </w:pPr>
      <w:r>
        <w:rPr>
          <w:b/>
        </w:rPr>
        <w:t xml:space="preserve">Борис Леонидович Пастернак. </w:t>
      </w:r>
      <w:r w:rsidRPr="00C37B0E">
        <w:t>Слово о поэте.</w:t>
      </w:r>
    </w:p>
    <w:p w:rsidR="00823AE6" w:rsidRPr="00823AE6" w:rsidRDefault="00823AE6" w:rsidP="00823AE6">
      <w:pPr>
        <w:ind w:firstLine="709"/>
        <w:jc w:val="both"/>
      </w:pPr>
      <w:r w:rsidRPr="00C37B0E">
        <w:rPr>
          <w:b/>
          <w:i/>
          <w:iCs/>
        </w:rPr>
        <w:t>«Красавица моя, вся стать...», «Перемена», «Весна в лесу», «Любить иных тяжелый крест...».</w:t>
      </w:r>
      <w:r w:rsidRPr="00C37B0E">
        <w:rPr>
          <w:i/>
          <w:iCs/>
        </w:rPr>
        <w:t xml:space="preserve"> </w:t>
      </w:r>
      <w:r w:rsidRPr="00C37B0E">
        <w:t>Философская глубина лирики Б. Пастернака. Одухотворенная предмет</w:t>
      </w:r>
      <w:r w:rsidRPr="00C37B0E">
        <w:softHyphen/>
        <w:t xml:space="preserve">ность </w:t>
      </w:r>
      <w:proofErr w:type="spellStart"/>
      <w:r w:rsidRPr="00C37B0E">
        <w:t>пастернаковской</w:t>
      </w:r>
      <w:proofErr w:type="spellEnd"/>
      <w:r w:rsidRPr="00C37B0E">
        <w:t xml:space="preserve"> поэзии. Приобщение вечных тем к современности в стихах о природе и любви.</w:t>
      </w:r>
    </w:p>
    <w:p w:rsidR="00823AE6" w:rsidRPr="00C37B0E" w:rsidRDefault="00823AE6" w:rsidP="00823AE6">
      <w:pPr>
        <w:ind w:firstLine="709"/>
        <w:jc w:val="both"/>
      </w:pPr>
      <w:r>
        <w:rPr>
          <w:b/>
        </w:rPr>
        <w:t xml:space="preserve">Александр </w:t>
      </w:r>
      <w:proofErr w:type="spellStart"/>
      <w:r>
        <w:rPr>
          <w:b/>
        </w:rPr>
        <w:t>Трифонович</w:t>
      </w:r>
      <w:proofErr w:type="spellEnd"/>
      <w:r>
        <w:rPr>
          <w:b/>
        </w:rPr>
        <w:t xml:space="preserve"> Твардовский. </w:t>
      </w:r>
      <w:r w:rsidRPr="00C37B0E">
        <w:t>Слово о поэте.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  <w:i/>
          <w:iCs/>
          <w:spacing w:val="-3"/>
        </w:rPr>
        <w:t xml:space="preserve">«Урожай», «Родное», «Весенние строчки», «Матери», </w:t>
      </w:r>
      <w:r w:rsidRPr="00C37B0E">
        <w:rPr>
          <w:b/>
          <w:i/>
          <w:iCs/>
        </w:rPr>
        <w:t xml:space="preserve">«Страна </w:t>
      </w:r>
      <w:proofErr w:type="spellStart"/>
      <w:r w:rsidRPr="00C37B0E">
        <w:rPr>
          <w:b/>
          <w:i/>
          <w:iCs/>
        </w:rPr>
        <w:t>Муравия</w:t>
      </w:r>
      <w:proofErr w:type="spellEnd"/>
      <w:r w:rsidRPr="00C37B0E">
        <w:rPr>
          <w:b/>
          <w:i/>
          <w:iCs/>
        </w:rPr>
        <w:t>»</w:t>
      </w:r>
      <w:r w:rsidRPr="00C37B0E">
        <w:rPr>
          <w:i/>
          <w:iCs/>
        </w:rPr>
        <w:t xml:space="preserve"> </w:t>
      </w:r>
      <w:r w:rsidRPr="00C37B0E">
        <w:t>(отрывки из поэмы). Стихотворения о Родине, о природе. Интонация и стиль стихотворений.</w:t>
      </w:r>
    </w:p>
    <w:p w:rsidR="00823AE6" w:rsidRPr="00466033" w:rsidRDefault="00823AE6" w:rsidP="00823AE6">
      <w:pPr>
        <w:ind w:firstLine="709"/>
        <w:jc w:val="both"/>
        <w:rPr>
          <w:i/>
        </w:rPr>
      </w:pPr>
      <w:r w:rsidRPr="00C37B0E">
        <w:rPr>
          <w:i/>
        </w:rPr>
        <w:t xml:space="preserve">Теория литературы. </w:t>
      </w:r>
      <w:proofErr w:type="spellStart"/>
      <w:r w:rsidRPr="00C37B0E">
        <w:rPr>
          <w:i/>
        </w:rPr>
        <w:t>Силлаботоническая</w:t>
      </w:r>
      <w:proofErr w:type="spellEnd"/>
      <w:r w:rsidRPr="00C37B0E">
        <w:rPr>
          <w:i/>
        </w:rPr>
        <w:t xml:space="preserve"> и </w:t>
      </w:r>
      <w:proofErr w:type="gramStart"/>
      <w:r w:rsidRPr="00C37B0E">
        <w:rPr>
          <w:i/>
        </w:rPr>
        <w:t>тоничес</w:t>
      </w:r>
      <w:r w:rsidRPr="00C37B0E">
        <w:rPr>
          <w:i/>
        </w:rPr>
        <w:softHyphen/>
        <w:t>кая</w:t>
      </w:r>
      <w:proofErr w:type="gramEnd"/>
      <w:r w:rsidRPr="00C37B0E">
        <w:rPr>
          <w:i/>
        </w:rPr>
        <w:t xml:space="preserve"> системы стихосложения.</w:t>
      </w:r>
      <w:r w:rsidRPr="00C37B0E">
        <w:t xml:space="preserve"> </w:t>
      </w:r>
      <w:r w:rsidRPr="00C37B0E">
        <w:rPr>
          <w:i/>
        </w:rPr>
        <w:t>Виды рифм. Способы рифмов</w:t>
      </w:r>
      <w:r w:rsidRPr="00C37B0E">
        <w:rPr>
          <w:i/>
        </w:rPr>
        <w:softHyphen/>
        <w:t>ки (углубление представлений).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</w:rPr>
        <w:t>Александр Исаевич Солженицын.</w:t>
      </w:r>
      <w:r w:rsidRPr="00C37B0E">
        <w:t xml:space="preserve">  </w:t>
      </w:r>
      <w:r w:rsidRPr="00E51DCB">
        <w:rPr>
          <w:color w:val="000000"/>
        </w:rPr>
        <w:t xml:space="preserve">Рассказ «Матрёнин двор». Историческая и биографическая  основа рассказа. Изображение народной жизни. Образ рассказчика. Притчевое начало, традиции житийной литературы. Нравственная проблематика. Принцип « Жить не по лжи». Тема </w:t>
      </w:r>
      <w:proofErr w:type="spellStart"/>
      <w:r w:rsidRPr="00E51DCB">
        <w:rPr>
          <w:color w:val="000000"/>
        </w:rPr>
        <w:t>праведничества</w:t>
      </w:r>
      <w:proofErr w:type="spellEnd"/>
      <w:r w:rsidRPr="00E51DCB">
        <w:rPr>
          <w:color w:val="000000"/>
        </w:rPr>
        <w:t xml:space="preserve"> в русской литературе.</w:t>
      </w:r>
    </w:p>
    <w:p w:rsidR="00823AE6" w:rsidRPr="00C37B0E" w:rsidRDefault="00823AE6" w:rsidP="00823AE6">
      <w:pPr>
        <w:ind w:firstLine="709"/>
        <w:jc w:val="both"/>
        <w:rPr>
          <w:i/>
        </w:rPr>
      </w:pPr>
      <w:r w:rsidRPr="00C37B0E">
        <w:rPr>
          <w:i/>
        </w:rPr>
        <w:t>Теория   литературы. Притча (углубление понятия).</w:t>
      </w:r>
    </w:p>
    <w:p w:rsidR="00823AE6" w:rsidRPr="00C37B0E" w:rsidRDefault="00823AE6" w:rsidP="00823AE6">
      <w:pPr>
        <w:ind w:firstLine="709"/>
        <w:jc w:val="both"/>
        <w:rPr>
          <w:b/>
        </w:rPr>
      </w:pPr>
      <w:r>
        <w:rPr>
          <w:b/>
        </w:rPr>
        <w:t>ПЕСНИ И РОМАНСЫ НА СТИХИ ПОЭТОВ</w:t>
      </w:r>
      <w:r w:rsidRPr="00C37B0E">
        <w:rPr>
          <w:b/>
        </w:rPr>
        <w:t xml:space="preserve"> </w:t>
      </w:r>
      <w:r w:rsidRPr="00C37B0E">
        <w:rPr>
          <w:b/>
          <w:lang w:val="en-US"/>
        </w:rPr>
        <w:t>XIX</w:t>
      </w:r>
      <w:r w:rsidRPr="00C37B0E">
        <w:rPr>
          <w:b/>
        </w:rPr>
        <w:t>—</w:t>
      </w:r>
      <w:r w:rsidRPr="00C37B0E">
        <w:rPr>
          <w:b/>
          <w:lang w:val="en-US"/>
        </w:rPr>
        <w:t>XX</w:t>
      </w:r>
      <w:r>
        <w:rPr>
          <w:b/>
        </w:rPr>
        <w:t xml:space="preserve"> ВЕКОВ</w:t>
      </w:r>
    </w:p>
    <w:p w:rsidR="00823AE6" w:rsidRPr="00A50DBC" w:rsidRDefault="00823AE6" w:rsidP="00823AE6">
      <w:pPr>
        <w:ind w:firstLine="709"/>
        <w:jc w:val="both"/>
      </w:pPr>
      <w:r>
        <w:rPr>
          <w:spacing w:val="-1"/>
        </w:rPr>
        <w:t>А.С.Пушкин «Певец», Е.А. Баратынский «Разуверение», Ф.И. Тютчев «Я встретил вас и все былое…», М.Ю. Лермонтов «Отчего»</w:t>
      </w:r>
      <w:proofErr w:type="gramStart"/>
      <w:r>
        <w:rPr>
          <w:spacing w:val="-1"/>
        </w:rPr>
        <w:t xml:space="preserve"> ,</w:t>
      </w:r>
      <w:proofErr w:type="gramEnd"/>
      <w:r>
        <w:rPr>
          <w:spacing w:val="-1"/>
        </w:rPr>
        <w:t xml:space="preserve"> А.К. Толстой «Средь шумного бала, случайно»,</w:t>
      </w:r>
      <w:r w:rsidRPr="00C37B0E">
        <w:rPr>
          <w:spacing w:val="-5"/>
        </w:rPr>
        <w:t xml:space="preserve">Н. Заболоцкий. </w:t>
      </w:r>
      <w:r w:rsidRPr="00C37B0E">
        <w:rPr>
          <w:i/>
          <w:iCs/>
          <w:spacing w:val="-5"/>
        </w:rPr>
        <w:t xml:space="preserve">«В </w:t>
      </w:r>
      <w:r w:rsidRPr="00C37B0E">
        <w:rPr>
          <w:i/>
          <w:iCs/>
        </w:rPr>
        <w:t xml:space="preserve">этой роще березовой...». </w:t>
      </w:r>
      <w:r w:rsidRPr="00C37B0E">
        <w:t xml:space="preserve">Романсы и песни как </w:t>
      </w:r>
      <w:proofErr w:type="gramStart"/>
      <w:r w:rsidRPr="00C37B0E">
        <w:t>синтетиче</w:t>
      </w:r>
      <w:r w:rsidR="002B7249">
        <w:rPr>
          <w:sz w:val="28"/>
          <w:lang w:eastAsia="ar-SA"/>
        </w:rPr>
        <w:pict>
          <v:line id="_x0000_s1026" style="position:absolute;left:0;text-align:left;z-index:251660288;mso-position-horizontal-relative:margin;mso-position-vertical-relative:text" from="687.85pt,499.45pt" to="687.85pt,519.85pt" strokeweight=".09mm">
            <v:stroke joinstyle="miter"/>
            <w10:wrap anchorx="margin"/>
          </v:line>
        </w:pict>
      </w:r>
      <w:r w:rsidRPr="00C37B0E">
        <w:t>ский</w:t>
      </w:r>
      <w:proofErr w:type="gramEnd"/>
      <w:r w:rsidRPr="00C37B0E">
        <w:t xml:space="preserve"> жанр, посредством словесного и музыкального ис</w:t>
      </w:r>
      <w:r w:rsidRPr="00C37B0E">
        <w:softHyphen/>
        <w:t xml:space="preserve">кусства выражающий </w:t>
      </w:r>
      <w:r w:rsidRPr="00A50DBC">
        <w:t>переживания, мысли, настроения человека.</w:t>
      </w:r>
    </w:p>
    <w:p w:rsidR="00823AE6" w:rsidRPr="00A50DBC" w:rsidRDefault="00823AE6" w:rsidP="00823AE6">
      <w:pPr>
        <w:ind w:firstLine="709"/>
        <w:jc w:val="both"/>
        <w:rPr>
          <w:b/>
          <w:spacing w:val="-2"/>
        </w:rPr>
      </w:pPr>
      <w:r w:rsidRPr="00A50DBC">
        <w:rPr>
          <w:b/>
          <w:spacing w:val="-2"/>
        </w:rPr>
        <w:t xml:space="preserve">ИЗ  ЗАРУБЕЖНОЙ  ЛИТЕРАТУРЫ </w:t>
      </w:r>
    </w:p>
    <w:p w:rsidR="00823AE6" w:rsidRPr="00C37B0E" w:rsidRDefault="00823AE6" w:rsidP="00823AE6">
      <w:pPr>
        <w:ind w:firstLine="709"/>
        <w:jc w:val="both"/>
      </w:pPr>
      <w:r w:rsidRPr="00C37B0E">
        <w:t>Античная лирика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</w:rPr>
        <w:t>Гай Валерий Катулл.</w:t>
      </w:r>
      <w:r w:rsidRPr="00C37B0E">
        <w:t xml:space="preserve"> Слово о поэте.</w:t>
      </w:r>
    </w:p>
    <w:p w:rsidR="00823AE6" w:rsidRPr="00C37B0E" w:rsidRDefault="00823AE6" w:rsidP="00823AE6">
      <w:pPr>
        <w:ind w:firstLine="709"/>
        <w:jc w:val="both"/>
        <w:rPr>
          <w:i/>
          <w:iCs/>
        </w:rPr>
      </w:pPr>
      <w:r w:rsidRPr="00C37B0E">
        <w:rPr>
          <w:b/>
          <w:i/>
          <w:iCs/>
          <w:spacing w:val="-5"/>
        </w:rPr>
        <w:t xml:space="preserve">«Нет, ни одна средь женщин...», «Нет, не надейся </w:t>
      </w:r>
      <w:r w:rsidRPr="00C37B0E">
        <w:rPr>
          <w:b/>
          <w:i/>
          <w:iCs/>
        </w:rPr>
        <w:t>приязнь заслужить...».</w:t>
      </w:r>
      <w:r w:rsidRPr="00C37B0E">
        <w:rPr>
          <w:i/>
          <w:iCs/>
        </w:rPr>
        <w:t xml:space="preserve"> </w:t>
      </w:r>
      <w:r w:rsidRPr="00C37B0E"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</w:t>
      </w:r>
      <w:proofErr w:type="gramStart"/>
      <w:r w:rsidRPr="00C37B0E">
        <w:t xml:space="preserve">Пушкин как переводчик Катулла </w:t>
      </w:r>
      <w:r w:rsidRPr="00C37B0E">
        <w:rPr>
          <w:i/>
          <w:iCs/>
        </w:rPr>
        <w:t>{«Мальчику»).</w:t>
      </w:r>
      <w:proofErr w:type="gramEnd"/>
    </w:p>
    <w:p w:rsidR="00823AE6" w:rsidRPr="00C37B0E" w:rsidRDefault="00823AE6" w:rsidP="00823AE6">
      <w:pPr>
        <w:ind w:firstLine="709"/>
        <w:jc w:val="both"/>
      </w:pPr>
      <w:r w:rsidRPr="00C37B0E">
        <w:rPr>
          <w:b/>
        </w:rPr>
        <w:t>Гораций.</w:t>
      </w:r>
      <w:r w:rsidRPr="00C37B0E">
        <w:t xml:space="preserve"> Слово о поэте.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  <w:i/>
          <w:iCs/>
        </w:rPr>
        <w:t>«</w:t>
      </w:r>
      <w:r>
        <w:rPr>
          <w:b/>
          <w:i/>
          <w:iCs/>
        </w:rPr>
        <w:t>К Мельпомене»</w:t>
      </w:r>
      <w:r w:rsidRPr="00C37B0E">
        <w:rPr>
          <w:i/>
          <w:iCs/>
        </w:rPr>
        <w:t xml:space="preserve"> </w:t>
      </w:r>
      <w:r w:rsidRPr="00C37B0E">
        <w:t>Поэтическое творчество в системе человеческого бытия. Мысль о поэтических заслу</w:t>
      </w:r>
      <w:r w:rsidRPr="00C37B0E">
        <w:softHyphen/>
        <w:t>гах — знакомство римлян с греческими лириками. Тради</w:t>
      </w:r>
      <w:r w:rsidRPr="00C37B0E">
        <w:softHyphen/>
        <w:t xml:space="preserve">ции </w:t>
      </w:r>
      <w:proofErr w:type="spellStart"/>
      <w:r w:rsidRPr="00C37B0E">
        <w:t>горацианской</w:t>
      </w:r>
      <w:proofErr w:type="spellEnd"/>
      <w:r w:rsidRPr="00C37B0E">
        <w:t xml:space="preserve"> оды в творчестве Державина и Пушкина.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</w:rPr>
        <w:t>Данте Алигьери.</w:t>
      </w:r>
      <w:r w:rsidRPr="00C37B0E">
        <w:t xml:space="preserve"> Слово о поэте.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  <w:i/>
          <w:iCs/>
          <w:spacing w:val="-4"/>
        </w:rPr>
        <w:t>«Божественная комедия»</w:t>
      </w:r>
      <w:r w:rsidRPr="00C37B0E">
        <w:rPr>
          <w:i/>
          <w:iCs/>
          <w:spacing w:val="-4"/>
        </w:rPr>
        <w:t xml:space="preserve"> </w:t>
      </w:r>
      <w:r w:rsidRPr="00C37B0E">
        <w:rPr>
          <w:spacing w:val="-4"/>
        </w:rPr>
        <w:t xml:space="preserve">(фрагменты). </w:t>
      </w:r>
      <w:proofErr w:type="gramStart"/>
      <w:r w:rsidRPr="00C37B0E">
        <w:rPr>
          <w:spacing w:val="-4"/>
        </w:rPr>
        <w:t xml:space="preserve">Множественность </w:t>
      </w:r>
      <w:r w:rsidRPr="00C37B0E">
        <w:rPr>
          <w:spacing w:val="-1"/>
        </w:rPr>
        <w:t xml:space="preserve">смыслов поэмы: буквальный (изображение загробного мира), </w:t>
      </w:r>
      <w:r w:rsidRPr="00C37B0E"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C37B0E">
        <w:softHyphen/>
        <w:t>жественной идеи через восприятие красоты поэзии как божественного языка, хотя и сотворенного земным чело</w:t>
      </w:r>
      <w:r w:rsidRPr="00C37B0E">
        <w:softHyphen/>
        <w:t>веком, разумом поэта</w:t>
      </w:r>
      <w:proofErr w:type="gramEnd"/>
      <w:r w:rsidRPr="00C37B0E">
        <w:t>). Универсально-философский харак</w:t>
      </w:r>
      <w:r w:rsidRPr="00C37B0E">
        <w:softHyphen/>
        <w:t>тер поэмы.</w:t>
      </w:r>
      <w:r w:rsidRPr="00E51DCB">
        <w:rPr>
          <w:color w:val="000000"/>
        </w:rPr>
        <w:t xml:space="preserve"> Данте и его время.  </w:t>
      </w:r>
      <w:proofErr w:type="spellStart"/>
      <w:r w:rsidRPr="00E51DCB">
        <w:rPr>
          <w:color w:val="000000"/>
        </w:rPr>
        <w:t>Дантевская</w:t>
      </w:r>
      <w:proofErr w:type="spellEnd"/>
      <w:r w:rsidRPr="00E51DCB">
        <w:rPr>
          <w:color w:val="000000"/>
        </w:rPr>
        <w:t xml:space="preserve"> модель мироздания. Трёхчастная композиция поэмы. Тема поиска истины и идеала. Образ поэта.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</w:rPr>
        <w:t>Уильям Шекспир.</w:t>
      </w:r>
      <w:r w:rsidRPr="00C37B0E">
        <w:t xml:space="preserve"> Краткие сведения о жизни и творче</w:t>
      </w:r>
      <w:r w:rsidRPr="00C37B0E">
        <w:softHyphen/>
        <w:t>стве Шекспира. Характеристики гуманизма эпохи Возрож</w:t>
      </w:r>
      <w:r w:rsidRPr="00C37B0E">
        <w:softHyphen/>
        <w:t>дения.</w:t>
      </w:r>
    </w:p>
    <w:p w:rsidR="00823AE6" w:rsidRDefault="00823AE6" w:rsidP="00823AE6">
      <w:pPr>
        <w:ind w:firstLine="709"/>
        <w:jc w:val="both"/>
        <w:rPr>
          <w:b/>
          <w:i/>
          <w:iCs/>
        </w:rPr>
      </w:pPr>
      <w:r>
        <w:rPr>
          <w:b/>
          <w:i/>
          <w:iCs/>
        </w:rPr>
        <w:t>Сонет 33</w:t>
      </w:r>
    </w:p>
    <w:p w:rsidR="00823AE6" w:rsidRPr="00C37B0E" w:rsidRDefault="00823AE6" w:rsidP="00823AE6">
      <w:pPr>
        <w:ind w:firstLine="709"/>
        <w:jc w:val="both"/>
      </w:pPr>
      <w:r w:rsidRPr="00C37B0E">
        <w:rPr>
          <w:b/>
        </w:rPr>
        <w:t>Иоганн Вольфганг Гете.</w:t>
      </w:r>
      <w:r w:rsidRPr="00C37B0E">
        <w:t xml:space="preserve"> Краткие сведения о жизни и творчестве Гете. Характеристика особенностей эпохи Про</w:t>
      </w:r>
      <w:r w:rsidRPr="00C37B0E">
        <w:softHyphen/>
        <w:t>свещения.</w:t>
      </w:r>
    </w:p>
    <w:p w:rsidR="00823AE6" w:rsidRPr="00C37B0E" w:rsidRDefault="00823AE6" w:rsidP="00823AE6">
      <w:pPr>
        <w:ind w:firstLine="709"/>
        <w:jc w:val="both"/>
      </w:pPr>
      <w:proofErr w:type="gramStart"/>
      <w:r w:rsidRPr="00C37B0E">
        <w:rPr>
          <w:b/>
          <w:i/>
          <w:iCs/>
        </w:rPr>
        <w:t>«Фауст»</w:t>
      </w:r>
      <w:r w:rsidRPr="00C37B0E">
        <w:rPr>
          <w:i/>
          <w:iCs/>
        </w:rPr>
        <w:t xml:space="preserve"> </w:t>
      </w:r>
      <w:r w:rsidRPr="00C37B0E">
        <w:t>(обзор с чтением отдельных сцен по выбору учителя, например:</w:t>
      </w:r>
      <w:proofErr w:type="gramEnd"/>
      <w:r w:rsidRPr="00C37B0E">
        <w:t xml:space="preserve"> </w:t>
      </w:r>
      <w:r w:rsidRPr="00C37B0E">
        <w:rPr>
          <w:i/>
          <w:iCs/>
        </w:rPr>
        <w:t xml:space="preserve">«Пролог на небесах», «У городских </w:t>
      </w:r>
      <w:r w:rsidRPr="00C37B0E">
        <w:rPr>
          <w:i/>
          <w:iCs/>
          <w:spacing w:val="-7"/>
        </w:rPr>
        <w:t xml:space="preserve">ворот», «Кабинет Фауста», «Сад», «Ночь. </w:t>
      </w:r>
      <w:proofErr w:type="gramStart"/>
      <w:r w:rsidRPr="00C37B0E">
        <w:rPr>
          <w:i/>
          <w:iCs/>
          <w:spacing w:val="-7"/>
        </w:rPr>
        <w:t xml:space="preserve">Улица перед домом </w:t>
      </w:r>
      <w:r w:rsidRPr="00C37B0E">
        <w:rPr>
          <w:i/>
          <w:iCs/>
        </w:rPr>
        <w:t xml:space="preserve">Гретхен», «Тюрьма», </w:t>
      </w:r>
      <w:r w:rsidRPr="00C37B0E">
        <w:t>последний монолог Фауста из второй части трагедии).</w:t>
      </w:r>
      <w:proofErr w:type="gramEnd"/>
    </w:p>
    <w:p w:rsidR="00823AE6" w:rsidRPr="00C37B0E" w:rsidRDefault="00823AE6" w:rsidP="00823AE6">
      <w:pPr>
        <w:ind w:firstLine="709"/>
        <w:jc w:val="both"/>
      </w:pPr>
      <w:r w:rsidRPr="00C37B0E"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C37B0E">
        <w:softHyphen/>
        <w:t xml:space="preserve">востояние творческой личности Фауста и неверия, духа сомнения Мефистофеля. Поиски Фаустом справедливости </w:t>
      </w:r>
      <w:r w:rsidRPr="00C37B0E">
        <w:lastRenderedPageBreak/>
        <w:t>и разумного смысла жизни человечества. «Пролог на небе</w:t>
      </w:r>
      <w:r w:rsidRPr="00C37B0E">
        <w:softHyphen/>
        <w:t>сах» — ключ к основной идее трагедии. Смысл противопо</w:t>
      </w:r>
      <w:r w:rsidRPr="00C37B0E">
        <w:softHyphen/>
        <w:t>ставления Фауста и Вагнера, творчества и схоластической рутины. Трагизм любви Фауста и Гретхен.</w:t>
      </w:r>
    </w:p>
    <w:p w:rsidR="00823AE6" w:rsidRPr="00C37B0E" w:rsidRDefault="00823AE6" w:rsidP="00823AE6">
      <w:pPr>
        <w:ind w:firstLine="709"/>
        <w:jc w:val="both"/>
      </w:pPr>
      <w:r w:rsidRPr="00C37B0E"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823AE6" w:rsidRPr="00823AE6" w:rsidRDefault="00823AE6" w:rsidP="00823AE6">
      <w:pPr>
        <w:ind w:firstLine="709"/>
        <w:jc w:val="both"/>
        <w:rPr>
          <w:i/>
        </w:rPr>
      </w:pPr>
      <w:r w:rsidRPr="00C37B0E">
        <w:rPr>
          <w:i/>
        </w:rPr>
        <w:t>Теория литературы. Философско-драматическая по</w:t>
      </w:r>
      <w:r w:rsidRPr="00C37B0E">
        <w:rPr>
          <w:i/>
        </w:rPr>
        <w:softHyphen/>
        <w:t>эма.</w:t>
      </w:r>
    </w:p>
    <w:p w:rsidR="00823AE6" w:rsidRDefault="00823AE6" w:rsidP="00945F2C">
      <w:pPr>
        <w:shd w:val="clear" w:color="auto" w:fill="FFFFFF"/>
        <w:ind w:right="14"/>
        <w:jc w:val="both"/>
        <w:rPr>
          <w:b/>
          <w:bCs/>
        </w:rPr>
      </w:pPr>
    </w:p>
    <w:p w:rsidR="00297ECB" w:rsidRDefault="00297ECB" w:rsidP="00B53AB4">
      <w:pPr>
        <w:rPr>
          <w:b/>
        </w:rPr>
      </w:pPr>
    </w:p>
    <w:p w:rsidR="00E57C54" w:rsidRPr="00E57C54" w:rsidRDefault="00E57C54" w:rsidP="00E57C54">
      <w:pPr>
        <w:ind w:firstLine="709"/>
        <w:jc w:val="center"/>
        <w:rPr>
          <w:b/>
        </w:rPr>
      </w:pPr>
      <w:r>
        <w:rPr>
          <w:b/>
        </w:rPr>
        <w:t>Тексты художественных п</w:t>
      </w:r>
      <w:r w:rsidRPr="003D1997">
        <w:rPr>
          <w:b/>
        </w:rPr>
        <w:t>роиз</w:t>
      </w:r>
      <w:r>
        <w:rPr>
          <w:b/>
        </w:rPr>
        <w:t>ведений</w:t>
      </w:r>
      <w:r w:rsidRPr="003D1997">
        <w:rPr>
          <w:b/>
        </w:rPr>
        <w:t xml:space="preserve"> </w:t>
      </w:r>
      <w:r w:rsidRPr="00E57C54">
        <w:rPr>
          <w:b/>
        </w:rPr>
        <w:t>для заучивания наизусть:</w:t>
      </w:r>
    </w:p>
    <w:p w:rsidR="00E57C54" w:rsidRDefault="00E57C54" w:rsidP="00E57C54">
      <w:pPr>
        <w:ind w:firstLine="709"/>
        <w:jc w:val="both"/>
        <w:rPr>
          <w:b/>
        </w:rPr>
      </w:pPr>
    </w:p>
    <w:p w:rsidR="00823AE6" w:rsidRDefault="00823AE6" w:rsidP="00707B8C">
      <w:pPr>
        <w:pStyle w:val="a4"/>
        <w:numPr>
          <w:ilvl w:val="0"/>
          <w:numId w:val="12"/>
        </w:numPr>
      </w:pPr>
      <w:r w:rsidRPr="00823AE6">
        <w:rPr>
          <w:b/>
          <w:bCs/>
        </w:rPr>
        <w:t>«Слово о полку Игореве». </w:t>
      </w:r>
      <w:r>
        <w:t xml:space="preserve">«Плач Ярославны» </w:t>
      </w:r>
    </w:p>
    <w:p w:rsidR="00823AE6" w:rsidRDefault="00823AE6" w:rsidP="00707B8C">
      <w:pPr>
        <w:pStyle w:val="a4"/>
        <w:numPr>
          <w:ilvl w:val="0"/>
          <w:numId w:val="12"/>
        </w:numPr>
      </w:pPr>
      <w:r w:rsidRPr="00823AE6">
        <w:rPr>
          <w:b/>
          <w:bCs/>
        </w:rPr>
        <w:t>Г. Р. Державин. </w:t>
      </w:r>
      <w:r>
        <w:t>«Властителям и судиям»</w:t>
      </w:r>
    </w:p>
    <w:p w:rsidR="00823AE6" w:rsidRDefault="00823AE6" w:rsidP="00707B8C">
      <w:pPr>
        <w:pStyle w:val="a4"/>
        <w:numPr>
          <w:ilvl w:val="0"/>
          <w:numId w:val="12"/>
        </w:numPr>
      </w:pPr>
      <w:r w:rsidRPr="00DB45FE">
        <w:rPr>
          <w:b/>
          <w:bCs/>
        </w:rPr>
        <w:t>В.А. Жуковский.</w:t>
      </w:r>
      <w:r>
        <w:t> Отрывок из баллады «Светлана» (последняя строфа)</w:t>
      </w:r>
    </w:p>
    <w:p w:rsidR="00823AE6" w:rsidRDefault="00823AE6" w:rsidP="00707B8C">
      <w:pPr>
        <w:pStyle w:val="a4"/>
        <w:numPr>
          <w:ilvl w:val="0"/>
          <w:numId w:val="12"/>
        </w:numPr>
      </w:pPr>
      <w:r w:rsidRPr="00DB45FE">
        <w:rPr>
          <w:b/>
          <w:bCs/>
        </w:rPr>
        <w:t>А. С. Пушкин. </w:t>
      </w:r>
      <w:r>
        <w:t>«К Чаадаеву»,  </w:t>
      </w:r>
      <w:r w:rsidRPr="00DB45FE">
        <w:rPr>
          <w:b/>
          <w:bCs/>
        </w:rPr>
        <w:t> </w:t>
      </w:r>
      <w:r>
        <w:t>«Пророк»,</w:t>
      </w:r>
      <w:r w:rsidRPr="00DB45FE">
        <w:rPr>
          <w:b/>
          <w:bCs/>
        </w:rPr>
        <w:t> </w:t>
      </w:r>
      <w:r>
        <w:t>«Ан</w:t>
      </w:r>
      <w:r>
        <w:softHyphen/>
        <w:t>чар», «Я вас любил; любовь ещё, быть может...», «На холмах Грузии лежит ночная мгла...», «Я памятник себе воздвиг нерукотворный...», 2 отрывка из романа «Евгений Онегин»: посвящение + 4 строфы, письмо Татьяны к Онегину или письмо Онегина к Татьяне</w:t>
      </w:r>
    </w:p>
    <w:p w:rsidR="00823AE6" w:rsidRDefault="00823AE6" w:rsidP="00707B8C">
      <w:pPr>
        <w:pStyle w:val="a4"/>
        <w:numPr>
          <w:ilvl w:val="0"/>
          <w:numId w:val="12"/>
        </w:numPr>
      </w:pPr>
      <w:r w:rsidRPr="00DB45FE">
        <w:rPr>
          <w:b/>
          <w:bCs/>
        </w:rPr>
        <w:t>М. Ю. Лермонтов</w:t>
      </w:r>
      <w:r>
        <w:t xml:space="preserve">. </w:t>
      </w:r>
      <w:proofErr w:type="gramStart"/>
      <w:r>
        <w:t>«Парус», «Смерть поэта», «Родина», «Пророк», «И скучно и грустно...», «Молитва» («Я, матерь Божия, ныне с молитвою...», 1837)</w:t>
      </w:r>
      <w:proofErr w:type="gramEnd"/>
    </w:p>
    <w:p w:rsidR="00823AE6" w:rsidRDefault="00823AE6" w:rsidP="00707B8C">
      <w:pPr>
        <w:pStyle w:val="a4"/>
        <w:numPr>
          <w:ilvl w:val="0"/>
          <w:numId w:val="12"/>
        </w:numPr>
      </w:pPr>
      <w:r w:rsidRPr="00DB45FE">
        <w:rPr>
          <w:b/>
          <w:bCs/>
        </w:rPr>
        <w:t>Н. В. Гоголь. </w:t>
      </w:r>
      <w:r>
        <w:t>«Мёртвые души» </w:t>
      </w:r>
      <w:r w:rsidRPr="00DB45FE">
        <w:rPr>
          <w:b/>
          <w:bCs/>
        </w:rPr>
        <w:t>(</w:t>
      </w:r>
      <w:r>
        <w:t xml:space="preserve">отрывок из поэмы от слов «Не так ли и ты, Русь, что бойкая </w:t>
      </w:r>
      <w:proofErr w:type="spellStart"/>
      <w:r>
        <w:t>необгонимая</w:t>
      </w:r>
      <w:proofErr w:type="spellEnd"/>
      <w:r>
        <w:t xml:space="preserve"> тройка несёшься?» до слов «...дают ей дорогу другие народы и государства») </w:t>
      </w:r>
    </w:p>
    <w:p w:rsidR="00823AE6" w:rsidRDefault="00823AE6" w:rsidP="00707B8C">
      <w:pPr>
        <w:pStyle w:val="a4"/>
        <w:numPr>
          <w:ilvl w:val="0"/>
          <w:numId w:val="12"/>
        </w:numPr>
      </w:pPr>
      <w:r w:rsidRPr="00DB45FE">
        <w:rPr>
          <w:b/>
          <w:bCs/>
        </w:rPr>
        <w:t>А. А. Блок. </w:t>
      </w:r>
      <w:r>
        <w:t> «О, я хочу безумно жить…»</w:t>
      </w:r>
    </w:p>
    <w:p w:rsidR="00823AE6" w:rsidRDefault="00823AE6" w:rsidP="00707B8C">
      <w:pPr>
        <w:pStyle w:val="a4"/>
        <w:numPr>
          <w:ilvl w:val="0"/>
          <w:numId w:val="12"/>
        </w:numPr>
      </w:pPr>
      <w:r w:rsidRPr="00DB45FE">
        <w:rPr>
          <w:b/>
          <w:bCs/>
        </w:rPr>
        <w:t>С. А. Есенин. </w:t>
      </w:r>
      <w:r>
        <w:t>«Разбуди меня завтра рано…», «Гой ты, Русь, моя родная…», «Шаганэ ты моя, Шаганэ…», «Не жалею, не зову, не плачу...»</w:t>
      </w:r>
    </w:p>
    <w:p w:rsidR="00823AE6" w:rsidRDefault="00823AE6" w:rsidP="00707B8C">
      <w:pPr>
        <w:pStyle w:val="a4"/>
        <w:numPr>
          <w:ilvl w:val="0"/>
          <w:numId w:val="12"/>
        </w:numPr>
      </w:pPr>
      <w:r w:rsidRPr="00DB45FE">
        <w:rPr>
          <w:b/>
          <w:bCs/>
        </w:rPr>
        <w:t>В. В. Маяковский.</w:t>
      </w:r>
      <w:r>
        <w:t> «А вы могли бы?..», «Послушайте!», «Прощанье»</w:t>
      </w:r>
    </w:p>
    <w:p w:rsidR="00823AE6" w:rsidRDefault="00823AE6" w:rsidP="00707B8C">
      <w:pPr>
        <w:pStyle w:val="a4"/>
        <w:numPr>
          <w:ilvl w:val="0"/>
          <w:numId w:val="12"/>
        </w:numPr>
      </w:pPr>
      <w:r w:rsidRPr="00DB45FE">
        <w:rPr>
          <w:b/>
          <w:bCs/>
        </w:rPr>
        <w:t>М. И. Цветаева.</w:t>
      </w:r>
      <w:r>
        <w:t xml:space="preserve">  «Идёшь, на меня </w:t>
      </w:r>
      <w:proofErr w:type="gramStart"/>
      <w:r>
        <w:t>похожий</w:t>
      </w:r>
      <w:proofErr w:type="gramEnd"/>
      <w:r>
        <w:t>…»</w:t>
      </w:r>
    </w:p>
    <w:p w:rsidR="00823AE6" w:rsidRDefault="00823AE6" w:rsidP="00707B8C">
      <w:pPr>
        <w:pStyle w:val="a4"/>
        <w:numPr>
          <w:ilvl w:val="0"/>
          <w:numId w:val="12"/>
        </w:numPr>
      </w:pPr>
      <w:r w:rsidRPr="00DB45FE">
        <w:rPr>
          <w:b/>
          <w:bCs/>
        </w:rPr>
        <w:t>А. А. Ахматова.  </w:t>
      </w:r>
      <w:r>
        <w:t>«Не с теми я, кто бросил землю...»</w:t>
      </w:r>
    </w:p>
    <w:p w:rsidR="00823AE6" w:rsidRDefault="00823AE6" w:rsidP="00707B8C">
      <w:pPr>
        <w:pStyle w:val="a4"/>
        <w:numPr>
          <w:ilvl w:val="0"/>
          <w:numId w:val="12"/>
        </w:numPr>
      </w:pPr>
      <w:r w:rsidRPr="00DB45FE">
        <w:rPr>
          <w:b/>
          <w:bCs/>
        </w:rPr>
        <w:t>Н. А. Заболоцкий</w:t>
      </w:r>
      <w:r>
        <w:t>. «Завещание»</w:t>
      </w:r>
    </w:p>
    <w:p w:rsidR="00823AE6" w:rsidRDefault="00823AE6" w:rsidP="00707B8C">
      <w:pPr>
        <w:pStyle w:val="a4"/>
        <w:numPr>
          <w:ilvl w:val="0"/>
          <w:numId w:val="12"/>
        </w:numPr>
      </w:pPr>
      <w:r w:rsidRPr="00DB45FE">
        <w:rPr>
          <w:b/>
          <w:bCs/>
        </w:rPr>
        <w:t>Б. Л. Пастернак</w:t>
      </w:r>
      <w:r>
        <w:t>. «Быть знаменитым некрасиво…», «Во всём мне хочется дойти до самой сути...»</w:t>
      </w:r>
    </w:p>
    <w:p w:rsidR="00823AE6" w:rsidRDefault="00823AE6" w:rsidP="00707B8C">
      <w:pPr>
        <w:pStyle w:val="a4"/>
        <w:numPr>
          <w:ilvl w:val="0"/>
          <w:numId w:val="12"/>
        </w:numPr>
      </w:pPr>
      <w:r w:rsidRPr="00DB45FE">
        <w:rPr>
          <w:b/>
          <w:bCs/>
        </w:rPr>
        <w:t>Ф.И. Тютчев. </w:t>
      </w:r>
      <w:r>
        <w:t>«К.Б.» («Я встретил вас – и всё былое…»)</w:t>
      </w:r>
    </w:p>
    <w:p w:rsidR="00823AE6" w:rsidRDefault="00823AE6" w:rsidP="00707B8C">
      <w:pPr>
        <w:pStyle w:val="a4"/>
        <w:numPr>
          <w:ilvl w:val="0"/>
          <w:numId w:val="12"/>
        </w:numPr>
      </w:pPr>
      <w:r w:rsidRPr="00DB45FE">
        <w:rPr>
          <w:b/>
          <w:bCs/>
        </w:rPr>
        <w:t>К.М. Симонов</w:t>
      </w:r>
      <w:r>
        <w:t>. «Жди меня»</w:t>
      </w:r>
    </w:p>
    <w:p w:rsidR="00823AE6" w:rsidRDefault="00823AE6" w:rsidP="00707B8C">
      <w:pPr>
        <w:pStyle w:val="a4"/>
        <w:numPr>
          <w:ilvl w:val="0"/>
          <w:numId w:val="12"/>
        </w:numPr>
      </w:pPr>
      <w:r w:rsidRPr="00DB45FE">
        <w:rPr>
          <w:b/>
          <w:bCs/>
        </w:rPr>
        <w:t>Б.Ш. Окуджава.</w:t>
      </w:r>
      <w:r>
        <w:t> «Пожелание друзьям»</w:t>
      </w:r>
    </w:p>
    <w:p w:rsidR="00823AE6" w:rsidRDefault="00823AE6" w:rsidP="00823AE6">
      <w:pPr>
        <w:rPr>
          <w:b/>
        </w:rPr>
      </w:pPr>
    </w:p>
    <w:p w:rsidR="00892102" w:rsidRDefault="00BF44C0" w:rsidP="00BF44C0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eastAsia="SimSun" w:cs="Tahoma"/>
          <w:kern w:val="1"/>
          <w:lang w:eastAsia="hi-IN" w:bidi="hi-IN"/>
        </w:rPr>
        <w:t xml:space="preserve">                                                                </w:t>
      </w:r>
      <w:r w:rsidR="00AE0D5B">
        <w:rPr>
          <w:b/>
          <w:bCs/>
          <w:color w:val="000000"/>
        </w:rPr>
        <w:t>Планируемые результаты освоения</w:t>
      </w:r>
      <w:r w:rsidR="00892102">
        <w:rPr>
          <w:b/>
          <w:bCs/>
          <w:color w:val="000000"/>
        </w:rPr>
        <w:t xml:space="preserve"> предмет</w:t>
      </w:r>
      <w:r w:rsidR="009E1D89">
        <w:rPr>
          <w:b/>
          <w:bCs/>
          <w:color w:val="000000"/>
        </w:rPr>
        <w:t>а</w:t>
      </w:r>
    </w:p>
    <w:p w:rsidR="00892102" w:rsidRDefault="00892102" w:rsidP="00892102">
      <w:pPr>
        <w:pStyle w:val="a6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172197" w:rsidRPr="00960426" w:rsidRDefault="00172197" w:rsidP="00AE0D5B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Л</w:t>
      </w:r>
      <w:r w:rsidR="00AE0D5B">
        <w:rPr>
          <w:rFonts w:eastAsia="Times New Roman" w:cs="Times New Roman"/>
          <w:b/>
          <w:bCs/>
          <w:color w:val="000000"/>
        </w:rPr>
        <w:t>ичностные результаты.</w:t>
      </w:r>
    </w:p>
    <w:p w:rsidR="00172197" w:rsidRPr="00960426" w:rsidRDefault="00AE0D5B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>
        <w:rPr>
          <w:rFonts w:eastAsia="Times New Roman" w:cs="Times New Roman"/>
          <w:b/>
          <w:bCs/>
          <w:color w:val="000000"/>
        </w:rPr>
        <w:t>Учащийся научится</w:t>
      </w:r>
      <w:r w:rsidR="00172197" w:rsidRPr="00960426">
        <w:rPr>
          <w:rFonts w:eastAsia="Times New Roman" w:cs="Times New Roman"/>
          <w:b/>
          <w:bCs/>
          <w:color w:val="000000"/>
        </w:rPr>
        <w:t>: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="00AE0D5B">
        <w:rPr>
          <w:rFonts w:eastAsia="Times New Roman" w:cs="Times New Roman"/>
          <w:color w:val="000000"/>
        </w:rPr>
        <w:t>чувству</w:t>
      </w:r>
      <w:r w:rsidRPr="00960426">
        <w:rPr>
          <w:rFonts w:eastAsia="Times New Roman" w:cs="Times New Roman"/>
          <w:color w:val="000000"/>
        </w:rPr>
        <w:t xml:space="preserve"> </w:t>
      </w:r>
      <w:proofErr w:type="gramStart"/>
      <w:r w:rsidRPr="00960426">
        <w:rPr>
          <w:rFonts w:eastAsia="Times New Roman" w:cs="Times New Roman"/>
          <w:color w:val="000000"/>
        </w:rPr>
        <w:t>прекрасного</w:t>
      </w:r>
      <w:proofErr w:type="gramEnd"/>
      <w:r w:rsidRPr="00960426">
        <w:rPr>
          <w:rFonts w:eastAsia="Times New Roman" w:cs="Times New Roman"/>
          <w:color w:val="000000"/>
        </w:rPr>
        <w:t xml:space="preserve"> – умение </w:t>
      </w:r>
      <w:r w:rsidRPr="00960426">
        <w:rPr>
          <w:rFonts w:eastAsia="Times New Roman" w:cs="Times New Roman"/>
          <w:i/>
          <w:iCs/>
          <w:color w:val="000000"/>
        </w:rPr>
        <w:t>чувствовать</w:t>
      </w:r>
      <w:r w:rsidRPr="00960426">
        <w:rPr>
          <w:rFonts w:eastAsia="Times New Roman" w:cs="Times New Roman"/>
          <w:color w:val="000000"/>
        </w:rPr>
        <w:t> красоту и выразительность речи,</w:t>
      </w:r>
      <w:r>
        <w:rPr>
          <w:rFonts w:eastAsia="Times New Roman" w:cs="Times New Roman"/>
          <w:color w:val="000000"/>
        </w:rPr>
        <w:t xml:space="preserve"> </w:t>
      </w:r>
      <w:r w:rsidRPr="00960426">
        <w:rPr>
          <w:rFonts w:eastAsia="Times New Roman" w:cs="Times New Roman"/>
          <w:i/>
          <w:iCs/>
          <w:color w:val="000000"/>
        </w:rPr>
        <w:t>стремиться</w:t>
      </w:r>
      <w:r w:rsidRPr="00960426">
        <w:rPr>
          <w:rFonts w:eastAsia="Times New Roman" w:cs="Times New Roman"/>
          <w:color w:val="000000"/>
        </w:rPr>
        <w:t> к совершенствованию собственной речи;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любовь и уважение</w:t>
      </w:r>
      <w:r w:rsidRPr="00960426">
        <w:rPr>
          <w:rFonts w:eastAsia="Times New Roman" w:cs="Times New Roman"/>
          <w:color w:val="000000"/>
        </w:rPr>
        <w:t> к Отечеству, его языку, культуре;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lastRenderedPageBreak/>
        <w:t>– </w:t>
      </w:r>
      <w:r w:rsidRPr="00960426">
        <w:rPr>
          <w:rFonts w:eastAsia="Times New Roman" w:cs="Times New Roman"/>
          <w:i/>
          <w:iCs/>
          <w:color w:val="000000"/>
        </w:rPr>
        <w:t>устойчивый познавательный</w:t>
      </w:r>
      <w:r w:rsidRPr="00960426">
        <w:rPr>
          <w:rFonts w:eastAsia="Times New Roman" w:cs="Times New Roman"/>
          <w:color w:val="000000"/>
        </w:rPr>
        <w:t> </w:t>
      </w:r>
      <w:r w:rsidRPr="00960426">
        <w:rPr>
          <w:rFonts w:eastAsia="Times New Roman" w:cs="Times New Roman"/>
          <w:i/>
          <w:iCs/>
          <w:color w:val="000000"/>
        </w:rPr>
        <w:t>интерес</w:t>
      </w:r>
      <w:r w:rsidRPr="00960426">
        <w:rPr>
          <w:rFonts w:eastAsia="Times New Roman" w:cs="Times New Roman"/>
          <w:color w:val="000000"/>
        </w:rPr>
        <w:t> к чтению, к ведению диалога с автором текста; </w:t>
      </w:r>
      <w:r w:rsidRPr="00960426">
        <w:rPr>
          <w:rFonts w:eastAsia="Times New Roman" w:cs="Times New Roman"/>
          <w:i/>
          <w:iCs/>
          <w:color w:val="000000"/>
        </w:rPr>
        <w:t>потребность</w:t>
      </w:r>
      <w:r w:rsidRPr="00960426">
        <w:rPr>
          <w:rFonts w:eastAsia="Times New Roman" w:cs="Times New Roman"/>
          <w:color w:val="000000"/>
        </w:rPr>
        <w:t> в чтении.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осознание и освоение</w:t>
      </w:r>
      <w:r w:rsidRPr="00960426">
        <w:rPr>
          <w:rFonts w:eastAsia="Times New Roman" w:cs="Times New Roman"/>
          <w:color w:val="000000"/>
        </w:rPr>
        <w:t> литературы как части общекультурного наследия России и общемирового культурного наследия;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ориентация</w:t>
      </w:r>
      <w:r w:rsidRPr="00960426">
        <w:rPr>
          <w:rFonts w:eastAsia="Times New Roman" w:cs="Times New Roman"/>
          <w:color w:val="000000"/>
        </w:rPr>
        <w:t> в системе моральных норм и ценностей, их присвоение;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эмоционально положительное </w:t>
      </w:r>
      <w:r w:rsidRPr="00960426">
        <w:rPr>
          <w:rFonts w:eastAsia="Times New Roman" w:cs="Times New Roman"/>
          <w:i/>
          <w:iCs/>
          <w:color w:val="000000"/>
        </w:rPr>
        <w:t>принятие</w:t>
      </w:r>
      <w:r w:rsidRPr="00960426">
        <w:rPr>
          <w:rFonts w:eastAsia="Times New Roman" w:cs="Times New Roman"/>
          <w:color w:val="000000"/>
        </w:rPr>
        <w:t> своей этнической идентичности; </w:t>
      </w:r>
      <w:r w:rsidRPr="00960426">
        <w:rPr>
          <w:rFonts w:eastAsia="Times New Roman" w:cs="Times New Roman"/>
          <w:i/>
          <w:iCs/>
          <w:color w:val="000000"/>
        </w:rPr>
        <w:t>уважение и принятие</w:t>
      </w:r>
      <w:r w:rsidRPr="00960426">
        <w:rPr>
          <w:rFonts w:eastAsia="Times New Roman" w:cs="Times New Roman"/>
          <w:color w:val="000000"/>
        </w:rPr>
        <w:t> других народов России и мира, межэтническая </w:t>
      </w:r>
      <w:r w:rsidRPr="00960426">
        <w:rPr>
          <w:rFonts w:eastAsia="Times New Roman" w:cs="Times New Roman"/>
          <w:i/>
          <w:iCs/>
          <w:color w:val="000000"/>
        </w:rPr>
        <w:t>толерантность</w:t>
      </w:r>
      <w:r w:rsidRPr="00960426">
        <w:rPr>
          <w:rFonts w:eastAsia="Times New Roman" w:cs="Times New Roman"/>
          <w:color w:val="000000"/>
        </w:rPr>
        <w:t>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устойчивый познавательный интерес, потребность в чтении.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получит в</w:t>
      </w:r>
      <w:r w:rsidR="00AE0D5B">
        <w:rPr>
          <w:rFonts w:eastAsia="Times New Roman" w:cs="Times New Roman"/>
          <w:b/>
          <w:bCs/>
          <w:color w:val="000000"/>
        </w:rPr>
        <w:t>озможность научиться</w:t>
      </w:r>
      <w:r w:rsidRPr="00960426">
        <w:rPr>
          <w:rFonts w:eastAsia="Times New Roman" w:cs="Times New Roman"/>
          <w:b/>
          <w:bCs/>
          <w:color w:val="000000"/>
        </w:rPr>
        <w:t>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 -оценивания собственную учебную деятельность: свои достижения, самостоятельность, инициативу, ответственность, причины неудач.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потребности </w:t>
      </w:r>
      <w:r w:rsidRPr="00960426">
        <w:rPr>
          <w:rFonts w:eastAsia="Times New Roman" w:cs="Times New Roman"/>
          <w:color w:val="000000"/>
        </w:rPr>
        <w:t> в самовыражении через слово.</w:t>
      </w:r>
    </w:p>
    <w:p w:rsidR="00172197" w:rsidRPr="00172197" w:rsidRDefault="00172197" w:rsidP="00AE0D5B">
      <w:pPr>
        <w:shd w:val="clear" w:color="auto" w:fill="FFFFFF"/>
        <w:rPr>
          <w:rFonts w:eastAsia="Times New Roman" w:cs="Times New Roman"/>
          <w:color w:val="000000"/>
        </w:rPr>
      </w:pPr>
      <w:r w:rsidRPr="00172197">
        <w:rPr>
          <w:rFonts w:eastAsia="Times New Roman" w:cs="Times New Roman"/>
          <w:b/>
          <w:bCs/>
          <w:iCs/>
          <w:color w:val="000000"/>
        </w:rPr>
        <w:t>М</w:t>
      </w:r>
      <w:r w:rsidR="00AE0D5B">
        <w:rPr>
          <w:rFonts w:eastAsia="Times New Roman" w:cs="Times New Roman"/>
          <w:b/>
          <w:bCs/>
          <w:iCs/>
          <w:color w:val="000000"/>
        </w:rPr>
        <w:t>етапредметные результаты.</w:t>
      </w:r>
    </w:p>
    <w:p w:rsidR="00172197" w:rsidRPr="00AE0D5B" w:rsidRDefault="00172197" w:rsidP="00707B8C">
      <w:pPr>
        <w:pStyle w:val="a4"/>
        <w:numPr>
          <w:ilvl w:val="0"/>
          <w:numId w:val="8"/>
        </w:numPr>
        <w:shd w:val="clear" w:color="auto" w:fill="FFFFFF"/>
        <w:rPr>
          <w:rFonts w:eastAsia="Times New Roman" w:cs="Times New Roman"/>
          <w:i/>
          <w:color w:val="000000"/>
        </w:rPr>
      </w:pPr>
      <w:r w:rsidRPr="00AE0D5B">
        <w:rPr>
          <w:rFonts w:eastAsia="Times New Roman" w:cs="Times New Roman"/>
          <w:b/>
          <w:bCs/>
          <w:i/>
          <w:color w:val="000000"/>
        </w:rPr>
        <w:t>Регулятивные</w:t>
      </w:r>
    </w:p>
    <w:p w:rsidR="00172197" w:rsidRPr="00172197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172197">
        <w:rPr>
          <w:rFonts w:eastAsia="Times New Roman" w:cs="Times New Roman"/>
          <w:b/>
          <w:bCs/>
          <w:iCs/>
          <w:color w:val="000000"/>
        </w:rPr>
        <w:t>Учащийся научится: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самостоятельно </w:t>
      </w:r>
      <w:r w:rsidRPr="00960426">
        <w:rPr>
          <w:rFonts w:eastAsia="Times New Roman" w:cs="Times New Roman"/>
          <w:i/>
          <w:iCs/>
          <w:color w:val="000000"/>
        </w:rPr>
        <w:t>формулировать</w:t>
      </w:r>
      <w:r w:rsidRPr="00960426">
        <w:rPr>
          <w:rFonts w:eastAsia="Times New Roman" w:cs="Times New Roman"/>
          <w:color w:val="000000"/>
        </w:rPr>
        <w:t> проблему (тему) и цели урока; способность к целеполаганию, включая постановку новых целей;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самостоятельно анализировать условия и пути достижения цели;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самостоятельно </w:t>
      </w:r>
      <w:r w:rsidRPr="00960426">
        <w:rPr>
          <w:rFonts w:eastAsia="Times New Roman" w:cs="Times New Roman"/>
          <w:i/>
          <w:iCs/>
          <w:color w:val="000000"/>
        </w:rPr>
        <w:t>составлять план</w:t>
      </w:r>
      <w:r w:rsidRPr="00960426">
        <w:rPr>
          <w:rFonts w:eastAsia="Times New Roman" w:cs="Times New Roman"/>
          <w:color w:val="000000"/>
        </w:rPr>
        <w:t> решения учебной проблемы;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работать</w:t>
      </w:r>
      <w:r w:rsidRPr="00960426">
        <w:rPr>
          <w:rFonts w:eastAsia="Times New Roman" w:cs="Times New Roman"/>
          <w:color w:val="000000"/>
        </w:rPr>
        <w:t> по плану, сверяя свои действия с целью, </w:t>
      </w:r>
      <w:r w:rsidRPr="00960426">
        <w:rPr>
          <w:rFonts w:eastAsia="Times New Roman" w:cs="Times New Roman"/>
          <w:i/>
          <w:iCs/>
          <w:color w:val="000000"/>
        </w:rPr>
        <w:t>прогнозировать,</w:t>
      </w:r>
      <w:r>
        <w:rPr>
          <w:rFonts w:eastAsia="Times New Roman" w:cs="Times New Roman"/>
          <w:i/>
          <w:iCs/>
          <w:color w:val="000000"/>
        </w:rPr>
        <w:t xml:space="preserve"> </w:t>
      </w:r>
      <w:r w:rsidRPr="00960426">
        <w:rPr>
          <w:rFonts w:eastAsia="Times New Roman" w:cs="Times New Roman"/>
          <w:i/>
          <w:iCs/>
          <w:color w:val="000000"/>
        </w:rPr>
        <w:t>корректировать</w:t>
      </w:r>
      <w:r w:rsidRPr="00960426">
        <w:rPr>
          <w:rFonts w:eastAsia="Times New Roman" w:cs="Times New Roman"/>
          <w:color w:val="000000"/>
        </w:rPr>
        <w:t> свою деятельность;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color w:val="000000"/>
        </w:rPr>
        <w:t>в диалоге с учителем </w:t>
      </w:r>
      <w:r w:rsidRPr="00960426">
        <w:rPr>
          <w:rFonts w:eastAsia="Times New Roman" w:cs="Times New Roman"/>
          <w:i/>
          <w:iCs/>
          <w:color w:val="000000"/>
        </w:rPr>
        <w:t>вырабатывать</w:t>
      </w:r>
      <w:r w:rsidRPr="00960426">
        <w:rPr>
          <w:rFonts w:eastAsia="Times New Roman" w:cs="Times New Roman"/>
          <w:color w:val="000000"/>
        </w:rPr>
        <w:t> критерии оценки и </w:t>
      </w:r>
      <w:r w:rsidRPr="00960426">
        <w:rPr>
          <w:rFonts w:eastAsia="Times New Roman" w:cs="Times New Roman"/>
          <w:i/>
          <w:iCs/>
          <w:color w:val="000000"/>
        </w:rPr>
        <w:t>определять</w:t>
      </w:r>
      <w:r w:rsidRPr="00960426">
        <w:rPr>
          <w:rFonts w:eastAsia="Times New Roman" w:cs="Times New Roman"/>
          <w:color w:val="000000"/>
        </w:rPr>
        <w:t> степень успешности своей работы и работы других в соответствии с этими критериями.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 получит возможность научиться: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Адекватной оценке трудностей.</w:t>
      </w:r>
    </w:p>
    <w:p w:rsidR="00172197" w:rsidRPr="00CC293F" w:rsidRDefault="00172197" w:rsidP="00CC293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960426">
        <w:rPr>
          <w:rFonts w:eastAsia="Times New Roman" w:cs="Times New Roman"/>
          <w:color w:val="000000"/>
        </w:rPr>
        <w:t>Адекватной оценке своих возможностей.</w:t>
      </w:r>
    </w:p>
    <w:p w:rsidR="00172197" w:rsidRPr="00AE0D5B" w:rsidRDefault="00172197" w:rsidP="00707B8C">
      <w:pPr>
        <w:pStyle w:val="a4"/>
        <w:numPr>
          <w:ilvl w:val="0"/>
          <w:numId w:val="8"/>
        </w:numPr>
        <w:shd w:val="clear" w:color="auto" w:fill="FFFFFF"/>
        <w:rPr>
          <w:rFonts w:eastAsia="Times New Roman" w:cs="Times New Roman"/>
          <w:i/>
          <w:color w:val="000000"/>
        </w:rPr>
      </w:pPr>
      <w:r w:rsidRPr="00AE0D5B">
        <w:rPr>
          <w:rFonts w:eastAsia="Times New Roman" w:cs="Times New Roman"/>
          <w:b/>
          <w:bCs/>
          <w:i/>
          <w:color w:val="000000"/>
        </w:rPr>
        <w:t>Познавательные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научится: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поиск необходимой информации для выполнения учебных заданий с использованием учебной и дополнительной литературы (включая электронные, цифровые) в открытом информационном пространстве, в т.ч. контролируемом пространстве Интернета;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запись (фиксацию) указанной учителем информации, в том числе с помощью инструментов ИКТ;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строить сообщения в устной и письменной форме;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ориентироваться на разнообразие способов решения задач;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воспринимать и анализировать сообщения и важнейшие их компоненты – тексты;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анализировать изучаемые объекты с выделением существенных и несущественных признаков;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синтез как составление целого из частей;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проводить сравнение, </w:t>
      </w:r>
      <w:proofErr w:type="spellStart"/>
      <w:r w:rsidRPr="00960426">
        <w:rPr>
          <w:rFonts w:eastAsia="Times New Roman" w:cs="Times New Roman"/>
          <w:color w:val="000000"/>
        </w:rPr>
        <w:t>сериацию</w:t>
      </w:r>
      <w:proofErr w:type="spellEnd"/>
      <w:r w:rsidRPr="00960426">
        <w:rPr>
          <w:rFonts w:eastAsia="Times New Roman" w:cs="Times New Roman"/>
          <w:color w:val="000000"/>
        </w:rPr>
        <w:t xml:space="preserve"> и классификацию изученных объектов по заданным критериям;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устанавливать причинно-следственные связи в изучаемом круге явлений;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строить рассуждения в форме связи простых суждений об объекте, его строении, свойствах и связях;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обобщать (самостоятельно выделять ряд или класс объектов);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подводить анализируемые объекты (явления) под понятие на основе распознавания объектов,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устанавливать аналогии.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lastRenderedPageBreak/>
        <w:t>Ученик получит возможность научиться: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расширенный поиск информации в соответствии с заданиями учителя с использованием ресурсов библиотек и сети Интернет;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записывать, фиксировать информацию с помощью инструментов ИКТ;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создавать и преобразовывать схемы для решения учебных задач;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осознанно и произвольно строить сообщения в устной и письменной форме;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выбор наиболее эффективных способов решения учебных задач в зависимости от конкретных условий;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осуществлять сравнение, </w:t>
      </w:r>
      <w:proofErr w:type="spellStart"/>
      <w:r w:rsidRPr="00960426">
        <w:rPr>
          <w:rFonts w:eastAsia="Times New Roman" w:cs="Times New Roman"/>
          <w:color w:val="000000"/>
        </w:rPr>
        <w:t>сериацию</w:t>
      </w:r>
      <w:proofErr w:type="spellEnd"/>
      <w:r w:rsidRPr="00960426">
        <w:rPr>
          <w:rFonts w:eastAsia="Times New Roman" w:cs="Times New Roman"/>
          <w:color w:val="000000"/>
        </w:rPr>
        <w:t xml:space="preserve"> и классификацию изученных объектов по самостоятельно выделенным основаниям (критериям);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строить </w:t>
      </w:r>
      <w:proofErr w:type="gramStart"/>
      <w:r w:rsidRPr="00960426">
        <w:rPr>
          <w:rFonts w:eastAsia="Times New Roman" w:cs="Times New Roman"/>
          <w:color w:val="000000"/>
        </w:rPr>
        <w:t>логическое рассуждение</w:t>
      </w:r>
      <w:proofErr w:type="gramEnd"/>
      <w:r w:rsidRPr="00960426">
        <w:rPr>
          <w:rFonts w:eastAsia="Times New Roman" w:cs="Times New Roman"/>
          <w:color w:val="000000"/>
        </w:rPr>
        <w:t>, включающее установление причинно-следственных связей;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произвольно и осознанно владеть общими приемами решения учебных задач.</w:t>
      </w:r>
    </w:p>
    <w:p w:rsidR="00172197" w:rsidRPr="00AE0D5B" w:rsidRDefault="00172197" w:rsidP="00707B8C">
      <w:pPr>
        <w:pStyle w:val="a4"/>
        <w:numPr>
          <w:ilvl w:val="0"/>
          <w:numId w:val="8"/>
        </w:numPr>
        <w:shd w:val="clear" w:color="auto" w:fill="FFFFFF"/>
        <w:rPr>
          <w:rFonts w:eastAsia="Times New Roman" w:cs="Times New Roman"/>
          <w:i/>
          <w:color w:val="000000"/>
        </w:rPr>
      </w:pPr>
      <w:r w:rsidRPr="00AE0D5B">
        <w:rPr>
          <w:rFonts w:eastAsia="Times New Roman" w:cs="Times New Roman"/>
          <w:b/>
          <w:bCs/>
          <w:i/>
          <w:color w:val="000000"/>
        </w:rPr>
        <w:t>Коммуникативные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Ученик научится: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работать в группе;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коммуникативную рефлексию как осознание оснований собственных действий и действий партнёра.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Ученик получит возможность научиться: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оказывать поддержку и содействие тем, от кого зависит достижений целей в совместной деятельности;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осуществлять коммуникативную рефлексию;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учитывать</w:t>
      </w:r>
      <w:r w:rsidRPr="00960426">
        <w:rPr>
          <w:rFonts w:eastAsia="Times New Roman" w:cs="Times New Roman"/>
          <w:color w:val="000000"/>
        </w:rPr>
        <w:t> разные мнения и стремиться к координации различных позиций в сотрудничестве;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устанавливать и сравнивать разные точки зрения прежде, чем принимать решения и делать выборы;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договариваться и приходить к общему решению в совместной деятельности, в том числе в ситуации столкновения интересов;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задавать вопросы, необходимые для организации собственной деятельности и сотрудничества с партнёром;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уметь</w:t>
      </w:r>
      <w:r w:rsidRPr="00960426">
        <w:rPr>
          <w:rFonts w:eastAsia="Times New Roman" w:cs="Times New Roman"/>
          <w:color w:val="000000"/>
        </w:rPr>
        <w:t> осуществлять взаимный контроль и оказывать в сотрудничестве необходимую взаимопомощь;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осознавать</w:t>
      </w:r>
      <w:r w:rsidRPr="00960426">
        <w:rPr>
          <w:rFonts w:eastAsia="Times New Roman" w:cs="Times New Roman"/>
          <w:color w:val="000000"/>
        </w:rPr>
        <w:t> важность коммуникативных умений в жизни человека;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оформлять</w:t>
      </w:r>
      <w:r w:rsidRPr="00960426">
        <w:rPr>
          <w:rFonts w:eastAsia="Times New Roman" w:cs="Times New Roman"/>
          <w:color w:val="000000"/>
        </w:rPr>
        <w:t> свои мысли в устной и письменной форме с учётом речевой ситуации;</w:t>
      </w:r>
      <w:r>
        <w:rPr>
          <w:rFonts w:eastAsia="Times New Roman" w:cs="Times New Roman"/>
          <w:color w:val="000000"/>
        </w:rPr>
        <w:t xml:space="preserve"> </w:t>
      </w:r>
      <w:r w:rsidRPr="00960426">
        <w:rPr>
          <w:rFonts w:eastAsia="Times New Roman" w:cs="Times New Roman"/>
          <w:i/>
          <w:iCs/>
          <w:color w:val="000000"/>
        </w:rPr>
        <w:t>создавать</w:t>
      </w:r>
      <w:r w:rsidRPr="00960426">
        <w:rPr>
          <w:rFonts w:eastAsia="Times New Roman" w:cs="Times New Roman"/>
          <w:color w:val="000000"/>
        </w:rPr>
        <w:t> тексты различного типа, стиля, жанра;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оценивать</w:t>
      </w:r>
      <w:r w:rsidRPr="00960426">
        <w:rPr>
          <w:rFonts w:eastAsia="Times New Roman" w:cs="Times New Roman"/>
          <w:color w:val="000000"/>
        </w:rPr>
        <w:t> и редактировать устное и письменное речевое высказывание;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адекватно использовать</w:t>
      </w:r>
      <w:r w:rsidRPr="00960426">
        <w:rPr>
          <w:rFonts w:eastAsia="Times New Roman" w:cs="Times New Roman"/>
          <w:color w:val="000000"/>
        </w:rPr>
        <w:t> 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высказывать</w:t>
      </w:r>
      <w:r w:rsidRPr="00960426">
        <w:rPr>
          <w:rFonts w:eastAsia="Times New Roman" w:cs="Times New Roman"/>
          <w:color w:val="000000"/>
        </w:rPr>
        <w:t> и </w:t>
      </w:r>
      <w:r w:rsidRPr="00960426">
        <w:rPr>
          <w:rFonts w:eastAsia="Times New Roman" w:cs="Times New Roman"/>
          <w:i/>
          <w:iCs/>
          <w:color w:val="000000"/>
        </w:rPr>
        <w:t>обосновывать</w:t>
      </w:r>
      <w:r w:rsidRPr="00960426">
        <w:rPr>
          <w:rFonts w:eastAsia="Times New Roman" w:cs="Times New Roman"/>
          <w:color w:val="000000"/>
        </w:rPr>
        <w:t> свою точку зрения;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слушать</w:t>
      </w:r>
      <w:r w:rsidRPr="00960426">
        <w:rPr>
          <w:rFonts w:eastAsia="Times New Roman" w:cs="Times New Roman"/>
          <w:color w:val="000000"/>
        </w:rPr>
        <w:t> и </w:t>
      </w:r>
      <w:r w:rsidRPr="00960426">
        <w:rPr>
          <w:rFonts w:eastAsia="Times New Roman" w:cs="Times New Roman"/>
          <w:i/>
          <w:iCs/>
          <w:color w:val="000000"/>
        </w:rPr>
        <w:t>слышать</w:t>
      </w:r>
      <w:r w:rsidRPr="00960426">
        <w:rPr>
          <w:rFonts w:eastAsia="Times New Roman" w:cs="Times New Roman"/>
          <w:color w:val="000000"/>
        </w:rPr>
        <w:t> других, пытаться принимать иную точку зрения, быть готовым корректировать свою точку зрения;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выступать</w:t>
      </w:r>
      <w:r w:rsidRPr="00960426">
        <w:rPr>
          <w:rFonts w:eastAsia="Times New Roman" w:cs="Times New Roman"/>
          <w:color w:val="000000"/>
        </w:rPr>
        <w:t> перед аудиторией сверстников с сообщениями;</w:t>
      </w:r>
    </w:p>
    <w:p w:rsidR="00172197" w:rsidRPr="00960426" w:rsidRDefault="00172197" w:rsidP="00172197">
      <w:pPr>
        <w:shd w:val="clear" w:color="auto" w:fill="FFFFFF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договариваться</w:t>
      </w:r>
      <w:r w:rsidRPr="00960426">
        <w:rPr>
          <w:rFonts w:eastAsia="Times New Roman" w:cs="Times New Roman"/>
          <w:color w:val="000000"/>
        </w:rPr>
        <w:t> и приходить к общему решению в совместной деятельности;</w:t>
      </w:r>
    </w:p>
    <w:p w:rsidR="00172197" w:rsidRPr="00172197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960426">
        <w:rPr>
          <w:rFonts w:ascii="Open Sans" w:eastAsia="Times New Roman" w:hAnsi="Open Sans" w:cs="Times New Roman"/>
          <w:color w:val="000000"/>
          <w:sz w:val="17"/>
        </w:rPr>
        <w:t>– </w:t>
      </w:r>
      <w:r w:rsidRPr="00960426">
        <w:rPr>
          <w:rFonts w:eastAsia="Times New Roman" w:cs="Times New Roman"/>
          <w:i/>
          <w:iCs/>
          <w:color w:val="000000"/>
        </w:rPr>
        <w:t>задавать вопросы</w:t>
      </w:r>
    </w:p>
    <w:p w:rsidR="00172197" w:rsidRPr="00172197" w:rsidRDefault="00172197" w:rsidP="00AE0D5B">
      <w:pPr>
        <w:shd w:val="clear" w:color="auto" w:fill="FFFFFF"/>
        <w:rPr>
          <w:rFonts w:eastAsia="Times New Roman" w:cs="Times New Roman"/>
          <w:color w:val="000000"/>
        </w:rPr>
      </w:pPr>
      <w:r w:rsidRPr="00172197">
        <w:rPr>
          <w:rFonts w:eastAsia="Times New Roman" w:cs="Times New Roman"/>
          <w:b/>
          <w:bCs/>
          <w:color w:val="000000"/>
        </w:rPr>
        <w:t>П</w:t>
      </w:r>
      <w:r w:rsidR="00AE0D5B">
        <w:rPr>
          <w:rFonts w:eastAsia="Times New Roman" w:cs="Times New Roman"/>
          <w:b/>
          <w:bCs/>
          <w:color w:val="000000"/>
        </w:rPr>
        <w:t>редметные результаты.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 научится: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осознанно воспринимать художественное произведение в единстве формы и содержания; адекватно понимать художественный текст и давать его </w:t>
      </w:r>
      <w:r w:rsidRPr="00960426">
        <w:rPr>
          <w:rFonts w:eastAsia="Times New Roman" w:cs="Times New Roman"/>
          <w:color w:val="000000"/>
        </w:rPr>
        <w:lastRenderedPageBreak/>
        <w:t>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воспринимать художественный текст как произведение искусства, послание автора читателю, современнику и потомку;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определять актуальность произведений для читателей разных поколений и вступать в диалог с другими читателями;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 xml:space="preserve">- анализировать и истолковывать произведения разной жанровой природы, аргументировано формулируя своё отношение к </w:t>
      </w:r>
      <w:proofErr w:type="gramStart"/>
      <w:r w:rsidRPr="00960426">
        <w:rPr>
          <w:rFonts w:eastAsia="Times New Roman" w:cs="Times New Roman"/>
          <w:color w:val="000000"/>
        </w:rPr>
        <w:t>прочитанному</w:t>
      </w:r>
      <w:proofErr w:type="gramEnd"/>
      <w:r w:rsidRPr="00960426">
        <w:rPr>
          <w:rFonts w:eastAsia="Times New Roman" w:cs="Times New Roman"/>
          <w:color w:val="000000"/>
        </w:rPr>
        <w:t>;</w:t>
      </w:r>
    </w:p>
    <w:p w:rsidR="00BA6B22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создавать собственный текст аналитического и интерпретирующего характера в различных форматах;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работать с разными источниками информации и владеть основными способами её обработки и презентации.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b/>
          <w:bCs/>
          <w:color w:val="000000"/>
        </w:rPr>
        <w:t>Учащийся  получит возможность научиться: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выбирать путь анализа произведения, адекватный жанрово-родовой природе художественного текста;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дифференцировать элементы поэтики художественного текста, видеть их художественную и смысловую функцию;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сопоставлять «чужие» тексты интерпретирующего характера, аргументировано оценивать их;</w:t>
      </w:r>
    </w:p>
    <w:p w:rsidR="00172197" w:rsidRPr="00960426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оценивать интерпретацию художественного текста, созданную средствами других искусств;</w:t>
      </w:r>
    </w:p>
    <w:p w:rsidR="00172197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960426">
        <w:rPr>
          <w:rFonts w:eastAsia="Times New Roman" w:cs="Times New Roman"/>
          <w:color w:val="000000"/>
        </w:rPr>
        <w:t>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CC293F" w:rsidRPr="007743B6" w:rsidRDefault="00172197" w:rsidP="007743B6">
      <w:pPr>
        <w:shd w:val="clear" w:color="auto" w:fill="FFFFFF"/>
        <w:jc w:val="both"/>
        <w:rPr>
          <w:rFonts w:eastAsia="Times New Roman" w:cs="Times New Roman"/>
          <w:color w:val="000000"/>
          <w:sz w:val="20"/>
          <w:szCs w:val="20"/>
        </w:rPr>
      </w:pPr>
      <w:r w:rsidRPr="00960426">
        <w:rPr>
          <w:rFonts w:eastAsia="Times New Roman" w:cs="Times New Roman"/>
          <w:color w:val="000000"/>
        </w:rPr>
        <w:t>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B53AB4" w:rsidRDefault="00B53AB4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2527E9" w:rsidRDefault="002527E9" w:rsidP="008D5C55">
      <w:pPr>
        <w:jc w:val="center"/>
        <w:rPr>
          <w:b/>
        </w:rPr>
      </w:pPr>
    </w:p>
    <w:p w:rsidR="002527E9" w:rsidRDefault="002527E9" w:rsidP="008D5C55">
      <w:pPr>
        <w:jc w:val="center"/>
        <w:rPr>
          <w:b/>
        </w:rPr>
      </w:pPr>
    </w:p>
    <w:p w:rsidR="002527E9" w:rsidRDefault="002527E9" w:rsidP="008D5C55">
      <w:pPr>
        <w:jc w:val="center"/>
        <w:rPr>
          <w:b/>
        </w:rPr>
      </w:pPr>
    </w:p>
    <w:p w:rsidR="0009463C" w:rsidRDefault="0009463C" w:rsidP="008D5C55">
      <w:pPr>
        <w:jc w:val="center"/>
        <w:rPr>
          <w:b/>
        </w:rPr>
      </w:pPr>
    </w:p>
    <w:p w:rsidR="00BF44C0" w:rsidRDefault="00BF44C0" w:rsidP="008D5C55">
      <w:pPr>
        <w:jc w:val="center"/>
        <w:rPr>
          <w:b/>
        </w:rPr>
      </w:pPr>
    </w:p>
    <w:p w:rsidR="00BF44C0" w:rsidRDefault="00BF44C0" w:rsidP="008D5C55">
      <w:pPr>
        <w:jc w:val="center"/>
        <w:rPr>
          <w:b/>
        </w:rPr>
      </w:pPr>
    </w:p>
    <w:p w:rsidR="00BF44C0" w:rsidRDefault="00BF44C0" w:rsidP="008D5C55">
      <w:pPr>
        <w:jc w:val="center"/>
        <w:rPr>
          <w:b/>
        </w:rPr>
      </w:pPr>
    </w:p>
    <w:p w:rsidR="00D4590C" w:rsidRDefault="00D4590C" w:rsidP="008D5C55">
      <w:pPr>
        <w:jc w:val="center"/>
        <w:rPr>
          <w:b/>
        </w:rPr>
      </w:pPr>
      <w:r w:rsidRPr="005B50EA">
        <w:rPr>
          <w:b/>
        </w:rPr>
        <w:t>Перечень учебно-методического обеспечения.</w:t>
      </w:r>
    </w:p>
    <w:p w:rsidR="00AE0D5B" w:rsidRPr="00AE0D5B" w:rsidRDefault="00AE0D5B" w:rsidP="00AE0D5B">
      <w:pPr>
        <w:widowControl/>
        <w:rPr>
          <w:rFonts w:cs="Times New Roman"/>
        </w:rPr>
      </w:pPr>
    </w:p>
    <w:p w:rsidR="0009463C" w:rsidRPr="003F17AE" w:rsidRDefault="0009463C" w:rsidP="0009463C">
      <w:pPr>
        <w:pStyle w:val="ParagraphStyle"/>
        <w:numPr>
          <w:ilvl w:val="0"/>
          <w:numId w:val="29"/>
        </w:numPr>
        <w:spacing w:line="264" w:lineRule="auto"/>
        <w:ind w:left="567" w:hanging="425"/>
        <w:jc w:val="both"/>
        <w:rPr>
          <w:rFonts w:ascii="Times New Roman" w:hAnsi="Times New Roman" w:cs="Times New Roman"/>
        </w:rPr>
      </w:pPr>
      <w:r w:rsidRPr="003F17AE">
        <w:rPr>
          <w:rFonts w:ascii="Times New Roman" w:hAnsi="Times New Roman" w:cs="Times New Roman"/>
          <w:iCs/>
        </w:rPr>
        <w:t>Коровина В. Я.</w:t>
      </w:r>
      <w:r>
        <w:rPr>
          <w:rFonts w:ascii="Times New Roman" w:hAnsi="Times New Roman" w:cs="Times New Roman"/>
        </w:rPr>
        <w:t xml:space="preserve"> Литература. 9 класс [Текст]</w:t>
      </w:r>
      <w:r w:rsidRPr="003F17AE">
        <w:rPr>
          <w:rFonts w:ascii="Times New Roman" w:hAnsi="Times New Roman" w:cs="Times New Roman"/>
        </w:rPr>
        <w:t>: учеб</w:t>
      </w:r>
      <w:proofErr w:type="gramStart"/>
      <w:r w:rsidRPr="003F17AE">
        <w:rPr>
          <w:rFonts w:ascii="Times New Roman" w:hAnsi="Times New Roman" w:cs="Times New Roman"/>
        </w:rPr>
        <w:t>.</w:t>
      </w:r>
      <w:proofErr w:type="gramEnd"/>
      <w:r w:rsidRPr="003F17AE">
        <w:rPr>
          <w:rFonts w:ascii="Times New Roman" w:hAnsi="Times New Roman" w:cs="Times New Roman"/>
        </w:rPr>
        <w:t xml:space="preserve"> </w:t>
      </w:r>
      <w:proofErr w:type="gramStart"/>
      <w:r w:rsidRPr="003F17AE">
        <w:rPr>
          <w:rFonts w:ascii="Times New Roman" w:hAnsi="Times New Roman" w:cs="Times New Roman"/>
        </w:rPr>
        <w:t>д</w:t>
      </w:r>
      <w:proofErr w:type="gramEnd"/>
      <w:r w:rsidRPr="003F17AE">
        <w:rPr>
          <w:rFonts w:ascii="Times New Roman" w:hAnsi="Times New Roman" w:cs="Times New Roman"/>
        </w:rPr>
        <w:t xml:space="preserve">ля </w:t>
      </w:r>
      <w:proofErr w:type="spellStart"/>
      <w:r w:rsidRPr="003F17AE">
        <w:rPr>
          <w:rFonts w:ascii="Times New Roman" w:hAnsi="Times New Roman" w:cs="Times New Roman"/>
        </w:rPr>
        <w:t>общеобразоват</w:t>
      </w:r>
      <w:proofErr w:type="spellEnd"/>
      <w:r w:rsidRPr="003F17AE">
        <w:rPr>
          <w:rFonts w:ascii="Times New Roman" w:hAnsi="Times New Roman" w:cs="Times New Roman"/>
        </w:rPr>
        <w:t>. организаций с прил. на электрон. носителе : в 2 ч. / В. Я. Коровина В. П. Журавлёв, В. И. К</w:t>
      </w:r>
      <w:r>
        <w:rPr>
          <w:rFonts w:ascii="Times New Roman" w:hAnsi="Times New Roman" w:cs="Times New Roman"/>
        </w:rPr>
        <w:t>оровин. –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Просвещение, 2015</w:t>
      </w:r>
      <w:r w:rsidRPr="003F17AE">
        <w:rPr>
          <w:rFonts w:ascii="Times New Roman" w:hAnsi="Times New Roman" w:cs="Times New Roman"/>
        </w:rPr>
        <w:t>.</w:t>
      </w:r>
    </w:p>
    <w:p w:rsidR="0009463C" w:rsidRPr="003F17AE" w:rsidRDefault="0009463C" w:rsidP="0009463C">
      <w:pPr>
        <w:pStyle w:val="ParagraphStyle"/>
        <w:numPr>
          <w:ilvl w:val="0"/>
          <w:numId w:val="29"/>
        </w:numPr>
        <w:spacing w:line="264" w:lineRule="auto"/>
        <w:ind w:left="567" w:hanging="425"/>
        <w:jc w:val="both"/>
        <w:rPr>
          <w:rFonts w:ascii="Times New Roman" w:hAnsi="Times New Roman" w:cs="Times New Roman"/>
        </w:rPr>
      </w:pPr>
      <w:r w:rsidRPr="003F17AE">
        <w:rPr>
          <w:rFonts w:ascii="Times New Roman" w:hAnsi="Times New Roman" w:cs="Times New Roman"/>
          <w:iCs/>
        </w:rPr>
        <w:t>Коровина В. Я.</w:t>
      </w:r>
      <w:r>
        <w:rPr>
          <w:rFonts w:ascii="Times New Roman" w:hAnsi="Times New Roman" w:cs="Times New Roman"/>
        </w:rPr>
        <w:t xml:space="preserve"> Литература. 9 класс [Текст]</w:t>
      </w:r>
      <w:r w:rsidRPr="003F17AE">
        <w:rPr>
          <w:rFonts w:ascii="Times New Roman" w:hAnsi="Times New Roman" w:cs="Times New Roman"/>
        </w:rPr>
        <w:t xml:space="preserve">: методические советы / В. Я. Коровина, И. С. </w:t>
      </w:r>
      <w:proofErr w:type="spellStart"/>
      <w:r w:rsidRPr="003F17AE">
        <w:rPr>
          <w:rFonts w:ascii="Times New Roman" w:hAnsi="Times New Roman" w:cs="Times New Roman"/>
        </w:rPr>
        <w:t>Збарский</w:t>
      </w:r>
      <w:proofErr w:type="spellEnd"/>
      <w:r w:rsidRPr="003F17AE">
        <w:rPr>
          <w:rFonts w:ascii="Times New Roman" w:hAnsi="Times New Roman" w:cs="Times New Roman"/>
        </w:rPr>
        <w:t>. – М.</w:t>
      </w:r>
      <w:proofErr w:type="gramStart"/>
      <w:r w:rsidRPr="003F17AE">
        <w:rPr>
          <w:rFonts w:ascii="Times New Roman" w:hAnsi="Times New Roman" w:cs="Times New Roman"/>
        </w:rPr>
        <w:t xml:space="preserve"> :</w:t>
      </w:r>
      <w:proofErr w:type="gramEnd"/>
      <w:r w:rsidRPr="003F17AE">
        <w:rPr>
          <w:rFonts w:ascii="Times New Roman" w:hAnsi="Times New Roman" w:cs="Times New Roman"/>
        </w:rPr>
        <w:t xml:space="preserve"> Просвещение, 2004.</w:t>
      </w:r>
    </w:p>
    <w:p w:rsidR="0009463C" w:rsidRPr="003F17AE" w:rsidRDefault="0009463C" w:rsidP="0009463C">
      <w:pPr>
        <w:pStyle w:val="ParagraphStyle"/>
        <w:numPr>
          <w:ilvl w:val="0"/>
          <w:numId w:val="29"/>
        </w:numPr>
        <w:spacing w:line="264" w:lineRule="auto"/>
        <w:ind w:left="567" w:hanging="425"/>
        <w:jc w:val="both"/>
        <w:rPr>
          <w:rFonts w:ascii="Times New Roman" w:hAnsi="Times New Roman" w:cs="Times New Roman"/>
        </w:rPr>
      </w:pPr>
      <w:r w:rsidRPr="003F17AE">
        <w:rPr>
          <w:rFonts w:ascii="Times New Roman" w:hAnsi="Times New Roman" w:cs="Times New Roman"/>
          <w:iCs/>
        </w:rPr>
        <w:t xml:space="preserve">Коровина В. Я. </w:t>
      </w:r>
      <w:r w:rsidRPr="003F17AE">
        <w:rPr>
          <w:rFonts w:ascii="Times New Roman" w:hAnsi="Times New Roman" w:cs="Times New Roman"/>
        </w:rPr>
        <w:t>Читаем, думаем, спорим… [Текст]</w:t>
      </w:r>
      <w:proofErr w:type="gramStart"/>
      <w:r w:rsidRPr="003F17AE">
        <w:rPr>
          <w:rFonts w:ascii="Times New Roman" w:hAnsi="Times New Roman" w:cs="Times New Roman"/>
        </w:rPr>
        <w:t xml:space="preserve"> :</w:t>
      </w:r>
      <w:proofErr w:type="gramEnd"/>
      <w:r w:rsidRPr="003F17AE">
        <w:rPr>
          <w:rFonts w:ascii="Times New Roman" w:hAnsi="Times New Roman" w:cs="Times New Roman"/>
        </w:rPr>
        <w:t xml:space="preserve"> дидактич</w:t>
      </w:r>
      <w:r>
        <w:rPr>
          <w:rFonts w:ascii="Times New Roman" w:hAnsi="Times New Roman" w:cs="Times New Roman"/>
        </w:rPr>
        <w:t>еские материалы по литературе. 9</w:t>
      </w:r>
      <w:r w:rsidRPr="003F17AE">
        <w:rPr>
          <w:rFonts w:ascii="Times New Roman" w:hAnsi="Times New Roman" w:cs="Times New Roman"/>
        </w:rPr>
        <w:t xml:space="preserve"> класс / В. Я. Коровина, В. И. Коровин, В. П. Журавлёв.</w:t>
      </w:r>
      <w:r w:rsidRPr="003F17AE">
        <w:rPr>
          <w:rFonts w:ascii="Times New Roman" w:hAnsi="Times New Roman" w:cs="Times New Roman"/>
          <w:iCs/>
        </w:rPr>
        <w:t xml:space="preserve"> – </w:t>
      </w:r>
      <w:r w:rsidRPr="003F17AE">
        <w:rPr>
          <w:rFonts w:ascii="Times New Roman" w:hAnsi="Times New Roman" w:cs="Times New Roman"/>
        </w:rPr>
        <w:t>М.</w:t>
      </w:r>
      <w:proofErr w:type="gramStart"/>
      <w:r w:rsidRPr="003F17AE">
        <w:rPr>
          <w:rFonts w:ascii="Times New Roman" w:hAnsi="Times New Roman" w:cs="Times New Roman"/>
        </w:rPr>
        <w:t xml:space="preserve"> :</w:t>
      </w:r>
      <w:proofErr w:type="gramEnd"/>
      <w:r w:rsidRPr="003F17AE">
        <w:rPr>
          <w:rFonts w:ascii="Times New Roman" w:hAnsi="Times New Roman" w:cs="Times New Roman"/>
        </w:rPr>
        <w:t xml:space="preserve"> Просвещение, 2014.</w:t>
      </w:r>
    </w:p>
    <w:p w:rsidR="0009463C" w:rsidRDefault="0009463C" w:rsidP="0009463C">
      <w:pPr>
        <w:pStyle w:val="ParagraphStyle"/>
        <w:keepLines/>
        <w:spacing w:line="264" w:lineRule="auto"/>
        <w:ind w:left="567"/>
        <w:jc w:val="both"/>
        <w:rPr>
          <w:rFonts w:ascii="Times New Roman" w:hAnsi="Times New Roman" w:cs="Times New Roman"/>
          <w:iCs/>
        </w:rPr>
      </w:pPr>
    </w:p>
    <w:p w:rsidR="0009463C" w:rsidRPr="00B7188E" w:rsidRDefault="0009463C" w:rsidP="0009463C">
      <w:pPr>
        <w:pStyle w:val="ParagraphStyle"/>
        <w:keepLines/>
        <w:spacing w:line="264" w:lineRule="auto"/>
        <w:ind w:left="567"/>
        <w:jc w:val="center"/>
        <w:rPr>
          <w:rFonts w:ascii="Times New Roman" w:hAnsi="Times New Roman" w:cs="Times New Roman"/>
          <w:b/>
        </w:rPr>
      </w:pPr>
      <w:r w:rsidRPr="00B7188E">
        <w:rPr>
          <w:rFonts w:ascii="Times New Roman" w:hAnsi="Times New Roman" w:cs="Times New Roman"/>
          <w:b/>
          <w:iCs/>
        </w:rPr>
        <w:t>Интернет-ресурсы</w:t>
      </w:r>
    </w:p>
    <w:p w:rsidR="0009463C" w:rsidRDefault="0009463C" w:rsidP="0009463C">
      <w:pPr>
        <w:pStyle w:val="ParagraphStyle"/>
        <w:keepLines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3F17AE">
        <w:rPr>
          <w:rFonts w:ascii="Times New Roman" w:hAnsi="Times New Roman" w:cs="Times New Roman"/>
          <w:iCs/>
        </w:rPr>
        <w:t xml:space="preserve">Коровина В. Я. </w:t>
      </w:r>
      <w:r w:rsidRPr="003F17AE">
        <w:rPr>
          <w:rFonts w:ascii="Times New Roman" w:hAnsi="Times New Roman" w:cs="Times New Roman"/>
        </w:rPr>
        <w:t>Фонохрест</w:t>
      </w:r>
      <w:r>
        <w:rPr>
          <w:rFonts w:ascii="Times New Roman" w:hAnsi="Times New Roman" w:cs="Times New Roman"/>
        </w:rPr>
        <w:t>оматия к учебнику «Литература. 9</w:t>
      </w:r>
      <w:r w:rsidRPr="003F17AE">
        <w:rPr>
          <w:rFonts w:ascii="Times New Roman" w:hAnsi="Times New Roman" w:cs="Times New Roman"/>
        </w:rPr>
        <w:t xml:space="preserve"> класс» [Электронный ресурс]</w:t>
      </w:r>
      <w:r w:rsidRPr="003F17AE">
        <w:rPr>
          <w:rFonts w:ascii="Times New Roman" w:hAnsi="Times New Roman" w:cs="Times New Roman"/>
          <w:iCs/>
        </w:rPr>
        <w:t xml:space="preserve"> </w:t>
      </w:r>
      <w:r w:rsidRPr="003F17AE">
        <w:rPr>
          <w:rFonts w:ascii="Times New Roman" w:hAnsi="Times New Roman" w:cs="Times New Roman"/>
        </w:rPr>
        <w:t>/</w:t>
      </w:r>
      <w:r w:rsidRPr="003F17AE">
        <w:rPr>
          <w:rFonts w:ascii="Times New Roman" w:hAnsi="Times New Roman" w:cs="Times New Roman"/>
          <w:iCs/>
        </w:rPr>
        <w:t xml:space="preserve"> </w:t>
      </w:r>
      <w:r w:rsidRPr="003F17AE">
        <w:rPr>
          <w:rFonts w:ascii="Times New Roman" w:hAnsi="Times New Roman" w:cs="Times New Roman"/>
        </w:rPr>
        <w:t>В. Я. Коровина, В. П. Журавлёв, В. И. Коровин.</w:t>
      </w:r>
      <w:r w:rsidRPr="003F17AE">
        <w:rPr>
          <w:rFonts w:ascii="Times New Roman" w:hAnsi="Times New Roman" w:cs="Times New Roman"/>
          <w:iCs/>
        </w:rPr>
        <w:t xml:space="preserve"> – </w:t>
      </w:r>
      <w:r w:rsidRPr="003F17AE">
        <w:rPr>
          <w:rFonts w:ascii="Times New Roman" w:hAnsi="Times New Roman" w:cs="Times New Roman"/>
        </w:rPr>
        <w:t>М. : Просвещение, 2012. – 1 электрон</w:t>
      </w:r>
      <w:proofErr w:type="gramStart"/>
      <w:r w:rsidRPr="003F17AE">
        <w:rPr>
          <w:rFonts w:ascii="Times New Roman" w:hAnsi="Times New Roman" w:cs="Times New Roman"/>
        </w:rPr>
        <w:t>.</w:t>
      </w:r>
      <w:proofErr w:type="gramEnd"/>
      <w:r w:rsidRPr="003F17AE">
        <w:rPr>
          <w:rFonts w:ascii="Times New Roman" w:hAnsi="Times New Roman" w:cs="Times New Roman"/>
        </w:rPr>
        <w:t xml:space="preserve"> </w:t>
      </w:r>
      <w:proofErr w:type="gramStart"/>
      <w:r w:rsidRPr="003F17AE">
        <w:rPr>
          <w:rFonts w:ascii="Times New Roman" w:hAnsi="Times New Roman" w:cs="Times New Roman"/>
        </w:rPr>
        <w:t>о</w:t>
      </w:r>
      <w:proofErr w:type="gramEnd"/>
      <w:r w:rsidRPr="003F17AE">
        <w:rPr>
          <w:rFonts w:ascii="Times New Roman" w:hAnsi="Times New Roman" w:cs="Times New Roman"/>
        </w:rPr>
        <w:t>пт. диск (CD-ROM).</w:t>
      </w:r>
    </w:p>
    <w:p w:rsidR="0009463C" w:rsidRPr="000B1A55" w:rsidRDefault="0009463C" w:rsidP="0009463C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0B1A55">
        <w:rPr>
          <w:rFonts w:ascii="Times New Roman" w:hAnsi="Times New Roman" w:cs="Times New Roman"/>
          <w:color w:val="000000"/>
        </w:rPr>
        <w:t>Единая коллекция цифровых образовате</w:t>
      </w:r>
      <w:r>
        <w:rPr>
          <w:rFonts w:ascii="Times New Roman" w:hAnsi="Times New Roman" w:cs="Times New Roman"/>
          <w:color w:val="000000"/>
        </w:rPr>
        <w:t>льных ресурсов. – Режим доступа</w:t>
      </w:r>
      <w:r w:rsidRPr="000B1A55">
        <w:rPr>
          <w:rFonts w:ascii="Times New Roman" w:hAnsi="Times New Roman" w:cs="Times New Roman"/>
          <w:color w:val="000000"/>
        </w:rPr>
        <w:t>: http://school-collection.edu.ru</w:t>
      </w:r>
    </w:p>
    <w:p w:rsidR="0009463C" w:rsidRPr="000B1A55" w:rsidRDefault="0009463C" w:rsidP="0009463C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1861D8">
        <w:rPr>
          <w:rFonts w:ascii="Times New Roman" w:hAnsi="Times New Roman" w:cs="Times New Roman"/>
          <w:color w:val="000000"/>
        </w:rPr>
        <w:t>Универсальная энциклопедия</w:t>
      </w:r>
      <w:r>
        <w:rPr>
          <w:rFonts w:ascii="Times New Roman" w:hAnsi="Times New Roman" w:cs="Times New Roman"/>
          <w:color w:val="000000"/>
        </w:rPr>
        <w:t>. – Режим доступа</w:t>
      </w:r>
      <w:r w:rsidRPr="000B1A55">
        <w:rPr>
          <w:rFonts w:ascii="Times New Roman" w:hAnsi="Times New Roman" w:cs="Times New Roman"/>
          <w:color w:val="000000"/>
        </w:rPr>
        <w:t>: www.wikipedia.ru</w:t>
      </w:r>
    </w:p>
    <w:p w:rsidR="0009463C" w:rsidRPr="000B1A55" w:rsidRDefault="0009463C" w:rsidP="0009463C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1861D8">
        <w:rPr>
          <w:rFonts w:ascii="Times New Roman" w:hAnsi="Times New Roman" w:cs="Times New Roman"/>
          <w:color w:val="000000"/>
        </w:rPr>
        <w:t>Универсальная энциклопедия «</w:t>
      </w:r>
      <w:proofErr w:type="spellStart"/>
      <w:r w:rsidRPr="001861D8">
        <w:rPr>
          <w:rFonts w:ascii="Times New Roman" w:hAnsi="Times New Roman" w:cs="Times New Roman"/>
          <w:color w:val="000000"/>
        </w:rPr>
        <w:t>Кругосвет</w:t>
      </w:r>
      <w:proofErr w:type="spellEnd"/>
      <w:r w:rsidRPr="001861D8"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>. – Режим доступа</w:t>
      </w:r>
      <w:r w:rsidRPr="000B1A55">
        <w:rPr>
          <w:rFonts w:ascii="Times New Roman" w:hAnsi="Times New Roman" w:cs="Times New Roman"/>
          <w:color w:val="000000"/>
        </w:rPr>
        <w:t>: www.krugosvet.ru</w:t>
      </w:r>
    </w:p>
    <w:p w:rsidR="0009463C" w:rsidRPr="000B1A55" w:rsidRDefault="0009463C" w:rsidP="0009463C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1861D8">
        <w:rPr>
          <w:rFonts w:ascii="Times New Roman" w:hAnsi="Times New Roman" w:cs="Times New Roman"/>
          <w:color w:val="000000"/>
        </w:rPr>
        <w:t>Фундаментальная электронная библиотека «Русская литература и фольклор»</w:t>
      </w:r>
      <w:r>
        <w:rPr>
          <w:rFonts w:ascii="Times New Roman" w:hAnsi="Times New Roman" w:cs="Times New Roman"/>
          <w:color w:val="000000"/>
        </w:rPr>
        <w:t>. – Режим доступа</w:t>
      </w:r>
      <w:r w:rsidRPr="000B1A55">
        <w:rPr>
          <w:rFonts w:ascii="Times New Roman" w:hAnsi="Times New Roman" w:cs="Times New Roman"/>
          <w:color w:val="000000"/>
        </w:rPr>
        <w:t>: www.feb-web.ru</w:t>
      </w:r>
    </w:p>
    <w:p w:rsidR="0009463C" w:rsidRPr="000B1A55" w:rsidRDefault="0009463C" w:rsidP="0009463C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1861D8">
        <w:rPr>
          <w:rFonts w:ascii="Times New Roman" w:hAnsi="Times New Roman" w:cs="Times New Roman"/>
          <w:color w:val="000000"/>
        </w:rPr>
        <w:t>Электронные словари</w:t>
      </w:r>
      <w:r>
        <w:rPr>
          <w:rFonts w:ascii="Times New Roman" w:hAnsi="Times New Roman" w:cs="Times New Roman"/>
          <w:color w:val="000000"/>
        </w:rPr>
        <w:t>. – Режим доступа</w:t>
      </w:r>
      <w:r w:rsidRPr="000B1A55">
        <w:rPr>
          <w:rFonts w:ascii="Times New Roman" w:hAnsi="Times New Roman" w:cs="Times New Roman"/>
          <w:color w:val="000000"/>
        </w:rPr>
        <w:t>: www.slovari.ru</w:t>
      </w:r>
    </w:p>
    <w:p w:rsidR="0009463C" w:rsidRDefault="0009463C" w:rsidP="0009463C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1861D8">
        <w:rPr>
          <w:rFonts w:ascii="Times New Roman" w:hAnsi="Times New Roman" w:cs="Times New Roman"/>
          <w:color w:val="000000"/>
        </w:rPr>
        <w:t>Энциклопедия «</w:t>
      </w:r>
      <w:proofErr w:type="spellStart"/>
      <w:r w:rsidRPr="001861D8">
        <w:rPr>
          <w:rFonts w:ascii="Times New Roman" w:hAnsi="Times New Roman" w:cs="Times New Roman"/>
          <w:color w:val="000000"/>
        </w:rPr>
        <w:t>Рубрикон</w:t>
      </w:r>
      <w:proofErr w:type="spellEnd"/>
      <w:r w:rsidRPr="001861D8">
        <w:rPr>
          <w:rFonts w:ascii="Times New Roman" w:hAnsi="Times New Roman" w:cs="Times New Roman"/>
          <w:color w:val="000000"/>
        </w:rPr>
        <w:t>»</w:t>
      </w:r>
      <w:r>
        <w:rPr>
          <w:rFonts w:ascii="Times New Roman" w:hAnsi="Times New Roman" w:cs="Times New Roman"/>
          <w:color w:val="000000"/>
        </w:rPr>
        <w:t>. – Режим доступа</w:t>
      </w:r>
      <w:r w:rsidRPr="000B1A55">
        <w:rPr>
          <w:rFonts w:ascii="Times New Roman" w:hAnsi="Times New Roman" w:cs="Times New Roman"/>
          <w:color w:val="000000"/>
        </w:rPr>
        <w:t xml:space="preserve">: </w:t>
      </w:r>
      <w:hyperlink r:id="rId7" w:history="1">
        <w:r w:rsidRPr="001861D8">
          <w:rPr>
            <w:rFonts w:ascii="Times New Roman" w:hAnsi="Times New Roman" w:cs="Times New Roman"/>
            <w:color w:val="000000"/>
          </w:rPr>
          <w:t>www.rubricon.ru</w:t>
        </w:r>
      </w:hyperlink>
    </w:p>
    <w:p w:rsidR="0009463C" w:rsidRPr="001861D8" w:rsidRDefault="0009463C" w:rsidP="0009463C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1861D8">
        <w:rPr>
          <w:rFonts w:ascii="Times New Roman" w:hAnsi="Times New Roman" w:cs="Times New Roman"/>
          <w:color w:val="000000"/>
        </w:rPr>
        <w:t>Федеральный центр информационно-образовательных ресурсов (ФЦИОР) http://fcior.edu.ru</w:t>
      </w:r>
    </w:p>
    <w:p w:rsidR="0009463C" w:rsidRPr="001861D8" w:rsidRDefault="0009463C" w:rsidP="0009463C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1861D8">
        <w:rPr>
          <w:rFonts w:ascii="Times New Roman" w:hAnsi="Times New Roman" w:cs="Times New Roman"/>
          <w:color w:val="000000"/>
        </w:rPr>
        <w:t xml:space="preserve">Российский общеобразовательный портал. Заочная работа со школьниками </w:t>
      </w:r>
      <w:hyperlink r:id="rId8" w:history="1">
        <w:r w:rsidRPr="001861D8">
          <w:rPr>
            <w:rFonts w:ascii="Times New Roman" w:hAnsi="Times New Roman" w:cs="Times New Roman"/>
            <w:color w:val="000000"/>
          </w:rPr>
          <w:t>http://edu.of.ru/zaoch/</w:t>
        </w:r>
      </w:hyperlink>
    </w:p>
    <w:p w:rsidR="0009463C" w:rsidRPr="001861D8" w:rsidRDefault="0009463C" w:rsidP="0009463C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1861D8">
        <w:rPr>
          <w:rFonts w:ascii="Times New Roman" w:hAnsi="Times New Roman" w:cs="Times New Roman"/>
          <w:color w:val="000000"/>
        </w:rPr>
        <w:t xml:space="preserve">Российский общеобразовательный портал. Дистанционная поддержка профильного обучения </w:t>
      </w:r>
      <w:hyperlink r:id="rId9" w:history="1">
        <w:r w:rsidRPr="001861D8">
          <w:rPr>
            <w:rFonts w:ascii="Times New Roman" w:hAnsi="Times New Roman" w:cs="Times New Roman"/>
            <w:color w:val="000000"/>
          </w:rPr>
          <w:t>http://edu.of.ru/profil/default.asp</w:t>
        </w:r>
      </w:hyperlink>
    </w:p>
    <w:p w:rsidR="0009463C" w:rsidRPr="001861D8" w:rsidRDefault="0009463C" w:rsidP="0009463C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1861D8">
        <w:rPr>
          <w:rFonts w:ascii="Times New Roman" w:hAnsi="Times New Roman" w:cs="Times New Roman"/>
          <w:color w:val="000000"/>
        </w:rPr>
        <w:t>Универсальная энциклопедия «Википедия»  www.wikipedia.ru</w:t>
      </w:r>
    </w:p>
    <w:p w:rsidR="00CC293F" w:rsidRDefault="00CC293F" w:rsidP="008D5C55">
      <w:pPr>
        <w:jc w:val="center"/>
        <w:rPr>
          <w:b/>
        </w:rPr>
      </w:pPr>
    </w:p>
    <w:p w:rsidR="00AE0D5B" w:rsidRDefault="00AE0D5B" w:rsidP="00F938FB">
      <w:pPr>
        <w:rPr>
          <w:b/>
          <w:bCs/>
        </w:rPr>
      </w:pPr>
    </w:p>
    <w:p w:rsidR="00AE0D5B" w:rsidRDefault="00AE0D5B" w:rsidP="00F938FB">
      <w:pPr>
        <w:rPr>
          <w:b/>
          <w:bCs/>
        </w:rPr>
      </w:pPr>
    </w:p>
    <w:p w:rsidR="00AE0D5B" w:rsidRDefault="00AE0D5B" w:rsidP="00F938FB">
      <w:pPr>
        <w:rPr>
          <w:b/>
          <w:bCs/>
        </w:rPr>
      </w:pPr>
    </w:p>
    <w:p w:rsidR="0009463C" w:rsidRDefault="0009463C" w:rsidP="00F938FB">
      <w:pPr>
        <w:rPr>
          <w:b/>
          <w:bCs/>
        </w:rPr>
      </w:pPr>
    </w:p>
    <w:p w:rsidR="0009463C" w:rsidRDefault="0009463C" w:rsidP="00F938FB">
      <w:pPr>
        <w:rPr>
          <w:b/>
          <w:bCs/>
        </w:rPr>
      </w:pPr>
    </w:p>
    <w:p w:rsidR="0009463C" w:rsidRDefault="0009463C" w:rsidP="00F938FB">
      <w:pPr>
        <w:rPr>
          <w:b/>
          <w:bCs/>
        </w:rPr>
      </w:pPr>
    </w:p>
    <w:p w:rsidR="0009463C" w:rsidRDefault="0009463C" w:rsidP="00F938FB">
      <w:pPr>
        <w:rPr>
          <w:b/>
          <w:bCs/>
        </w:rPr>
      </w:pPr>
    </w:p>
    <w:p w:rsidR="0009463C" w:rsidRDefault="0009463C" w:rsidP="00F938FB">
      <w:pPr>
        <w:rPr>
          <w:b/>
          <w:bCs/>
        </w:rPr>
      </w:pPr>
    </w:p>
    <w:p w:rsidR="0009463C" w:rsidRDefault="0009463C" w:rsidP="00F938FB">
      <w:pPr>
        <w:rPr>
          <w:b/>
          <w:bCs/>
        </w:rPr>
      </w:pPr>
    </w:p>
    <w:p w:rsidR="0009463C" w:rsidRDefault="0009463C" w:rsidP="00F938FB">
      <w:pPr>
        <w:rPr>
          <w:b/>
          <w:bCs/>
        </w:rPr>
      </w:pPr>
    </w:p>
    <w:p w:rsidR="0009463C" w:rsidRDefault="0009463C" w:rsidP="00F938FB">
      <w:pPr>
        <w:rPr>
          <w:b/>
          <w:bCs/>
        </w:rPr>
      </w:pPr>
    </w:p>
    <w:p w:rsidR="0009463C" w:rsidRDefault="0009463C" w:rsidP="00F938FB">
      <w:pPr>
        <w:rPr>
          <w:b/>
          <w:bCs/>
        </w:rPr>
      </w:pPr>
    </w:p>
    <w:p w:rsidR="00EC37AD" w:rsidRDefault="00EC37AD" w:rsidP="00EC37AD">
      <w:pPr>
        <w:rPr>
          <w:b/>
          <w:bCs/>
        </w:rPr>
      </w:pPr>
    </w:p>
    <w:p w:rsidR="003A7AA0" w:rsidRDefault="00EC37AD" w:rsidP="00EC37AD">
      <w:pPr>
        <w:rPr>
          <w:b/>
          <w:sz w:val="28"/>
          <w:szCs w:val="28"/>
        </w:rPr>
      </w:pPr>
      <w:r>
        <w:rPr>
          <w:b/>
          <w:bCs/>
        </w:rPr>
        <w:lastRenderedPageBreak/>
        <w:t xml:space="preserve">                                                              </w:t>
      </w:r>
      <w:r w:rsidR="009C2E71">
        <w:rPr>
          <w:b/>
          <w:sz w:val="28"/>
          <w:szCs w:val="28"/>
        </w:rPr>
        <w:t>Календарно-тематическое планирование.</w:t>
      </w:r>
    </w:p>
    <w:tbl>
      <w:tblPr>
        <w:tblW w:w="15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855"/>
        <w:gridCol w:w="855"/>
        <w:gridCol w:w="2971"/>
        <w:gridCol w:w="3122"/>
        <w:gridCol w:w="4948"/>
        <w:gridCol w:w="9"/>
        <w:gridCol w:w="19"/>
        <w:gridCol w:w="2164"/>
      </w:tblGrid>
      <w:tr w:rsidR="001B071E" w:rsidRPr="0089393D" w:rsidTr="00CB5541">
        <w:tc>
          <w:tcPr>
            <w:tcW w:w="674" w:type="dxa"/>
            <w:vMerge w:val="restart"/>
          </w:tcPr>
          <w:p w:rsidR="001B071E" w:rsidRPr="0089393D" w:rsidRDefault="001B071E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№</w:t>
            </w:r>
          </w:p>
          <w:p w:rsidR="001B071E" w:rsidRPr="0089393D" w:rsidRDefault="001B071E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урока</w:t>
            </w:r>
          </w:p>
          <w:p w:rsidR="001B071E" w:rsidRPr="0089393D" w:rsidRDefault="001B071E" w:rsidP="0089393D">
            <w:pPr>
              <w:jc w:val="center"/>
              <w:rPr>
                <w:b/>
              </w:rPr>
            </w:pPr>
          </w:p>
        </w:tc>
        <w:tc>
          <w:tcPr>
            <w:tcW w:w="1710" w:type="dxa"/>
            <w:gridSpan w:val="2"/>
          </w:tcPr>
          <w:p w:rsidR="001B071E" w:rsidRPr="0089393D" w:rsidRDefault="001B071E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Дата</w:t>
            </w:r>
          </w:p>
        </w:tc>
        <w:tc>
          <w:tcPr>
            <w:tcW w:w="2971" w:type="dxa"/>
            <w:vMerge w:val="restart"/>
          </w:tcPr>
          <w:p w:rsidR="001B071E" w:rsidRPr="0089393D" w:rsidRDefault="001B071E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Тема урока</w:t>
            </w:r>
          </w:p>
        </w:tc>
        <w:tc>
          <w:tcPr>
            <w:tcW w:w="3122" w:type="dxa"/>
            <w:vMerge w:val="restart"/>
            <w:vAlign w:val="center"/>
          </w:tcPr>
          <w:p w:rsidR="001B071E" w:rsidRPr="00A41FDC" w:rsidRDefault="001B071E" w:rsidP="00283E20">
            <w:pPr>
              <w:spacing w:before="100" w:beforeAutospacing="1" w:after="100" w:afterAutospacing="1"/>
              <w:jc w:val="center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  <w:b/>
                <w:bCs/>
              </w:rPr>
              <w:t>Элементы содержания</w:t>
            </w:r>
            <w:r w:rsidRPr="00A41FDC">
              <w:rPr>
                <w:rFonts w:eastAsia="Times New Roman" w:cs="Times New Roman"/>
                <w:b/>
                <w:bCs/>
              </w:rPr>
              <w:br/>
              <w:t>образования</w:t>
            </w:r>
          </w:p>
        </w:tc>
        <w:tc>
          <w:tcPr>
            <w:tcW w:w="4976" w:type="dxa"/>
            <w:gridSpan w:val="3"/>
            <w:vMerge w:val="restart"/>
          </w:tcPr>
          <w:p w:rsidR="001B071E" w:rsidRPr="0089393D" w:rsidRDefault="001B071E" w:rsidP="001B071E">
            <w:pPr>
              <w:jc w:val="center"/>
              <w:rPr>
                <w:b/>
              </w:rPr>
            </w:pPr>
            <w:r w:rsidRPr="0089393D">
              <w:rPr>
                <w:b/>
              </w:rPr>
              <w:t>Вид деятельности учащихся</w:t>
            </w:r>
          </w:p>
        </w:tc>
        <w:tc>
          <w:tcPr>
            <w:tcW w:w="2164" w:type="dxa"/>
            <w:vMerge w:val="restart"/>
          </w:tcPr>
          <w:p w:rsidR="001B071E" w:rsidRPr="0089393D" w:rsidRDefault="001B071E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Примечание</w:t>
            </w:r>
          </w:p>
        </w:tc>
      </w:tr>
      <w:tr w:rsidR="003A7AA0" w:rsidRPr="0089393D" w:rsidTr="00CB5541">
        <w:tc>
          <w:tcPr>
            <w:tcW w:w="674" w:type="dxa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  <w:tc>
          <w:tcPr>
            <w:tcW w:w="855" w:type="dxa"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План</w:t>
            </w:r>
          </w:p>
        </w:tc>
        <w:tc>
          <w:tcPr>
            <w:tcW w:w="855" w:type="dxa"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Факт</w:t>
            </w:r>
          </w:p>
        </w:tc>
        <w:tc>
          <w:tcPr>
            <w:tcW w:w="2971" w:type="dxa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  <w:tc>
          <w:tcPr>
            <w:tcW w:w="3122" w:type="dxa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  <w:tc>
          <w:tcPr>
            <w:tcW w:w="4976" w:type="dxa"/>
            <w:gridSpan w:val="3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  <w:tc>
          <w:tcPr>
            <w:tcW w:w="2164" w:type="dxa"/>
            <w:vMerge/>
          </w:tcPr>
          <w:p w:rsidR="003A7AA0" w:rsidRPr="0089393D" w:rsidRDefault="003A7AA0" w:rsidP="0089393D">
            <w:pPr>
              <w:jc w:val="center"/>
              <w:rPr>
                <w:b/>
              </w:rPr>
            </w:pPr>
          </w:p>
        </w:tc>
      </w:tr>
      <w:tr w:rsidR="003A7AA0" w:rsidRPr="0089393D" w:rsidTr="006152E2">
        <w:tc>
          <w:tcPr>
            <w:tcW w:w="15617" w:type="dxa"/>
            <w:gridSpan w:val="9"/>
          </w:tcPr>
          <w:p w:rsidR="00AB62DC" w:rsidRPr="0089393D" w:rsidRDefault="003A7AA0" w:rsidP="00AA3C79">
            <w:pPr>
              <w:tabs>
                <w:tab w:val="left" w:pos="531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89393D">
              <w:rPr>
                <w:b/>
                <w:i/>
                <w:sz w:val="28"/>
                <w:szCs w:val="28"/>
              </w:rPr>
              <w:t xml:space="preserve">Первая </w:t>
            </w:r>
            <w:r w:rsidRPr="009B0E63">
              <w:rPr>
                <w:b/>
                <w:i/>
                <w:sz w:val="28"/>
                <w:szCs w:val="28"/>
              </w:rPr>
              <w:t>четверть (0</w:t>
            </w:r>
            <w:r w:rsidR="009B30BE">
              <w:rPr>
                <w:b/>
                <w:i/>
                <w:sz w:val="28"/>
                <w:szCs w:val="28"/>
              </w:rPr>
              <w:t>1.09.2022 – 28.10.2022</w:t>
            </w:r>
            <w:r w:rsidRPr="009B0E63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3A7AA0" w:rsidRPr="0089393D" w:rsidTr="006152E2">
        <w:tc>
          <w:tcPr>
            <w:tcW w:w="15617" w:type="dxa"/>
            <w:gridSpan w:val="9"/>
          </w:tcPr>
          <w:p w:rsidR="003A7AA0" w:rsidRPr="003A7AA0" w:rsidRDefault="00424780" w:rsidP="0089393D">
            <w:pPr>
              <w:jc w:val="center"/>
            </w:pPr>
            <w:r>
              <w:rPr>
                <w:b/>
              </w:rPr>
              <w:t>Введение (</w:t>
            </w:r>
            <w:r w:rsidR="00A75808">
              <w:rPr>
                <w:b/>
              </w:rPr>
              <w:t>1</w:t>
            </w:r>
            <w:r w:rsidR="00BB32F2">
              <w:rPr>
                <w:b/>
              </w:rPr>
              <w:t xml:space="preserve"> </w:t>
            </w:r>
            <w:r w:rsidR="00A75808">
              <w:rPr>
                <w:b/>
              </w:rPr>
              <w:t>ч</w:t>
            </w:r>
            <w:r w:rsidR="003A7AA0" w:rsidRPr="0089393D">
              <w:rPr>
                <w:b/>
              </w:rPr>
              <w:t>)</w:t>
            </w:r>
          </w:p>
        </w:tc>
      </w:tr>
      <w:tr w:rsidR="00283E20" w:rsidRPr="0089393D" w:rsidTr="00CB5541">
        <w:tc>
          <w:tcPr>
            <w:tcW w:w="674" w:type="dxa"/>
          </w:tcPr>
          <w:p w:rsidR="00283E20" w:rsidRPr="003A7AA0" w:rsidRDefault="00283E20" w:rsidP="0089393D">
            <w:pPr>
              <w:jc w:val="center"/>
            </w:pPr>
            <w:r>
              <w:t>1</w:t>
            </w:r>
          </w:p>
        </w:tc>
        <w:tc>
          <w:tcPr>
            <w:tcW w:w="855" w:type="dxa"/>
          </w:tcPr>
          <w:p w:rsidR="00283E20" w:rsidRPr="003A7AA0" w:rsidRDefault="00703B6E" w:rsidP="00424780">
            <w:pPr>
              <w:jc w:val="center"/>
            </w:pPr>
            <w:r>
              <w:t>01.09.</w:t>
            </w:r>
          </w:p>
        </w:tc>
        <w:tc>
          <w:tcPr>
            <w:tcW w:w="855" w:type="dxa"/>
          </w:tcPr>
          <w:p w:rsidR="00283E20" w:rsidRPr="003A7AA0" w:rsidRDefault="00283E20" w:rsidP="0089393D">
            <w:pPr>
              <w:jc w:val="center"/>
            </w:pPr>
          </w:p>
        </w:tc>
        <w:tc>
          <w:tcPr>
            <w:tcW w:w="2971" w:type="dxa"/>
          </w:tcPr>
          <w:p w:rsidR="00283E20" w:rsidRPr="003A7AA0" w:rsidRDefault="00703B6E" w:rsidP="001B071E">
            <w:r>
              <w:t>Литература и её роль в духовной жизни человека.</w:t>
            </w:r>
          </w:p>
        </w:tc>
        <w:tc>
          <w:tcPr>
            <w:tcW w:w="3122" w:type="dxa"/>
          </w:tcPr>
          <w:p w:rsidR="00283E20" w:rsidRPr="00744A38" w:rsidRDefault="00283E20" w:rsidP="00283E20">
            <w:r w:rsidRPr="00744A38">
              <w:t>Влияние литературы на формирование в человеке нравственного и эстетического чувства; литература как искусство слова</w:t>
            </w:r>
          </w:p>
        </w:tc>
        <w:tc>
          <w:tcPr>
            <w:tcW w:w="4976" w:type="dxa"/>
            <w:gridSpan w:val="3"/>
          </w:tcPr>
          <w:p w:rsidR="00283E20" w:rsidRPr="00283E20" w:rsidRDefault="00283E20" w:rsidP="00283E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83E20">
              <w:rPr>
                <w:iCs/>
                <w:color w:val="000000"/>
              </w:rPr>
              <w:t>Изучение содержания параграфа учебника, работа с теоретическим материалом, работа в группах – составление устного рассказа, выразительное чтение отрывков, проектирование д/з</w:t>
            </w:r>
          </w:p>
        </w:tc>
        <w:tc>
          <w:tcPr>
            <w:tcW w:w="2164" w:type="dxa"/>
          </w:tcPr>
          <w:p w:rsidR="00283E20" w:rsidRDefault="00283E20" w:rsidP="00E11B15"/>
          <w:p w:rsidR="00283E20" w:rsidRPr="003A7AA0" w:rsidRDefault="00283E20" w:rsidP="0089393D">
            <w:pPr>
              <w:jc w:val="center"/>
            </w:pPr>
          </w:p>
        </w:tc>
      </w:tr>
      <w:tr w:rsidR="00703B6E" w:rsidRPr="0089393D" w:rsidTr="006152E2">
        <w:tc>
          <w:tcPr>
            <w:tcW w:w="15617" w:type="dxa"/>
            <w:gridSpan w:val="9"/>
          </w:tcPr>
          <w:p w:rsidR="00703B6E" w:rsidRPr="003A7AA0" w:rsidRDefault="00703B6E" w:rsidP="00D872EC">
            <w:pPr>
              <w:jc w:val="center"/>
            </w:pPr>
            <w:r>
              <w:rPr>
                <w:b/>
              </w:rPr>
              <w:t>Древнерусская литература (3 ч</w:t>
            </w:r>
            <w:r w:rsidRPr="0089393D">
              <w:rPr>
                <w:b/>
              </w:rPr>
              <w:t>)</w:t>
            </w:r>
          </w:p>
        </w:tc>
      </w:tr>
      <w:tr w:rsidR="00D872EC" w:rsidRPr="0089393D" w:rsidTr="00CB5541">
        <w:tc>
          <w:tcPr>
            <w:tcW w:w="674" w:type="dxa"/>
          </w:tcPr>
          <w:p w:rsidR="00D872EC" w:rsidRPr="003A7AA0" w:rsidRDefault="00D872EC" w:rsidP="0089393D">
            <w:pPr>
              <w:jc w:val="center"/>
            </w:pPr>
            <w:r>
              <w:t>2</w:t>
            </w:r>
          </w:p>
        </w:tc>
        <w:tc>
          <w:tcPr>
            <w:tcW w:w="855" w:type="dxa"/>
          </w:tcPr>
          <w:p w:rsidR="00D872EC" w:rsidRPr="003A7AA0" w:rsidRDefault="00D872EC" w:rsidP="0089393D">
            <w:pPr>
              <w:jc w:val="center"/>
            </w:pPr>
            <w:r>
              <w:t>02.09.</w:t>
            </w:r>
          </w:p>
        </w:tc>
        <w:tc>
          <w:tcPr>
            <w:tcW w:w="855" w:type="dxa"/>
          </w:tcPr>
          <w:p w:rsidR="00D872EC" w:rsidRPr="003A7AA0" w:rsidRDefault="00D872EC" w:rsidP="0089393D">
            <w:pPr>
              <w:jc w:val="center"/>
            </w:pPr>
          </w:p>
        </w:tc>
        <w:tc>
          <w:tcPr>
            <w:tcW w:w="2971" w:type="dxa"/>
          </w:tcPr>
          <w:p w:rsidR="00D872EC" w:rsidRPr="006A3F2B" w:rsidRDefault="00D872EC" w:rsidP="00D872EC">
            <w:pPr>
              <w:rPr>
                <w:rFonts w:eastAsia="Calibri" w:cs="Times New Roman"/>
              </w:rPr>
            </w:pPr>
            <w:r>
              <w:rPr>
                <w:rFonts w:cs="Times New Roman"/>
              </w:rPr>
              <w:t xml:space="preserve">Художественные особенности древнерусской литературы. </w:t>
            </w:r>
          </w:p>
        </w:tc>
        <w:tc>
          <w:tcPr>
            <w:tcW w:w="3122" w:type="dxa"/>
          </w:tcPr>
          <w:p w:rsidR="00D872EC" w:rsidRPr="006A3F2B" w:rsidRDefault="00D872EC" w:rsidP="00D872EC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Работа с понятиями «автор», «жанр», «герой», «идея», «древнерусская литература», смысловое чтение и анализ статьи в учебнике. </w:t>
            </w:r>
          </w:p>
        </w:tc>
        <w:tc>
          <w:tcPr>
            <w:tcW w:w="4976" w:type="dxa"/>
            <w:gridSpan w:val="3"/>
          </w:tcPr>
          <w:p w:rsidR="00D872EC" w:rsidRPr="00D872EC" w:rsidRDefault="00D872EC" w:rsidP="00D872EC">
            <w:pPr>
              <w:shd w:val="clear" w:color="auto" w:fill="FFFFFF"/>
            </w:pPr>
            <w:r w:rsidRPr="00D872EC">
              <w:rPr>
                <w:bCs/>
              </w:rPr>
              <w:t xml:space="preserve">Литература Древней Руси   (с   повторением   ранее </w:t>
            </w:r>
            <w:proofErr w:type="gramStart"/>
            <w:r w:rsidRPr="00D872EC">
              <w:rPr>
                <w:bCs/>
              </w:rPr>
              <w:t>изученного</w:t>
            </w:r>
            <w:proofErr w:type="gramEnd"/>
            <w:r w:rsidRPr="00D872EC">
              <w:rPr>
                <w:bCs/>
              </w:rPr>
              <w:t xml:space="preserve">).    </w:t>
            </w:r>
            <w:r w:rsidRPr="00D872EC">
              <w:t>Самобытный харак</w:t>
            </w:r>
            <w:r w:rsidRPr="00D872EC">
              <w:softHyphen/>
              <w:t>тер древнерусской литературы. Богатство и разнообразие жан</w:t>
            </w:r>
            <w:r w:rsidRPr="00D872EC">
              <w:softHyphen/>
              <w:t xml:space="preserve">ров. </w:t>
            </w:r>
          </w:p>
        </w:tc>
        <w:tc>
          <w:tcPr>
            <w:tcW w:w="2164" w:type="dxa"/>
          </w:tcPr>
          <w:p w:rsidR="00D872EC" w:rsidRPr="003A7AA0" w:rsidRDefault="00D872EC" w:rsidP="0089393D">
            <w:pPr>
              <w:jc w:val="center"/>
            </w:pPr>
          </w:p>
        </w:tc>
      </w:tr>
      <w:tr w:rsidR="00D872EC" w:rsidRPr="0089393D" w:rsidTr="00CB5541">
        <w:tc>
          <w:tcPr>
            <w:tcW w:w="674" w:type="dxa"/>
          </w:tcPr>
          <w:p w:rsidR="00D872EC" w:rsidRPr="003A7AA0" w:rsidRDefault="00D872EC" w:rsidP="0089393D">
            <w:pPr>
              <w:jc w:val="center"/>
            </w:pPr>
            <w:r>
              <w:t>3</w:t>
            </w:r>
          </w:p>
        </w:tc>
        <w:tc>
          <w:tcPr>
            <w:tcW w:w="855" w:type="dxa"/>
          </w:tcPr>
          <w:p w:rsidR="00D872EC" w:rsidRPr="003A7AA0" w:rsidRDefault="00EC37AD" w:rsidP="0089393D">
            <w:pPr>
              <w:jc w:val="center"/>
            </w:pPr>
            <w:r>
              <w:t>06</w:t>
            </w:r>
            <w:r w:rsidR="00D872EC">
              <w:t>.09.</w:t>
            </w:r>
          </w:p>
        </w:tc>
        <w:tc>
          <w:tcPr>
            <w:tcW w:w="855" w:type="dxa"/>
          </w:tcPr>
          <w:p w:rsidR="00D872EC" w:rsidRPr="003A7AA0" w:rsidRDefault="00D872EC" w:rsidP="0089393D">
            <w:pPr>
              <w:jc w:val="center"/>
            </w:pPr>
          </w:p>
        </w:tc>
        <w:tc>
          <w:tcPr>
            <w:tcW w:w="2971" w:type="dxa"/>
          </w:tcPr>
          <w:p w:rsidR="00D872EC" w:rsidRDefault="00D872EC" w:rsidP="00D872EC">
            <w:r>
              <w:t>«Слово о полку Игореве» как величайший памятник древнерусской литературы.</w:t>
            </w:r>
          </w:p>
        </w:tc>
        <w:tc>
          <w:tcPr>
            <w:tcW w:w="3122" w:type="dxa"/>
          </w:tcPr>
          <w:p w:rsidR="00D872EC" w:rsidRPr="006A3F2B" w:rsidRDefault="00D872EC" w:rsidP="00D872EC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Смысловое чтение и анализ текстов статьи в учебнике и  произведения</w:t>
            </w:r>
            <w:r w:rsidRPr="00B77CCB">
              <w:rPr>
                <w:rFonts w:cs="Times New Roman"/>
              </w:rPr>
              <w:t xml:space="preserve"> с привлечением литературоведческих понятий</w:t>
            </w:r>
            <w:r>
              <w:rPr>
                <w:rFonts w:eastAsia="Calibri" w:cs="Times New Roman"/>
              </w:rPr>
              <w:t>.</w:t>
            </w:r>
          </w:p>
        </w:tc>
        <w:tc>
          <w:tcPr>
            <w:tcW w:w="4976" w:type="dxa"/>
            <w:gridSpan w:val="3"/>
          </w:tcPr>
          <w:p w:rsidR="00D872EC" w:rsidRPr="00D872EC" w:rsidRDefault="00D872EC" w:rsidP="00D872EC">
            <w:r w:rsidRPr="00D872EC">
              <w:rPr>
                <w:bCs/>
              </w:rPr>
              <w:t>Слово   о   пол</w:t>
            </w:r>
            <w:r w:rsidRPr="00D872EC">
              <w:rPr>
                <w:bCs/>
              </w:rPr>
              <w:softHyphen/>
              <w:t>ку     Игореве» — величайший памятник древнерусской  ли</w:t>
            </w:r>
            <w:r w:rsidRPr="00D872EC">
              <w:rPr>
                <w:bCs/>
              </w:rPr>
              <w:softHyphen/>
              <w:t xml:space="preserve">тературы. </w:t>
            </w:r>
            <w:r w:rsidRPr="00D872EC">
              <w:t>Самобытный харак</w:t>
            </w:r>
            <w:r w:rsidRPr="00D872EC">
              <w:softHyphen/>
              <w:t>тер древнерусской литературы. Богатство и разнообразие жан</w:t>
            </w:r>
            <w:r w:rsidRPr="00D872EC">
              <w:softHyphen/>
              <w:t>ров. «История открытия „Сло</w:t>
            </w:r>
            <w:r w:rsidRPr="00D872EC">
              <w:softHyphen/>
              <w:t>ва..."».    Проблема    авторства.</w:t>
            </w:r>
            <w:r w:rsidRPr="00D872EC">
              <w:rPr>
                <w:noProof/>
              </w:rPr>
              <w:t xml:space="preserve"> </w:t>
            </w:r>
            <w:r w:rsidRPr="00D872EC">
              <w:t>Историческая основа памятни</w:t>
            </w:r>
            <w:r w:rsidRPr="00D872EC">
              <w:softHyphen/>
              <w:t>ка, его сюжет. Фрагменты по</w:t>
            </w:r>
            <w:r w:rsidRPr="00D872EC">
              <w:softHyphen/>
              <w:t>эмы в актёрском исполнении (пер. Н. А. Заболоцкого)</w:t>
            </w:r>
          </w:p>
        </w:tc>
        <w:tc>
          <w:tcPr>
            <w:tcW w:w="2164" w:type="dxa"/>
          </w:tcPr>
          <w:p w:rsidR="00D872EC" w:rsidRPr="003A7AA0" w:rsidRDefault="00D872EC" w:rsidP="0089393D">
            <w:pPr>
              <w:jc w:val="center"/>
            </w:pPr>
          </w:p>
        </w:tc>
      </w:tr>
      <w:tr w:rsidR="00D872EC" w:rsidRPr="0089393D" w:rsidTr="00CB5541">
        <w:tc>
          <w:tcPr>
            <w:tcW w:w="674" w:type="dxa"/>
          </w:tcPr>
          <w:p w:rsidR="00D872EC" w:rsidRDefault="00D872EC" w:rsidP="0089393D">
            <w:pPr>
              <w:jc w:val="center"/>
            </w:pPr>
            <w:r>
              <w:t>4</w:t>
            </w:r>
          </w:p>
        </w:tc>
        <w:tc>
          <w:tcPr>
            <w:tcW w:w="855" w:type="dxa"/>
          </w:tcPr>
          <w:p w:rsidR="00D872EC" w:rsidRDefault="00D872EC" w:rsidP="0089393D">
            <w:pPr>
              <w:jc w:val="center"/>
            </w:pPr>
            <w:r>
              <w:t>08.09.</w:t>
            </w:r>
          </w:p>
        </w:tc>
        <w:tc>
          <w:tcPr>
            <w:tcW w:w="855" w:type="dxa"/>
          </w:tcPr>
          <w:p w:rsidR="00D872EC" w:rsidRPr="003A7AA0" w:rsidRDefault="00D872EC" w:rsidP="0089393D">
            <w:pPr>
              <w:jc w:val="center"/>
            </w:pPr>
          </w:p>
        </w:tc>
        <w:tc>
          <w:tcPr>
            <w:tcW w:w="2971" w:type="dxa"/>
          </w:tcPr>
          <w:p w:rsidR="00D872EC" w:rsidRPr="00D872EC" w:rsidRDefault="00D872EC" w:rsidP="00D872EC">
            <w:r w:rsidRPr="00D872EC">
              <w:t>Центральные обра</w:t>
            </w:r>
            <w:r w:rsidRPr="00D872EC">
              <w:softHyphen/>
              <w:t>зы «Слова о полку Игореве». Образ автора и его позиция в «Слове...»</w:t>
            </w:r>
          </w:p>
        </w:tc>
        <w:tc>
          <w:tcPr>
            <w:tcW w:w="3122" w:type="dxa"/>
          </w:tcPr>
          <w:p w:rsidR="00D872EC" w:rsidRPr="00D872EC" w:rsidRDefault="00D872EC" w:rsidP="00D872EC">
            <w:r w:rsidRPr="00D872EC">
              <w:rPr>
                <w:bCs/>
              </w:rPr>
              <w:t>Центральные обра</w:t>
            </w:r>
            <w:r w:rsidRPr="00D872EC">
              <w:rPr>
                <w:bCs/>
              </w:rPr>
              <w:softHyphen/>
              <w:t xml:space="preserve">зы «Слова...». </w:t>
            </w:r>
            <w:r w:rsidRPr="00D872EC">
              <w:t>Образы русских князей. Ярославна как идеаль</w:t>
            </w:r>
            <w:r w:rsidRPr="00D872EC">
              <w:softHyphen/>
              <w:t>ный образ русской женщины. Образ Русской земли. Образ автора. Авторская позиция в «Слове...»</w:t>
            </w:r>
          </w:p>
        </w:tc>
        <w:tc>
          <w:tcPr>
            <w:tcW w:w="4976" w:type="dxa"/>
            <w:gridSpan w:val="3"/>
          </w:tcPr>
          <w:p w:rsidR="00D872EC" w:rsidRDefault="00D872EC" w:rsidP="00D872EC">
            <w:r>
              <w:t xml:space="preserve">Формирование у обучающихся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к структурированию и систематизации </w:t>
            </w:r>
            <w:proofErr w:type="gramStart"/>
            <w:r>
              <w:t>изучаемого</w:t>
            </w:r>
            <w:proofErr w:type="gramEnd"/>
            <w:r>
              <w:t xml:space="preserve">. </w:t>
            </w:r>
            <w:proofErr w:type="gramStart"/>
            <w:r>
              <w:t xml:space="preserve">Коллективная работа с литературоведческим портфолио  (составление тезисного плана к ответу на вопрос «Почему Ярославну можно назвать идеальным образом русской женщины?»), </w:t>
            </w:r>
            <w:r>
              <w:lastRenderedPageBreak/>
              <w:t xml:space="preserve">практическая работа, </w:t>
            </w:r>
            <w:r w:rsidRPr="00F04FC4">
              <w:t>работа в парах (устное рецензирование выразительного чтения товарищей</w:t>
            </w:r>
            <w:r>
              <w:t>), коллективное проектирование дифференцированного домашнего задания, комментирование выставленных оценок.</w:t>
            </w:r>
            <w:proofErr w:type="gramEnd"/>
          </w:p>
        </w:tc>
        <w:tc>
          <w:tcPr>
            <w:tcW w:w="2164" w:type="dxa"/>
          </w:tcPr>
          <w:p w:rsidR="00D872EC" w:rsidRPr="003A7AA0" w:rsidRDefault="00D872EC" w:rsidP="0089393D">
            <w:pPr>
              <w:jc w:val="center"/>
            </w:pPr>
          </w:p>
        </w:tc>
      </w:tr>
      <w:tr w:rsidR="00D872EC" w:rsidRPr="0089393D" w:rsidTr="006152E2">
        <w:tc>
          <w:tcPr>
            <w:tcW w:w="15617" w:type="dxa"/>
            <w:gridSpan w:val="9"/>
          </w:tcPr>
          <w:p w:rsidR="00D872EC" w:rsidRPr="0089393D" w:rsidRDefault="00D872EC" w:rsidP="00D872EC">
            <w:pPr>
              <w:jc w:val="center"/>
              <w:rPr>
                <w:b/>
              </w:rPr>
            </w:pPr>
            <w:r w:rsidRPr="00A41FDC">
              <w:rPr>
                <w:rFonts w:eastAsia="Times New Roman" w:cs="Times New Roman"/>
                <w:b/>
                <w:bCs/>
              </w:rPr>
              <w:lastRenderedPageBreak/>
              <w:t xml:space="preserve">Из </w:t>
            </w:r>
            <w:r>
              <w:rPr>
                <w:rFonts w:eastAsia="Times New Roman" w:cs="Times New Roman"/>
                <w:b/>
                <w:bCs/>
              </w:rPr>
              <w:t>р</w:t>
            </w:r>
            <w:r w:rsidR="00804D53">
              <w:rPr>
                <w:rFonts w:eastAsia="Times New Roman" w:cs="Times New Roman"/>
                <w:b/>
                <w:bCs/>
              </w:rPr>
              <w:t>усской литературы XVIII ве</w:t>
            </w:r>
            <w:r w:rsidR="00804D53">
              <w:rPr>
                <w:rFonts w:eastAsia="Times New Roman" w:cs="Times New Roman"/>
                <w:b/>
                <w:bCs/>
              </w:rPr>
              <w:softHyphen/>
              <w:t>ка (9</w:t>
            </w:r>
            <w:r>
              <w:rPr>
                <w:rFonts w:eastAsia="Times New Roman" w:cs="Times New Roman"/>
                <w:b/>
                <w:bCs/>
              </w:rPr>
              <w:t xml:space="preserve"> </w:t>
            </w:r>
            <w:r w:rsidRPr="00A41FDC">
              <w:rPr>
                <w:rFonts w:eastAsia="Times New Roman" w:cs="Times New Roman"/>
                <w:b/>
                <w:bCs/>
              </w:rPr>
              <w:t>ч).</w:t>
            </w:r>
          </w:p>
        </w:tc>
      </w:tr>
      <w:tr w:rsidR="00D872EC" w:rsidRPr="0089393D" w:rsidTr="00CB5541">
        <w:tc>
          <w:tcPr>
            <w:tcW w:w="674" w:type="dxa"/>
          </w:tcPr>
          <w:p w:rsidR="00D872EC" w:rsidRDefault="00D872EC" w:rsidP="0089393D">
            <w:pPr>
              <w:jc w:val="center"/>
            </w:pPr>
            <w:r>
              <w:t>5</w:t>
            </w:r>
          </w:p>
        </w:tc>
        <w:tc>
          <w:tcPr>
            <w:tcW w:w="855" w:type="dxa"/>
          </w:tcPr>
          <w:p w:rsidR="00D872EC" w:rsidRDefault="00D872EC" w:rsidP="0089393D">
            <w:pPr>
              <w:jc w:val="center"/>
            </w:pPr>
            <w:r>
              <w:t>09.09.</w:t>
            </w:r>
          </w:p>
        </w:tc>
        <w:tc>
          <w:tcPr>
            <w:tcW w:w="855" w:type="dxa"/>
          </w:tcPr>
          <w:p w:rsidR="00D872EC" w:rsidRPr="003A7AA0" w:rsidRDefault="00D872EC" w:rsidP="0089393D">
            <w:pPr>
              <w:jc w:val="center"/>
            </w:pPr>
          </w:p>
        </w:tc>
        <w:tc>
          <w:tcPr>
            <w:tcW w:w="2971" w:type="dxa"/>
          </w:tcPr>
          <w:p w:rsidR="00D872EC" w:rsidRPr="001F1F6B" w:rsidRDefault="00D872EC" w:rsidP="00D872EC">
            <w:r>
              <w:t xml:space="preserve">Характеристика русской литературы </w:t>
            </w:r>
            <w:r>
              <w:rPr>
                <w:lang w:val="en-US"/>
              </w:rPr>
              <w:t>XVIII</w:t>
            </w:r>
            <w:r>
              <w:t xml:space="preserve"> века. Классицизм в русском и мировом искусстве</w:t>
            </w:r>
          </w:p>
        </w:tc>
        <w:tc>
          <w:tcPr>
            <w:tcW w:w="3122" w:type="dxa"/>
          </w:tcPr>
          <w:p w:rsidR="00D872EC" w:rsidRPr="00D872EC" w:rsidRDefault="00D872EC" w:rsidP="00D872EC">
            <w:pPr>
              <w:shd w:val="clear" w:color="auto" w:fill="FFFFFF"/>
              <w:spacing w:before="25"/>
            </w:pPr>
            <w:r w:rsidRPr="00D872EC">
              <w:rPr>
                <w:bCs/>
              </w:rPr>
              <w:t xml:space="preserve">Классицизм в русском и мировом искусстве. </w:t>
            </w:r>
            <w:r w:rsidRPr="00D872EC">
              <w:t>Харак</w:t>
            </w:r>
            <w:r w:rsidRPr="00D872EC">
              <w:softHyphen/>
              <w:t xml:space="preserve">теристика русской литературы </w:t>
            </w:r>
            <w:r w:rsidRPr="00D872EC">
              <w:rPr>
                <w:lang w:val="en-US"/>
              </w:rPr>
              <w:t>XVIII</w:t>
            </w:r>
            <w:r w:rsidRPr="00D872EC">
              <w:t xml:space="preserve"> века. Гражданский пафос русского классицизма</w:t>
            </w:r>
          </w:p>
          <w:p w:rsidR="00D872EC" w:rsidRPr="00D872EC" w:rsidRDefault="00D872EC" w:rsidP="00D872EC">
            <w:pPr>
              <w:shd w:val="clear" w:color="auto" w:fill="FFFFFF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D872EC" w:rsidRDefault="00D872EC" w:rsidP="00D872EC">
            <w:r>
              <w:t>Формирование у обучающихся умений построения и реализации новых знаний. Изучение содержания параграфа, работа с литературоведческим теоретическим материалом, составление плана статьи учебника, работа в парах с дидактическим материалом,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164" w:type="dxa"/>
          </w:tcPr>
          <w:p w:rsidR="00D872EC" w:rsidRPr="003A7AA0" w:rsidRDefault="00D872EC" w:rsidP="0089393D">
            <w:pPr>
              <w:jc w:val="center"/>
            </w:pPr>
          </w:p>
        </w:tc>
      </w:tr>
      <w:tr w:rsidR="00D872EC" w:rsidRPr="0089393D" w:rsidTr="00CB5541">
        <w:tc>
          <w:tcPr>
            <w:tcW w:w="674" w:type="dxa"/>
          </w:tcPr>
          <w:p w:rsidR="00D872EC" w:rsidRDefault="00D872EC" w:rsidP="0089393D">
            <w:pPr>
              <w:jc w:val="center"/>
            </w:pPr>
            <w:r>
              <w:t>6</w:t>
            </w:r>
          </w:p>
        </w:tc>
        <w:tc>
          <w:tcPr>
            <w:tcW w:w="855" w:type="dxa"/>
          </w:tcPr>
          <w:p w:rsidR="00D872EC" w:rsidRDefault="00EC37AD" w:rsidP="0089393D">
            <w:pPr>
              <w:jc w:val="center"/>
            </w:pPr>
            <w:r>
              <w:t>13</w:t>
            </w:r>
            <w:r w:rsidR="00D872EC">
              <w:t>.09.</w:t>
            </w:r>
          </w:p>
        </w:tc>
        <w:tc>
          <w:tcPr>
            <w:tcW w:w="855" w:type="dxa"/>
          </w:tcPr>
          <w:p w:rsidR="00D872EC" w:rsidRPr="003A7AA0" w:rsidRDefault="00D872EC" w:rsidP="0089393D">
            <w:pPr>
              <w:jc w:val="center"/>
            </w:pPr>
          </w:p>
        </w:tc>
        <w:tc>
          <w:tcPr>
            <w:tcW w:w="2971" w:type="dxa"/>
          </w:tcPr>
          <w:p w:rsidR="00D872EC" w:rsidRPr="006A3F2B" w:rsidRDefault="00D872EC" w:rsidP="00D872EC">
            <w:pPr>
              <w:rPr>
                <w:rFonts w:eastAsia="Calibri" w:cs="Times New Roman"/>
              </w:rPr>
            </w:pPr>
            <w:r>
              <w:rPr>
                <w:rFonts w:cs="Times New Roman"/>
              </w:rPr>
              <w:t>М.В. Ломоносов: жизнь и творчество. Особенности содержания и формы оды «Вечернее размышление…».</w:t>
            </w:r>
          </w:p>
        </w:tc>
        <w:tc>
          <w:tcPr>
            <w:tcW w:w="3122" w:type="dxa"/>
          </w:tcPr>
          <w:p w:rsidR="00D872EC" w:rsidRDefault="00D872EC" w:rsidP="00D872EC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Слово о поэте.</w:t>
            </w:r>
          </w:p>
          <w:p w:rsidR="00D872EC" w:rsidRDefault="00D872EC" w:rsidP="00D872EC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Работа с понятием «ода».</w:t>
            </w:r>
          </w:p>
          <w:p w:rsidR="00D872EC" w:rsidRPr="00B005B4" w:rsidRDefault="00D872EC" w:rsidP="00D872EC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Смысловое чтение и анализ текста оды</w:t>
            </w:r>
            <w:r w:rsidRPr="00B77CCB">
              <w:rPr>
                <w:rFonts w:cs="Times New Roman"/>
              </w:rPr>
              <w:t xml:space="preserve"> с привлечением литературоведческих понятий</w:t>
            </w:r>
            <w:r>
              <w:rPr>
                <w:rFonts w:eastAsia="Calibri" w:cs="Times New Roman"/>
              </w:rPr>
              <w:t>.</w:t>
            </w:r>
          </w:p>
        </w:tc>
        <w:tc>
          <w:tcPr>
            <w:tcW w:w="4976" w:type="dxa"/>
            <w:gridSpan w:val="3"/>
          </w:tcPr>
          <w:p w:rsidR="00D872EC" w:rsidRDefault="00D872EC" w:rsidP="00D872EC">
            <w:r>
              <w:t xml:space="preserve">Формирование у обучающихся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к структурированию и систематизации </w:t>
            </w:r>
            <w:proofErr w:type="gramStart"/>
            <w:r>
              <w:t>изучаемого</w:t>
            </w:r>
            <w:proofErr w:type="gramEnd"/>
            <w:r>
              <w:t xml:space="preserve">. Проверка выполнения д/з, выразительное чтение с последующим письменным его рецензированием, групповая </w:t>
            </w:r>
            <w:r w:rsidRPr="00F04FC4">
              <w:t xml:space="preserve">работа </w:t>
            </w:r>
            <w:r>
              <w:t>по тексту</w:t>
            </w:r>
            <w:r w:rsidRPr="00F04FC4">
              <w:t xml:space="preserve"> (</w:t>
            </w:r>
            <w:r>
              <w:t>составление историко-культурных комментариев), определение роли выразительных средств языка, участие в коллективном диалоге,</w:t>
            </w:r>
            <w:r w:rsidR="0009463C">
              <w:t xml:space="preserve"> </w:t>
            </w:r>
            <w:r>
              <w:t>индивидуальное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164" w:type="dxa"/>
          </w:tcPr>
          <w:p w:rsidR="00D872EC" w:rsidRPr="003A7AA0" w:rsidRDefault="00D872EC" w:rsidP="0089393D">
            <w:pPr>
              <w:jc w:val="center"/>
            </w:pPr>
          </w:p>
        </w:tc>
      </w:tr>
      <w:tr w:rsidR="001760D7" w:rsidRPr="0089393D" w:rsidTr="00CB5541">
        <w:tc>
          <w:tcPr>
            <w:tcW w:w="674" w:type="dxa"/>
          </w:tcPr>
          <w:p w:rsidR="001760D7" w:rsidRDefault="001760D7" w:rsidP="0089393D">
            <w:pPr>
              <w:jc w:val="center"/>
            </w:pPr>
            <w:r>
              <w:t>7</w:t>
            </w:r>
          </w:p>
        </w:tc>
        <w:tc>
          <w:tcPr>
            <w:tcW w:w="855" w:type="dxa"/>
          </w:tcPr>
          <w:p w:rsidR="001760D7" w:rsidRDefault="001760D7" w:rsidP="0089393D">
            <w:pPr>
              <w:jc w:val="center"/>
            </w:pPr>
            <w:r>
              <w:t>15.09.</w:t>
            </w:r>
          </w:p>
        </w:tc>
        <w:tc>
          <w:tcPr>
            <w:tcW w:w="855" w:type="dxa"/>
          </w:tcPr>
          <w:p w:rsidR="001760D7" w:rsidRPr="003A7AA0" w:rsidRDefault="001760D7" w:rsidP="0089393D">
            <w:pPr>
              <w:jc w:val="center"/>
            </w:pPr>
          </w:p>
        </w:tc>
        <w:tc>
          <w:tcPr>
            <w:tcW w:w="2971" w:type="dxa"/>
          </w:tcPr>
          <w:p w:rsidR="001760D7" w:rsidRPr="006A3F2B" w:rsidRDefault="001760D7" w:rsidP="001760D7">
            <w:pPr>
              <w:rPr>
                <w:rFonts w:eastAsia="Calibri" w:cs="Times New Roman"/>
              </w:rPr>
            </w:pPr>
            <w:r>
              <w:rPr>
                <w:rFonts w:cs="Times New Roman"/>
              </w:rPr>
              <w:t>М.В. Ломоносов «Ода на день восшествия…»: лейтмотивы.</w:t>
            </w:r>
          </w:p>
        </w:tc>
        <w:tc>
          <w:tcPr>
            <w:tcW w:w="3122" w:type="dxa"/>
          </w:tcPr>
          <w:p w:rsidR="001760D7" w:rsidRDefault="001760D7" w:rsidP="001760D7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Работа с понятием «композиция».</w:t>
            </w:r>
          </w:p>
          <w:p w:rsidR="001760D7" w:rsidRPr="006A3F2B" w:rsidRDefault="001760D7" w:rsidP="001760D7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Смысловое чтение и анализ текста оды</w:t>
            </w:r>
            <w:r w:rsidRPr="00B77CCB">
              <w:rPr>
                <w:rFonts w:cs="Times New Roman"/>
              </w:rPr>
              <w:t xml:space="preserve"> с привлечением литературоведческих понятий</w:t>
            </w:r>
            <w:r>
              <w:rPr>
                <w:rFonts w:eastAsia="Calibri" w:cs="Times New Roman"/>
              </w:rPr>
              <w:t>.</w:t>
            </w:r>
          </w:p>
        </w:tc>
        <w:tc>
          <w:tcPr>
            <w:tcW w:w="4976" w:type="dxa"/>
            <w:gridSpan w:val="3"/>
          </w:tcPr>
          <w:p w:rsidR="001760D7" w:rsidRDefault="001760D7" w:rsidP="00D872EC">
            <w:r w:rsidRPr="00CF30A1">
              <w:t xml:space="preserve">Формирование у обучающихся </w:t>
            </w:r>
            <w:proofErr w:type="spellStart"/>
            <w:r w:rsidRPr="00CF30A1">
              <w:t>деятельностных</w:t>
            </w:r>
            <w:proofErr w:type="spellEnd"/>
            <w:r w:rsidRPr="00CF30A1">
              <w:t xml:space="preserve"> способностей к структурированию и систематизации </w:t>
            </w:r>
            <w:proofErr w:type="gramStart"/>
            <w:r w:rsidRPr="00CF30A1">
              <w:t>изучаемого</w:t>
            </w:r>
            <w:proofErr w:type="gramEnd"/>
            <w:r w:rsidRPr="00CF30A1">
              <w:t xml:space="preserve">. </w:t>
            </w:r>
            <w:r>
              <w:t>Устный рассказ о мастерстве и новаторстве писателе на основе самостоятельного поиска материалов о нем; составление конспекта статьи учебника</w:t>
            </w:r>
            <w:r w:rsidRPr="00CF30A1">
              <w:t xml:space="preserve">, </w:t>
            </w:r>
            <w:r>
              <w:t xml:space="preserve">лабораторная </w:t>
            </w:r>
            <w:r w:rsidRPr="00CF30A1">
              <w:t xml:space="preserve">работа, работа в парах </w:t>
            </w:r>
            <w:r>
              <w:t xml:space="preserve">по алгоритму </w:t>
            </w:r>
            <w:r w:rsidRPr="00CF30A1">
              <w:t>(«</w:t>
            </w:r>
            <w:r>
              <w:t>Анализ оды</w:t>
            </w:r>
            <w:r w:rsidRPr="00CF30A1">
              <w:t xml:space="preserve">»), индивидуальное </w:t>
            </w:r>
            <w:r w:rsidRPr="00CF30A1">
              <w:lastRenderedPageBreak/>
              <w:t>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164" w:type="dxa"/>
          </w:tcPr>
          <w:p w:rsidR="001760D7" w:rsidRPr="003A7AA0" w:rsidRDefault="001760D7" w:rsidP="0089393D">
            <w:pPr>
              <w:jc w:val="center"/>
            </w:pPr>
          </w:p>
        </w:tc>
      </w:tr>
      <w:tr w:rsidR="001760D7" w:rsidRPr="0089393D" w:rsidTr="00CB5541">
        <w:tc>
          <w:tcPr>
            <w:tcW w:w="674" w:type="dxa"/>
          </w:tcPr>
          <w:p w:rsidR="001760D7" w:rsidRDefault="001760D7" w:rsidP="0089393D">
            <w:pPr>
              <w:jc w:val="center"/>
            </w:pPr>
            <w:r>
              <w:lastRenderedPageBreak/>
              <w:t>8</w:t>
            </w:r>
          </w:p>
        </w:tc>
        <w:tc>
          <w:tcPr>
            <w:tcW w:w="855" w:type="dxa"/>
          </w:tcPr>
          <w:p w:rsidR="001760D7" w:rsidRDefault="001760D7" w:rsidP="0089393D">
            <w:pPr>
              <w:jc w:val="center"/>
            </w:pPr>
            <w:r>
              <w:t>16.09.</w:t>
            </w:r>
          </w:p>
        </w:tc>
        <w:tc>
          <w:tcPr>
            <w:tcW w:w="855" w:type="dxa"/>
          </w:tcPr>
          <w:p w:rsidR="001760D7" w:rsidRPr="003A7AA0" w:rsidRDefault="001760D7" w:rsidP="0089393D">
            <w:pPr>
              <w:jc w:val="center"/>
            </w:pPr>
          </w:p>
        </w:tc>
        <w:tc>
          <w:tcPr>
            <w:tcW w:w="2971" w:type="dxa"/>
          </w:tcPr>
          <w:p w:rsidR="001760D7" w:rsidRPr="006A3F2B" w:rsidRDefault="001760D7" w:rsidP="001760D7">
            <w:pPr>
              <w:rPr>
                <w:rFonts w:eastAsia="Calibri" w:cs="Times New Roman"/>
              </w:rPr>
            </w:pPr>
            <w:r>
              <w:rPr>
                <w:rFonts w:cs="Times New Roman"/>
              </w:rPr>
              <w:t xml:space="preserve">Г.Р. Державин: жизнь и творчество. «Властителям и судиям» тема несправедливости. </w:t>
            </w:r>
          </w:p>
        </w:tc>
        <w:tc>
          <w:tcPr>
            <w:tcW w:w="3122" w:type="dxa"/>
          </w:tcPr>
          <w:p w:rsidR="001760D7" w:rsidRDefault="001760D7" w:rsidP="001760D7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Слово о поэте.</w:t>
            </w:r>
          </w:p>
          <w:p w:rsidR="001760D7" w:rsidRPr="00056507" w:rsidRDefault="001760D7" w:rsidP="001760D7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Смысловое чтение и анализ текста произведения</w:t>
            </w:r>
            <w:r w:rsidRPr="00B77CCB">
              <w:rPr>
                <w:rFonts w:cs="Times New Roman"/>
              </w:rPr>
              <w:t xml:space="preserve"> с привлечением литературоведческих понятий</w:t>
            </w:r>
            <w:r>
              <w:rPr>
                <w:rFonts w:eastAsia="Calibri" w:cs="Times New Roman"/>
              </w:rPr>
              <w:t>.</w:t>
            </w:r>
          </w:p>
        </w:tc>
        <w:tc>
          <w:tcPr>
            <w:tcW w:w="4976" w:type="dxa"/>
            <w:gridSpan w:val="3"/>
          </w:tcPr>
          <w:p w:rsidR="001760D7" w:rsidRPr="00CF30A1" w:rsidRDefault="001760D7" w:rsidP="00C52A00">
            <w:r w:rsidRPr="00B37BA1">
              <w:t xml:space="preserve">Формирование у обучающихся </w:t>
            </w:r>
            <w:proofErr w:type="spellStart"/>
            <w:r w:rsidRPr="00B37BA1">
              <w:t>деятельностных</w:t>
            </w:r>
            <w:proofErr w:type="spellEnd"/>
            <w:r w:rsidRPr="00B37BA1">
              <w:t xml:space="preserve"> способностей к структурированию и систематизации </w:t>
            </w:r>
            <w:proofErr w:type="gramStart"/>
            <w:r w:rsidRPr="00B37BA1">
              <w:t>изучаемого</w:t>
            </w:r>
            <w:proofErr w:type="gramEnd"/>
            <w:r w:rsidRPr="00B37BA1">
              <w:t xml:space="preserve">. Изучение содержания параграфа, работа </w:t>
            </w:r>
            <w:r>
              <w:t>в парах по теме «Особенности классицизма Г.Р. Державина»</w:t>
            </w:r>
            <w:r w:rsidRPr="00B37BA1">
              <w:t>, выразительное чтение отрывков</w:t>
            </w:r>
            <w:r>
              <w:t xml:space="preserve"> с последующим рецензированием</w:t>
            </w:r>
            <w:r w:rsidRPr="00B37BA1">
              <w:t>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164" w:type="dxa"/>
          </w:tcPr>
          <w:p w:rsidR="001760D7" w:rsidRPr="003A7AA0" w:rsidRDefault="001760D7" w:rsidP="0089393D">
            <w:pPr>
              <w:jc w:val="center"/>
            </w:pPr>
          </w:p>
        </w:tc>
      </w:tr>
      <w:tr w:rsidR="001760D7" w:rsidRPr="0089393D" w:rsidTr="00CB5541">
        <w:tc>
          <w:tcPr>
            <w:tcW w:w="674" w:type="dxa"/>
          </w:tcPr>
          <w:p w:rsidR="001760D7" w:rsidRDefault="001760D7" w:rsidP="0089393D">
            <w:pPr>
              <w:jc w:val="center"/>
            </w:pPr>
            <w:r>
              <w:t>9</w:t>
            </w:r>
          </w:p>
        </w:tc>
        <w:tc>
          <w:tcPr>
            <w:tcW w:w="855" w:type="dxa"/>
          </w:tcPr>
          <w:p w:rsidR="001760D7" w:rsidRDefault="00EC37AD" w:rsidP="0089393D">
            <w:pPr>
              <w:jc w:val="center"/>
            </w:pPr>
            <w:r>
              <w:t>20</w:t>
            </w:r>
            <w:r w:rsidR="001760D7">
              <w:t>.09.</w:t>
            </w:r>
          </w:p>
        </w:tc>
        <w:tc>
          <w:tcPr>
            <w:tcW w:w="855" w:type="dxa"/>
          </w:tcPr>
          <w:p w:rsidR="001760D7" w:rsidRPr="003A7AA0" w:rsidRDefault="001760D7" w:rsidP="0089393D">
            <w:pPr>
              <w:jc w:val="center"/>
            </w:pPr>
          </w:p>
        </w:tc>
        <w:tc>
          <w:tcPr>
            <w:tcW w:w="2971" w:type="dxa"/>
          </w:tcPr>
          <w:p w:rsidR="001760D7" w:rsidRPr="001760D7" w:rsidRDefault="001760D7" w:rsidP="001760D7">
            <w:pPr>
              <w:shd w:val="clear" w:color="auto" w:fill="FFFFFF"/>
              <w:ind w:left="58" w:right="54" w:firstLine="7"/>
            </w:pPr>
            <w:r>
              <w:rPr>
                <w:bCs/>
              </w:rPr>
              <w:t>Г. Р. Державин. «Па</w:t>
            </w:r>
            <w:r>
              <w:rPr>
                <w:bCs/>
              </w:rPr>
              <w:softHyphen/>
              <w:t>мятник»</w:t>
            </w:r>
            <w:r w:rsidRPr="001760D7">
              <w:t xml:space="preserve">. Мысль о бессмертии поэта. </w:t>
            </w:r>
          </w:p>
        </w:tc>
        <w:tc>
          <w:tcPr>
            <w:tcW w:w="3122" w:type="dxa"/>
          </w:tcPr>
          <w:p w:rsidR="001760D7" w:rsidRPr="001760D7" w:rsidRDefault="001760D7" w:rsidP="00C52A00">
            <w:pPr>
              <w:shd w:val="clear" w:color="auto" w:fill="FFFFFF"/>
              <w:ind w:left="58" w:right="54" w:firstLine="7"/>
            </w:pPr>
            <w:r w:rsidRPr="001760D7">
              <w:rPr>
                <w:bCs/>
              </w:rPr>
              <w:t>Г. Р. Державин. «Па</w:t>
            </w:r>
            <w:r w:rsidRPr="001760D7">
              <w:rPr>
                <w:bCs/>
              </w:rPr>
              <w:softHyphen/>
              <w:t xml:space="preserve">мятник».    </w:t>
            </w:r>
            <w:r w:rsidRPr="001760D7">
              <w:t>Традиции   Горация. Мысль о бессмертии поэта. «За</w:t>
            </w:r>
            <w:r w:rsidRPr="001760D7">
              <w:softHyphen/>
              <w:t>бавный русский слог» Держави</w:t>
            </w:r>
            <w:r w:rsidRPr="001760D7">
              <w:softHyphen/>
              <w:t>на и его особенности. Оценка в  стихотворении  собственного поэтического  новаторства.  Те</w:t>
            </w:r>
            <w:r w:rsidRPr="001760D7">
              <w:softHyphen/>
              <w:t>ма поэта и поэзии в творчестве Г. Р. Державина. Стихотворение в актёрском исполнении</w:t>
            </w:r>
            <w:r>
              <w:t>.</w:t>
            </w:r>
          </w:p>
        </w:tc>
        <w:tc>
          <w:tcPr>
            <w:tcW w:w="4976" w:type="dxa"/>
            <w:gridSpan w:val="3"/>
          </w:tcPr>
          <w:p w:rsidR="001760D7" w:rsidRDefault="001760D7" w:rsidP="00C52A00">
            <w:r w:rsidRPr="00CE0DF1">
              <w:t xml:space="preserve">Формирование у обучающихся </w:t>
            </w:r>
            <w:r>
              <w:t>умений построения и реализации новых знаний</w:t>
            </w:r>
            <w:r w:rsidRPr="00CE0DF1">
              <w:t>. Изучение содержания параграфа, работа с литературоведческим теоретическим материалом по теме «</w:t>
            </w:r>
            <w:r>
              <w:t>Традиции Горация в творчестве Г.Р. Державина</w:t>
            </w:r>
            <w:r w:rsidRPr="00CE0DF1">
              <w:t xml:space="preserve">», </w:t>
            </w:r>
            <w:r>
              <w:t>работа в парах</w:t>
            </w:r>
            <w:r w:rsidRPr="00CE0DF1">
              <w:t xml:space="preserve">, выразительное чтение </w:t>
            </w:r>
            <w:r>
              <w:t>стихотворения «Памятник»</w:t>
            </w:r>
            <w:r w:rsidRPr="00CE0DF1">
              <w:t xml:space="preserve"> с последующим рецензированием,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164" w:type="dxa"/>
          </w:tcPr>
          <w:p w:rsidR="001760D7" w:rsidRPr="003A7AA0" w:rsidRDefault="001760D7" w:rsidP="0089393D">
            <w:pPr>
              <w:jc w:val="center"/>
            </w:pPr>
          </w:p>
        </w:tc>
      </w:tr>
      <w:tr w:rsidR="001760D7" w:rsidRPr="0089393D" w:rsidTr="00CB5541">
        <w:tc>
          <w:tcPr>
            <w:tcW w:w="674" w:type="dxa"/>
          </w:tcPr>
          <w:p w:rsidR="001760D7" w:rsidRDefault="001760D7" w:rsidP="0089393D">
            <w:pPr>
              <w:jc w:val="center"/>
            </w:pPr>
            <w:r>
              <w:t>10</w:t>
            </w:r>
          </w:p>
        </w:tc>
        <w:tc>
          <w:tcPr>
            <w:tcW w:w="855" w:type="dxa"/>
          </w:tcPr>
          <w:p w:rsidR="001760D7" w:rsidRDefault="001760D7" w:rsidP="0089393D">
            <w:pPr>
              <w:jc w:val="center"/>
            </w:pPr>
            <w:r>
              <w:t>22.09.</w:t>
            </w:r>
          </w:p>
        </w:tc>
        <w:tc>
          <w:tcPr>
            <w:tcW w:w="855" w:type="dxa"/>
          </w:tcPr>
          <w:p w:rsidR="001760D7" w:rsidRPr="003A7AA0" w:rsidRDefault="001760D7" w:rsidP="0089393D">
            <w:pPr>
              <w:jc w:val="center"/>
            </w:pPr>
          </w:p>
        </w:tc>
        <w:tc>
          <w:tcPr>
            <w:tcW w:w="2971" w:type="dxa"/>
          </w:tcPr>
          <w:p w:rsidR="001760D7" w:rsidRPr="006A3F2B" w:rsidRDefault="001760D7" w:rsidP="001760D7">
            <w:pPr>
              <w:rPr>
                <w:rFonts w:eastAsia="Calibri" w:cs="Times New Roman"/>
              </w:rPr>
            </w:pPr>
            <w:r>
              <w:rPr>
                <w:rFonts w:cs="Times New Roman"/>
              </w:rPr>
              <w:t>Понятие о сентиментализме. Н.М. Карамзин: жизнь и творчество. «Бедная Лиза»: сюжет и герои.</w:t>
            </w:r>
          </w:p>
        </w:tc>
        <w:tc>
          <w:tcPr>
            <w:tcW w:w="3122" w:type="dxa"/>
          </w:tcPr>
          <w:p w:rsidR="001760D7" w:rsidRPr="007F2488" w:rsidRDefault="001760D7" w:rsidP="001760D7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Слово о писателе, смысловое чтение и анализ текста произведения</w:t>
            </w:r>
            <w:r w:rsidRPr="00B77CCB">
              <w:rPr>
                <w:rFonts w:cs="Times New Roman"/>
              </w:rPr>
              <w:t xml:space="preserve"> с привлечением литературоведческих понятий</w:t>
            </w:r>
            <w:r>
              <w:rPr>
                <w:rFonts w:eastAsia="Calibri" w:cs="Times New Roman"/>
              </w:rPr>
              <w:t>.</w:t>
            </w:r>
          </w:p>
        </w:tc>
        <w:tc>
          <w:tcPr>
            <w:tcW w:w="4976" w:type="dxa"/>
            <w:gridSpan w:val="3"/>
          </w:tcPr>
          <w:p w:rsidR="001760D7" w:rsidRDefault="001760D7" w:rsidP="00C52A00">
            <w:r w:rsidRPr="00CE0DF1">
              <w:t xml:space="preserve">Формирование у обучающихся </w:t>
            </w:r>
            <w:proofErr w:type="spellStart"/>
            <w:r w:rsidRPr="00CE0DF1">
              <w:t>деятельностных</w:t>
            </w:r>
            <w:proofErr w:type="spellEnd"/>
            <w:r w:rsidRPr="00CE0DF1">
              <w:t xml:space="preserve"> способностей к структурированию и систематизации </w:t>
            </w:r>
            <w:proofErr w:type="gramStart"/>
            <w:r w:rsidRPr="00CE0DF1">
              <w:t>изучаемого</w:t>
            </w:r>
            <w:proofErr w:type="gramEnd"/>
            <w:r w:rsidRPr="00CE0DF1">
              <w:t xml:space="preserve">. </w:t>
            </w:r>
            <w:r>
              <w:t>Р</w:t>
            </w:r>
            <w:r w:rsidRPr="00CE0DF1">
              <w:t>абота с литературоведческим теоретическим материалом</w:t>
            </w:r>
            <w:r>
              <w:t xml:space="preserve">, </w:t>
            </w:r>
            <w:proofErr w:type="gramStart"/>
            <w:r>
              <w:t>выявление</w:t>
            </w:r>
            <w:proofErr w:type="gramEnd"/>
            <w:r>
              <w:t xml:space="preserve"> а повести признаков эпического произведения по алгоритму</w:t>
            </w:r>
            <w:r w:rsidRPr="00CE0DF1">
              <w:t>,</w:t>
            </w:r>
            <w:r>
              <w:t xml:space="preserve"> анализ с использованием цитирования,</w:t>
            </w:r>
            <w:r w:rsidR="0009463C">
              <w:t xml:space="preserve"> </w:t>
            </w:r>
            <w:r>
              <w:t>работа в парах</w:t>
            </w:r>
            <w:r w:rsidRPr="00CE0DF1">
              <w:t xml:space="preserve">, выразительное чтение </w:t>
            </w:r>
            <w:r>
              <w:t xml:space="preserve">отрывков с последующим </w:t>
            </w:r>
            <w:r>
              <w:lastRenderedPageBreak/>
              <w:t>рецензированием</w:t>
            </w:r>
            <w:r w:rsidRPr="00CE0DF1">
              <w:t xml:space="preserve">, </w:t>
            </w:r>
            <w:r>
              <w:t>групповая</w:t>
            </w:r>
            <w:r w:rsidRPr="00CE0DF1">
              <w:t xml:space="preserve"> работа с </w:t>
            </w:r>
            <w:r>
              <w:t>образами и приемами</w:t>
            </w:r>
            <w:r w:rsidRPr="00CE0DF1">
              <w:t>, коллективное 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164" w:type="dxa"/>
          </w:tcPr>
          <w:p w:rsidR="001760D7" w:rsidRPr="003A7AA0" w:rsidRDefault="001760D7" w:rsidP="0089393D">
            <w:pPr>
              <w:jc w:val="center"/>
            </w:pPr>
          </w:p>
        </w:tc>
      </w:tr>
      <w:tr w:rsidR="001760D7" w:rsidRPr="0089393D" w:rsidTr="00CB5541">
        <w:tc>
          <w:tcPr>
            <w:tcW w:w="674" w:type="dxa"/>
          </w:tcPr>
          <w:p w:rsidR="001760D7" w:rsidRDefault="001760D7" w:rsidP="0089393D">
            <w:pPr>
              <w:jc w:val="center"/>
            </w:pPr>
            <w:r>
              <w:lastRenderedPageBreak/>
              <w:t>11</w:t>
            </w:r>
          </w:p>
        </w:tc>
        <w:tc>
          <w:tcPr>
            <w:tcW w:w="855" w:type="dxa"/>
          </w:tcPr>
          <w:p w:rsidR="001760D7" w:rsidRDefault="001760D7" w:rsidP="0089393D">
            <w:pPr>
              <w:jc w:val="center"/>
            </w:pPr>
            <w:r>
              <w:t>23.09.</w:t>
            </w:r>
          </w:p>
        </w:tc>
        <w:tc>
          <w:tcPr>
            <w:tcW w:w="855" w:type="dxa"/>
          </w:tcPr>
          <w:p w:rsidR="001760D7" w:rsidRPr="003A7AA0" w:rsidRDefault="001760D7" w:rsidP="0089393D">
            <w:pPr>
              <w:jc w:val="center"/>
            </w:pPr>
          </w:p>
        </w:tc>
        <w:tc>
          <w:tcPr>
            <w:tcW w:w="2971" w:type="dxa"/>
          </w:tcPr>
          <w:p w:rsidR="001760D7" w:rsidRPr="006A3F2B" w:rsidRDefault="001760D7" w:rsidP="001760D7">
            <w:pPr>
              <w:rPr>
                <w:rFonts w:eastAsia="Calibri" w:cs="Times New Roman"/>
              </w:rPr>
            </w:pPr>
            <w:r>
              <w:rPr>
                <w:rFonts w:cs="Times New Roman"/>
              </w:rPr>
              <w:t>Н.М. Карамзин «Бедная Лиза»: идея и проблематика произведения.</w:t>
            </w:r>
          </w:p>
        </w:tc>
        <w:tc>
          <w:tcPr>
            <w:tcW w:w="3122" w:type="dxa"/>
          </w:tcPr>
          <w:p w:rsidR="001760D7" w:rsidRDefault="001760D7" w:rsidP="00C52A00">
            <w:r>
              <w:rPr>
                <w:rFonts w:eastAsia="Calibri" w:cs="Times New Roman"/>
              </w:rPr>
              <w:t>Смысловое чтение и анализ текста произведения</w:t>
            </w:r>
            <w:r w:rsidRPr="00B77CCB">
              <w:rPr>
                <w:rFonts w:cs="Times New Roman"/>
              </w:rPr>
              <w:t xml:space="preserve"> с привлечением литературоведческих понятий</w:t>
            </w:r>
            <w:r>
              <w:rPr>
                <w:rFonts w:eastAsia="Calibri" w:cs="Times New Roman"/>
              </w:rPr>
              <w:t>.</w:t>
            </w:r>
          </w:p>
        </w:tc>
        <w:tc>
          <w:tcPr>
            <w:tcW w:w="4976" w:type="dxa"/>
            <w:gridSpan w:val="3"/>
          </w:tcPr>
          <w:p w:rsidR="001760D7" w:rsidRPr="001760D7" w:rsidRDefault="001760D7" w:rsidP="001760D7">
            <w:r w:rsidRPr="001760D7">
              <w:rPr>
                <w:bCs/>
              </w:rPr>
              <w:t xml:space="preserve">Н. М. Карамзин. «Бедная Лиза». </w:t>
            </w:r>
            <w:r w:rsidRPr="001760D7">
              <w:t>Утверждение общечеловеческих ценностей. Внимание писателя к внутрен</w:t>
            </w:r>
            <w:r w:rsidRPr="001760D7">
              <w:softHyphen/>
              <w:t>нему миру героини. Новые чер</w:t>
            </w:r>
            <w:r w:rsidRPr="001760D7">
              <w:softHyphen/>
              <w:t>ты русской литературы</w:t>
            </w:r>
          </w:p>
        </w:tc>
        <w:tc>
          <w:tcPr>
            <w:tcW w:w="2164" w:type="dxa"/>
          </w:tcPr>
          <w:p w:rsidR="001760D7" w:rsidRPr="003A7AA0" w:rsidRDefault="001760D7" w:rsidP="0089393D">
            <w:pPr>
              <w:jc w:val="center"/>
            </w:pPr>
          </w:p>
        </w:tc>
      </w:tr>
      <w:tr w:rsidR="00C2414C" w:rsidRPr="0089393D" w:rsidTr="00CB5541">
        <w:tc>
          <w:tcPr>
            <w:tcW w:w="674" w:type="dxa"/>
          </w:tcPr>
          <w:p w:rsidR="00C2414C" w:rsidRDefault="00C2414C" w:rsidP="0089393D">
            <w:pPr>
              <w:jc w:val="center"/>
            </w:pPr>
            <w:r>
              <w:t>12</w:t>
            </w:r>
          </w:p>
        </w:tc>
        <w:tc>
          <w:tcPr>
            <w:tcW w:w="855" w:type="dxa"/>
          </w:tcPr>
          <w:p w:rsidR="00C2414C" w:rsidRDefault="00EC37AD" w:rsidP="0089393D">
            <w:pPr>
              <w:jc w:val="center"/>
            </w:pPr>
            <w:r>
              <w:t>27</w:t>
            </w:r>
            <w:r w:rsidR="00C2414C">
              <w:t>.09.</w:t>
            </w:r>
          </w:p>
        </w:tc>
        <w:tc>
          <w:tcPr>
            <w:tcW w:w="855" w:type="dxa"/>
          </w:tcPr>
          <w:p w:rsidR="00C2414C" w:rsidRPr="003A7AA0" w:rsidRDefault="00C2414C" w:rsidP="0089393D">
            <w:pPr>
              <w:jc w:val="center"/>
            </w:pPr>
          </w:p>
        </w:tc>
        <w:tc>
          <w:tcPr>
            <w:tcW w:w="2971" w:type="dxa"/>
          </w:tcPr>
          <w:p w:rsidR="00C2414C" w:rsidRDefault="00C2414C" w:rsidP="00C52A00">
            <w:r>
              <w:t>Н.М. Карамзин «Осень» как произведение сентиментализма.</w:t>
            </w:r>
          </w:p>
        </w:tc>
        <w:tc>
          <w:tcPr>
            <w:tcW w:w="3122" w:type="dxa"/>
          </w:tcPr>
          <w:p w:rsidR="00C2414C" w:rsidRDefault="00C2414C" w:rsidP="00C52A00">
            <w:r>
              <w:rPr>
                <w:rFonts w:eastAsia="Calibri" w:cs="Times New Roman"/>
              </w:rPr>
              <w:t>Смысловое чтение и анализ текста произведения</w:t>
            </w:r>
            <w:r w:rsidRPr="00B77CCB">
              <w:rPr>
                <w:rFonts w:cs="Times New Roman"/>
              </w:rPr>
              <w:t xml:space="preserve"> с привлечением литературоведческих понятий</w:t>
            </w:r>
            <w:r>
              <w:rPr>
                <w:rFonts w:eastAsia="Calibri" w:cs="Times New Roman"/>
              </w:rPr>
              <w:t>.</w:t>
            </w:r>
          </w:p>
        </w:tc>
        <w:tc>
          <w:tcPr>
            <w:tcW w:w="4976" w:type="dxa"/>
            <w:gridSpan w:val="3"/>
          </w:tcPr>
          <w:p w:rsidR="00C2414C" w:rsidRPr="00F227DD" w:rsidRDefault="00C2414C" w:rsidP="00C52A00">
            <w:r w:rsidRPr="00F227DD">
              <w:t xml:space="preserve">Формирование у обучающихся </w:t>
            </w:r>
            <w:proofErr w:type="spellStart"/>
            <w:r w:rsidRPr="00F227DD">
              <w:t>деятельностных</w:t>
            </w:r>
            <w:proofErr w:type="spellEnd"/>
            <w:r w:rsidRPr="00F227DD">
              <w:t xml:space="preserve"> способностей к структурированию и систематизации </w:t>
            </w:r>
            <w:proofErr w:type="gramStart"/>
            <w:r w:rsidRPr="00F227DD">
              <w:t>изучаемого</w:t>
            </w:r>
            <w:proofErr w:type="gramEnd"/>
            <w:r w:rsidRPr="00F227DD">
              <w:t xml:space="preserve">. Устный рассказ о писателе </w:t>
            </w:r>
            <w:r>
              <w:t xml:space="preserve">и истории создания произведения </w:t>
            </w:r>
            <w:r w:rsidRPr="00F227DD">
              <w:t xml:space="preserve">на основе самостоятельного поиска материалов о нем; работа в парах </w:t>
            </w:r>
            <w:r>
              <w:t xml:space="preserve">(выразительное чтение с последующим </w:t>
            </w:r>
            <w:proofErr w:type="spellStart"/>
            <w:r>
              <w:t>взаиморецензированием</w:t>
            </w:r>
            <w:proofErr w:type="spellEnd"/>
            <w:r w:rsidRPr="00F227DD">
              <w:t xml:space="preserve">), </w:t>
            </w:r>
            <w:r>
              <w:t xml:space="preserve">групповое </w:t>
            </w:r>
            <w:r w:rsidRPr="00F227DD">
              <w:t>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164" w:type="dxa"/>
          </w:tcPr>
          <w:p w:rsidR="00C2414C" w:rsidRPr="003A7AA0" w:rsidRDefault="00C2414C" w:rsidP="0089393D">
            <w:pPr>
              <w:jc w:val="center"/>
            </w:pPr>
          </w:p>
        </w:tc>
      </w:tr>
      <w:tr w:rsidR="00C2414C" w:rsidRPr="0089393D" w:rsidTr="00CB5541">
        <w:tc>
          <w:tcPr>
            <w:tcW w:w="674" w:type="dxa"/>
          </w:tcPr>
          <w:p w:rsidR="00C2414C" w:rsidRDefault="00C2414C" w:rsidP="0089393D">
            <w:pPr>
              <w:jc w:val="center"/>
            </w:pPr>
            <w:r>
              <w:t>13</w:t>
            </w:r>
          </w:p>
        </w:tc>
        <w:tc>
          <w:tcPr>
            <w:tcW w:w="855" w:type="dxa"/>
          </w:tcPr>
          <w:p w:rsidR="00C2414C" w:rsidRDefault="00C2414C" w:rsidP="0089393D">
            <w:pPr>
              <w:jc w:val="center"/>
            </w:pPr>
            <w:r>
              <w:t>29.09.</w:t>
            </w:r>
          </w:p>
        </w:tc>
        <w:tc>
          <w:tcPr>
            <w:tcW w:w="855" w:type="dxa"/>
          </w:tcPr>
          <w:p w:rsidR="00C2414C" w:rsidRPr="003A7AA0" w:rsidRDefault="00C2414C" w:rsidP="0089393D">
            <w:pPr>
              <w:jc w:val="center"/>
            </w:pPr>
          </w:p>
        </w:tc>
        <w:tc>
          <w:tcPr>
            <w:tcW w:w="2971" w:type="dxa"/>
          </w:tcPr>
          <w:p w:rsidR="00C2414C" w:rsidRPr="002527E9" w:rsidRDefault="00C2414C" w:rsidP="00C52A00">
            <w:pPr>
              <w:rPr>
                <w:b/>
              </w:rPr>
            </w:pPr>
            <w:r w:rsidRPr="002527E9">
              <w:rPr>
                <w:b/>
              </w:rPr>
              <w:t xml:space="preserve">Контрольная работа по теме «Литература </w:t>
            </w:r>
            <w:r w:rsidRPr="002527E9">
              <w:rPr>
                <w:rFonts w:eastAsia="Times New Roman" w:cs="Times New Roman"/>
                <w:b/>
                <w:bCs/>
              </w:rPr>
              <w:t>XVIII ве</w:t>
            </w:r>
            <w:r w:rsidRPr="002527E9">
              <w:rPr>
                <w:rFonts w:eastAsia="Times New Roman" w:cs="Times New Roman"/>
                <w:b/>
                <w:bCs/>
              </w:rPr>
              <w:softHyphen/>
              <w:t>ка»</w:t>
            </w:r>
          </w:p>
        </w:tc>
        <w:tc>
          <w:tcPr>
            <w:tcW w:w="3122" w:type="dxa"/>
          </w:tcPr>
          <w:p w:rsidR="00C2414C" w:rsidRDefault="00C2414C" w:rsidP="00C52A00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Контрольная работа</w:t>
            </w:r>
          </w:p>
        </w:tc>
        <w:tc>
          <w:tcPr>
            <w:tcW w:w="4976" w:type="dxa"/>
            <w:gridSpan w:val="3"/>
          </w:tcPr>
          <w:p w:rsidR="00C2414C" w:rsidRDefault="00C2414C" w:rsidP="00C52A00">
            <w:r>
              <w:t>Формирование у обучающихся умений к осуществлению контрольных функций.  Выполнение заданий контрольной работы с последующей самопроверкой. К</w:t>
            </w:r>
            <w:r w:rsidRPr="009543DE">
              <w:t xml:space="preserve">оллективное проектирование </w:t>
            </w:r>
            <w:r>
              <w:t xml:space="preserve">способов выполнения </w:t>
            </w:r>
            <w:r w:rsidRPr="009543DE">
              <w:t xml:space="preserve"> домашнего задания, комментирование выставленных оценок</w:t>
            </w:r>
          </w:p>
        </w:tc>
        <w:tc>
          <w:tcPr>
            <w:tcW w:w="2164" w:type="dxa"/>
          </w:tcPr>
          <w:p w:rsidR="00C2414C" w:rsidRPr="003A7AA0" w:rsidRDefault="00C2414C" w:rsidP="0089393D">
            <w:pPr>
              <w:jc w:val="center"/>
            </w:pPr>
          </w:p>
        </w:tc>
      </w:tr>
      <w:tr w:rsidR="00C2414C" w:rsidRPr="0089393D" w:rsidTr="006152E2">
        <w:tc>
          <w:tcPr>
            <w:tcW w:w="15617" w:type="dxa"/>
            <w:gridSpan w:val="9"/>
          </w:tcPr>
          <w:p w:rsidR="00C2414C" w:rsidRPr="0089393D" w:rsidRDefault="00C2414C" w:rsidP="007743B6">
            <w:pPr>
              <w:jc w:val="center"/>
              <w:rPr>
                <w:b/>
              </w:rPr>
            </w:pPr>
            <w:r w:rsidRPr="00A41FDC">
              <w:rPr>
                <w:rFonts w:eastAsia="Times New Roman" w:cs="Times New Roman"/>
                <w:b/>
                <w:bCs/>
              </w:rPr>
              <w:t xml:space="preserve">Из </w:t>
            </w:r>
            <w:r w:rsidR="002527E9">
              <w:rPr>
                <w:rFonts w:eastAsia="Times New Roman" w:cs="Times New Roman"/>
                <w:b/>
                <w:bCs/>
              </w:rPr>
              <w:t>русской литературы XIX ве</w:t>
            </w:r>
            <w:r w:rsidR="002527E9">
              <w:rPr>
                <w:rFonts w:eastAsia="Times New Roman" w:cs="Times New Roman"/>
                <w:b/>
                <w:bCs/>
              </w:rPr>
              <w:softHyphen/>
              <w:t>ка (53</w:t>
            </w:r>
            <w:r>
              <w:rPr>
                <w:rFonts w:eastAsia="Times New Roman" w:cs="Times New Roman"/>
                <w:b/>
                <w:bCs/>
              </w:rPr>
              <w:t xml:space="preserve"> </w:t>
            </w:r>
            <w:r w:rsidRPr="00A41FDC">
              <w:rPr>
                <w:rFonts w:eastAsia="Times New Roman" w:cs="Times New Roman"/>
                <w:b/>
                <w:bCs/>
              </w:rPr>
              <w:t>ч).</w:t>
            </w:r>
          </w:p>
        </w:tc>
      </w:tr>
      <w:tr w:rsidR="00FC42A8" w:rsidRPr="0089393D" w:rsidTr="00CB5541">
        <w:tc>
          <w:tcPr>
            <w:tcW w:w="674" w:type="dxa"/>
          </w:tcPr>
          <w:p w:rsidR="00FC42A8" w:rsidRDefault="00FC42A8" w:rsidP="00CC09B7">
            <w:pPr>
              <w:jc w:val="center"/>
            </w:pPr>
            <w:r>
              <w:t>14</w:t>
            </w:r>
          </w:p>
        </w:tc>
        <w:tc>
          <w:tcPr>
            <w:tcW w:w="855" w:type="dxa"/>
          </w:tcPr>
          <w:p w:rsidR="00FC42A8" w:rsidRDefault="00FC42A8" w:rsidP="0089393D">
            <w:pPr>
              <w:jc w:val="center"/>
            </w:pPr>
            <w:r>
              <w:t>30.09.</w:t>
            </w:r>
          </w:p>
        </w:tc>
        <w:tc>
          <w:tcPr>
            <w:tcW w:w="855" w:type="dxa"/>
          </w:tcPr>
          <w:p w:rsidR="00FC42A8" w:rsidRPr="003A7AA0" w:rsidRDefault="00FC42A8" w:rsidP="0089393D">
            <w:pPr>
              <w:jc w:val="center"/>
            </w:pPr>
          </w:p>
        </w:tc>
        <w:tc>
          <w:tcPr>
            <w:tcW w:w="2971" w:type="dxa"/>
          </w:tcPr>
          <w:p w:rsidR="00FC42A8" w:rsidRPr="00D95694" w:rsidRDefault="00FC42A8" w:rsidP="00C52A00">
            <w:pPr>
              <w:shd w:val="clear" w:color="auto" w:fill="FFFFFF"/>
              <w:spacing w:before="25"/>
              <w:ind w:left="11"/>
              <w:rPr>
                <w:bCs/>
              </w:rPr>
            </w:pPr>
            <w:r>
              <w:t>Черты романтизма в произведениях</w:t>
            </w:r>
            <w:r w:rsidRPr="00D95694">
              <w:t xml:space="preserve"> русских поэтов начала </w:t>
            </w:r>
            <w:r w:rsidRPr="00D95694">
              <w:rPr>
                <w:lang w:val="en-US"/>
              </w:rPr>
              <w:t>XIX</w:t>
            </w:r>
            <w:r w:rsidRPr="00D95694">
              <w:t xml:space="preserve"> века</w:t>
            </w:r>
            <w:r w:rsidRPr="00D95694">
              <w:rPr>
                <w:bCs/>
              </w:rPr>
              <w:t>.</w:t>
            </w:r>
          </w:p>
        </w:tc>
        <w:tc>
          <w:tcPr>
            <w:tcW w:w="3122" w:type="dxa"/>
          </w:tcPr>
          <w:p w:rsidR="00FC42A8" w:rsidRPr="00D95694" w:rsidRDefault="00FC42A8" w:rsidP="00C52A00">
            <w:pPr>
              <w:shd w:val="clear" w:color="auto" w:fill="FFFFFF"/>
              <w:ind w:left="11"/>
            </w:pPr>
            <w:r w:rsidRPr="00D95694">
              <w:rPr>
                <w:bCs/>
              </w:rPr>
              <w:t xml:space="preserve">Русские поэты первой   половины   </w:t>
            </w:r>
            <w:r w:rsidRPr="00D95694">
              <w:rPr>
                <w:bCs/>
                <w:lang w:val="en-US"/>
              </w:rPr>
              <w:t>XIX</w:t>
            </w:r>
            <w:r w:rsidRPr="00D95694">
              <w:rPr>
                <w:bCs/>
              </w:rPr>
              <w:t xml:space="preserve">   века:</w:t>
            </w:r>
          </w:p>
          <w:p w:rsidR="00FC42A8" w:rsidRPr="00D95694" w:rsidRDefault="00FC42A8" w:rsidP="00D95694">
            <w:pPr>
              <w:shd w:val="clear" w:color="auto" w:fill="FFFFFF"/>
              <w:ind w:right="7"/>
              <w:rPr>
                <w:bCs/>
              </w:rPr>
            </w:pPr>
            <w:r w:rsidRPr="00D95694">
              <w:t>К. Н. Батюшков, В. К. Кюхель</w:t>
            </w:r>
            <w:r w:rsidRPr="00D95694">
              <w:softHyphen/>
              <w:t xml:space="preserve">бекер, К. Ф. Рылеев, А. А. </w:t>
            </w:r>
            <w:proofErr w:type="spellStart"/>
            <w:r w:rsidRPr="00D95694">
              <w:t>Дель</w:t>
            </w:r>
            <w:r w:rsidRPr="00D95694">
              <w:softHyphen/>
              <w:t>виг</w:t>
            </w:r>
            <w:proofErr w:type="spellEnd"/>
            <w:r w:rsidRPr="00D95694">
              <w:t>, Н. М. Языков, П. А. Вязем</w:t>
            </w:r>
            <w:r w:rsidRPr="00D95694">
              <w:softHyphen/>
              <w:t>ский, Е. А. Баратынский</w:t>
            </w:r>
            <w:r>
              <w:t>.</w:t>
            </w:r>
          </w:p>
        </w:tc>
        <w:tc>
          <w:tcPr>
            <w:tcW w:w="4948" w:type="dxa"/>
          </w:tcPr>
          <w:p w:rsidR="00FC42A8" w:rsidRDefault="00FC42A8" w:rsidP="00C52A00">
            <w:pPr>
              <w:shd w:val="clear" w:color="auto" w:fill="FFFFFF"/>
            </w:pPr>
            <w:r w:rsidRPr="00FC42A8">
              <w:t>Конспектирование лекции учителя о романтизме. Отчёты о выполнении коллективного учебного про</w:t>
            </w:r>
            <w:r w:rsidRPr="00FC42A8">
              <w:softHyphen/>
              <w:t>екта. Монологические сообщения о поэтах первой полови</w:t>
            </w:r>
            <w:r w:rsidRPr="00FC42A8">
              <w:softHyphen/>
              <w:t xml:space="preserve">ны </w:t>
            </w:r>
            <w:r w:rsidRPr="00FC42A8">
              <w:rPr>
                <w:lang w:val="en-US"/>
              </w:rPr>
              <w:t>XIX</w:t>
            </w:r>
            <w:r w:rsidRPr="00FC42A8">
              <w:t xml:space="preserve"> века (по группам). Устный или письменный ответ на вопрос (с использованием цитирования). Участие в коллективном диалоге. </w:t>
            </w:r>
          </w:p>
          <w:p w:rsidR="00FC42A8" w:rsidRPr="00FC42A8" w:rsidRDefault="00FC42A8" w:rsidP="00C52A00">
            <w:pPr>
              <w:shd w:val="clear" w:color="auto" w:fill="FFFFFF"/>
            </w:pPr>
            <w:r w:rsidRPr="00FC42A8">
              <w:rPr>
                <w:i/>
                <w:iCs/>
              </w:rPr>
              <w:lastRenderedPageBreak/>
              <w:t xml:space="preserve">Практическая работа. </w:t>
            </w:r>
            <w:r w:rsidRPr="00FC42A8">
              <w:t>Краткий письменный ответ на вопрос «Как проявились черты романтизма в сти</w:t>
            </w:r>
            <w:r w:rsidRPr="00FC42A8">
              <w:softHyphen/>
              <w:t xml:space="preserve">хах русских поэтов начала </w:t>
            </w:r>
            <w:r w:rsidRPr="00FC42A8">
              <w:rPr>
                <w:lang w:val="en-US"/>
              </w:rPr>
              <w:t>XIX</w:t>
            </w:r>
            <w:r w:rsidRPr="00FC42A8">
              <w:t xml:space="preserve"> века?».</w:t>
            </w:r>
          </w:p>
          <w:p w:rsidR="00FC42A8" w:rsidRPr="00FC42A8" w:rsidRDefault="00FC42A8" w:rsidP="00FC42A8">
            <w:pPr>
              <w:shd w:val="clear" w:color="auto" w:fill="FFFFFF"/>
            </w:pPr>
            <w:r w:rsidRPr="00FC42A8">
              <w:rPr>
                <w:i/>
                <w:iCs/>
              </w:rPr>
              <w:t xml:space="preserve">Самостоятельная работа. </w:t>
            </w:r>
            <w:r w:rsidRPr="00FC42A8">
              <w:t xml:space="preserve">Составление плана статьи «Русская литература </w:t>
            </w:r>
            <w:r w:rsidRPr="00FC42A8">
              <w:rPr>
                <w:lang w:val="en-US"/>
              </w:rPr>
              <w:t>XIX</w:t>
            </w:r>
            <w:r w:rsidRPr="00FC42A8">
              <w:t xml:space="preserve"> века», выполнение зада</w:t>
            </w:r>
            <w:r w:rsidRPr="00FC42A8">
              <w:softHyphen/>
              <w:t xml:space="preserve">ний статьи «Русская поэзия </w:t>
            </w:r>
            <w:r w:rsidRPr="00FC42A8">
              <w:rPr>
                <w:lang w:val="en-US"/>
              </w:rPr>
              <w:t>XIX</w:t>
            </w:r>
            <w:r w:rsidRPr="00FC42A8">
              <w:t xml:space="preserve"> века» и ответы на вопросы практикума «Читаем, думаем, спорим...» (раздел «Проверьте себя»). </w:t>
            </w:r>
          </w:p>
        </w:tc>
        <w:tc>
          <w:tcPr>
            <w:tcW w:w="2192" w:type="dxa"/>
            <w:gridSpan w:val="3"/>
          </w:tcPr>
          <w:p w:rsidR="00FC42A8" w:rsidRPr="003A7AA0" w:rsidRDefault="00FC42A8" w:rsidP="0089393D">
            <w:pPr>
              <w:jc w:val="center"/>
            </w:pPr>
          </w:p>
        </w:tc>
      </w:tr>
      <w:tr w:rsidR="00FC42A8" w:rsidRPr="0089393D" w:rsidTr="00CB5541">
        <w:tc>
          <w:tcPr>
            <w:tcW w:w="674" w:type="dxa"/>
          </w:tcPr>
          <w:p w:rsidR="00FC42A8" w:rsidRDefault="00FC42A8" w:rsidP="00CC09B7">
            <w:pPr>
              <w:jc w:val="center"/>
            </w:pPr>
            <w:r>
              <w:lastRenderedPageBreak/>
              <w:t>15</w:t>
            </w:r>
          </w:p>
        </w:tc>
        <w:tc>
          <w:tcPr>
            <w:tcW w:w="855" w:type="dxa"/>
          </w:tcPr>
          <w:p w:rsidR="00FC42A8" w:rsidRDefault="006152E2" w:rsidP="0089393D">
            <w:pPr>
              <w:jc w:val="center"/>
            </w:pPr>
            <w:r>
              <w:t>04.</w:t>
            </w:r>
            <w:r w:rsidR="00FC42A8">
              <w:t>.10.</w:t>
            </w:r>
          </w:p>
        </w:tc>
        <w:tc>
          <w:tcPr>
            <w:tcW w:w="855" w:type="dxa"/>
          </w:tcPr>
          <w:p w:rsidR="00FC42A8" w:rsidRPr="003A7AA0" w:rsidRDefault="00FC42A8" w:rsidP="0089393D">
            <w:pPr>
              <w:jc w:val="center"/>
            </w:pPr>
          </w:p>
        </w:tc>
        <w:tc>
          <w:tcPr>
            <w:tcW w:w="2971" w:type="dxa"/>
          </w:tcPr>
          <w:p w:rsidR="00FC42A8" w:rsidRPr="00AF701A" w:rsidRDefault="00FC42A8" w:rsidP="0088261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В.А.Жуковский: очерк жизни и творчества. «Литературный Колумб Руси» (В.Г.Белинский) </w:t>
            </w:r>
          </w:p>
        </w:tc>
        <w:tc>
          <w:tcPr>
            <w:tcW w:w="3122" w:type="dxa"/>
          </w:tcPr>
          <w:p w:rsidR="00FC42A8" w:rsidRDefault="00FC42A8" w:rsidP="00D95694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Слово о поэте. Работа с понятиями «элегия», «композиция», «автор», «лирический герой».</w:t>
            </w:r>
          </w:p>
          <w:p w:rsidR="00FC42A8" w:rsidRPr="007E510E" w:rsidRDefault="00FC42A8" w:rsidP="00D95694">
            <w:pPr>
              <w:rPr>
                <w:rFonts w:cs="Times New Roman"/>
              </w:rPr>
            </w:pPr>
            <w:r>
              <w:rPr>
                <w:rFonts w:eastAsia="Calibri" w:cs="Times New Roman"/>
              </w:rPr>
              <w:t>Смысловое чтение и анализ текста произведения по плану</w:t>
            </w:r>
            <w:r w:rsidRPr="00B77CCB">
              <w:rPr>
                <w:rFonts w:cs="Times New Roman"/>
              </w:rPr>
              <w:t xml:space="preserve"> с привлечением литературоведческих понятий</w:t>
            </w:r>
            <w:r>
              <w:rPr>
                <w:rFonts w:eastAsia="Calibri" w:cs="Times New Roman"/>
              </w:rPr>
              <w:t>.</w:t>
            </w:r>
          </w:p>
        </w:tc>
        <w:tc>
          <w:tcPr>
            <w:tcW w:w="4948" w:type="dxa"/>
          </w:tcPr>
          <w:p w:rsidR="00FC42A8" w:rsidRPr="00FC42A8" w:rsidRDefault="00FC42A8" w:rsidP="00C52A00">
            <w:pPr>
              <w:shd w:val="clear" w:color="auto" w:fill="FFFFFF"/>
            </w:pPr>
            <w:r w:rsidRPr="00FC42A8">
              <w:t>Конспектирование лекции учителя о Жуковском и о романтизме. Устный рассказ о биографии и твор</w:t>
            </w:r>
            <w:r w:rsidRPr="00FC42A8">
              <w:softHyphen/>
              <w:t>честве поэта. Подбор и обобщение дополнительно</w:t>
            </w:r>
            <w:r w:rsidRPr="00FC42A8">
              <w:softHyphen/>
              <w:t>го материала о биографии и творчестве Жуковского. Устный или письменный ответ на вопрос (с исполь</w:t>
            </w:r>
            <w:r w:rsidRPr="00FC42A8">
              <w:softHyphen/>
              <w:t>зованием цитирования). Работа со словарём литера</w:t>
            </w:r>
            <w:r w:rsidRPr="00FC42A8">
              <w:softHyphen/>
              <w:t>туроведческих терминов. Поиск примеров, иллюстри</w:t>
            </w:r>
            <w:r w:rsidRPr="00FC42A8">
              <w:softHyphen/>
              <w:t>рующих понятие «элегия».</w:t>
            </w:r>
          </w:p>
          <w:p w:rsidR="00FC42A8" w:rsidRPr="00FC42A8" w:rsidRDefault="00FC42A8" w:rsidP="00C52A00">
            <w:pPr>
              <w:shd w:val="clear" w:color="auto" w:fill="FFFFFF"/>
            </w:pPr>
            <w:r w:rsidRPr="00FC42A8">
              <w:rPr>
                <w:i/>
              </w:rPr>
              <w:t>Самостоятельная работа</w:t>
            </w:r>
            <w:r w:rsidRPr="00FC42A8">
              <w:t>. Конспектирование статьи учебника о Жуковском. Подготовка выразительного чтения стихотворения наизусть и его письменный анализ. Ответы на вопросы викторины № 4 (см. практикум «Читаем, думаем, спорим...»)</w:t>
            </w:r>
          </w:p>
        </w:tc>
        <w:tc>
          <w:tcPr>
            <w:tcW w:w="2192" w:type="dxa"/>
            <w:gridSpan w:val="3"/>
          </w:tcPr>
          <w:p w:rsidR="00FC42A8" w:rsidRPr="003A7AA0" w:rsidRDefault="00FC42A8" w:rsidP="0089393D">
            <w:pPr>
              <w:jc w:val="center"/>
            </w:pPr>
          </w:p>
        </w:tc>
      </w:tr>
      <w:tr w:rsidR="00D115FA" w:rsidRPr="0089393D" w:rsidTr="00CB5541">
        <w:tc>
          <w:tcPr>
            <w:tcW w:w="674" w:type="dxa"/>
          </w:tcPr>
          <w:p w:rsidR="00D115FA" w:rsidRDefault="00D115FA" w:rsidP="00CC09B7">
            <w:pPr>
              <w:jc w:val="center"/>
            </w:pPr>
            <w:r>
              <w:t>16</w:t>
            </w:r>
          </w:p>
        </w:tc>
        <w:tc>
          <w:tcPr>
            <w:tcW w:w="855" w:type="dxa"/>
          </w:tcPr>
          <w:p w:rsidR="00D115FA" w:rsidRDefault="00D115FA" w:rsidP="0089393D">
            <w:pPr>
              <w:jc w:val="center"/>
            </w:pPr>
            <w:r>
              <w:t>06.10.</w:t>
            </w:r>
          </w:p>
        </w:tc>
        <w:tc>
          <w:tcPr>
            <w:tcW w:w="855" w:type="dxa"/>
          </w:tcPr>
          <w:p w:rsidR="00D115FA" w:rsidRPr="003A7AA0" w:rsidRDefault="00D115FA" w:rsidP="0089393D">
            <w:pPr>
              <w:jc w:val="center"/>
            </w:pPr>
          </w:p>
        </w:tc>
        <w:tc>
          <w:tcPr>
            <w:tcW w:w="2971" w:type="dxa"/>
          </w:tcPr>
          <w:p w:rsidR="00D115FA" w:rsidRPr="00AF285E" w:rsidRDefault="00D115FA" w:rsidP="00D115FA">
            <w:pPr>
              <w:rPr>
                <w:rFonts w:eastAsia="Calibri" w:cs="Times New Roman"/>
              </w:rPr>
            </w:pPr>
            <w:r>
              <w:rPr>
                <w:rFonts w:cs="Times New Roman"/>
              </w:rPr>
              <w:t>В.А. Жуковский «Светлана»: черты баллады.</w:t>
            </w:r>
            <w:r w:rsidRPr="004853BB">
              <w:rPr>
                <w:i/>
                <w:color w:val="00000A"/>
              </w:rPr>
              <w:t xml:space="preserve"> </w:t>
            </w:r>
          </w:p>
        </w:tc>
        <w:tc>
          <w:tcPr>
            <w:tcW w:w="3122" w:type="dxa"/>
          </w:tcPr>
          <w:p w:rsidR="00D115FA" w:rsidRPr="00D115FA" w:rsidRDefault="00D115FA" w:rsidP="00C52A00">
            <w:pPr>
              <w:shd w:val="clear" w:color="auto" w:fill="FFFFFF"/>
              <w:rPr>
                <w:noProof/>
              </w:rPr>
            </w:pPr>
            <w:r w:rsidRPr="00D115FA">
              <w:rPr>
                <w:noProof/>
              </w:rPr>
              <w:t>В. А. Жуковский. «Светлана»:   черты  баллады.</w:t>
            </w:r>
          </w:p>
          <w:p w:rsidR="00D115FA" w:rsidRPr="00D115FA" w:rsidRDefault="00D115FA" w:rsidP="00C52A00">
            <w:pPr>
              <w:shd w:val="clear" w:color="auto" w:fill="FFFFFF"/>
              <w:rPr>
                <w:noProof/>
              </w:rPr>
            </w:pPr>
            <w:r w:rsidRPr="00D115FA">
              <w:rPr>
                <w:noProof/>
              </w:rPr>
              <w:t>Развитие представлений о бал</w:t>
            </w:r>
            <w:r w:rsidRPr="00D115FA">
              <w:rPr>
                <w:noProof/>
              </w:rPr>
              <w:softHyphen/>
              <w:t>ладе. Жанр баллады в творче</w:t>
            </w:r>
            <w:r w:rsidRPr="00D115FA">
              <w:rPr>
                <w:noProof/>
              </w:rPr>
              <w:softHyphen/>
              <w:t>стве Жуковского: сюжетность, фантастика, фольклорное на</w:t>
            </w:r>
            <w:r w:rsidRPr="00D115FA">
              <w:rPr>
                <w:noProof/>
              </w:rPr>
              <w:softHyphen/>
              <w:t>чало, атмосфера тайны и сим</w:t>
            </w:r>
            <w:r w:rsidRPr="00D115FA">
              <w:rPr>
                <w:noProof/>
              </w:rPr>
              <w:softHyphen/>
              <w:t xml:space="preserve">волика сна, пугающий </w:t>
            </w:r>
            <w:r w:rsidRPr="00D115FA">
              <w:rPr>
                <w:noProof/>
              </w:rPr>
              <w:lastRenderedPageBreak/>
              <w:t>пейзаж, роковые</w:t>
            </w:r>
            <w:r w:rsidRPr="00D115FA">
              <w:t>предсказания  и  приметы, утренние и вечерние сумерки как граница ночи и дня, мотивы дороги и смерти. «Светлана» как пример п</w:t>
            </w:r>
            <w:r>
              <w:t>реоб</w:t>
            </w:r>
            <w:r>
              <w:softHyphen/>
              <w:t>ражения традиционной фанта</w:t>
            </w:r>
            <w:r w:rsidRPr="00D115FA">
              <w:t>стической баллады. Баллада в актёрском исполнении</w:t>
            </w:r>
          </w:p>
        </w:tc>
        <w:tc>
          <w:tcPr>
            <w:tcW w:w="4948" w:type="dxa"/>
          </w:tcPr>
          <w:p w:rsidR="00D115FA" w:rsidRPr="00D115FA" w:rsidRDefault="00D115FA" w:rsidP="00C52A00">
            <w:pPr>
              <w:shd w:val="clear" w:color="auto" w:fill="FFFFFF"/>
              <w:ind w:left="4" w:right="126"/>
            </w:pPr>
            <w:r w:rsidRPr="00D115FA">
              <w:lastRenderedPageBreak/>
              <w:t>Выразительное чтение баллады. Составление лекси</w:t>
            </w:r>
            <w:r w:rsidRPr="00D115FA">
              <w:softHyphen/>
              <w:t>ческих и историко-культурных комментариев. Устное рецензирование выразительного чтения одноклассни</w:t>
            </w:r>
            <w:r w:rsidRPr="00D115FA">
              <w:softHyphen/>
              <w:t>ков исполнения актёров (см. задания фонохрестоматии). Выявление характерных для баллады тем, обра</w:t>
            </w:r>
            <w:r w:rsidRPr="00D115FA">
              <w:softHyphen/>
              <w:t xml:space="preserve">зов и приемов изображения человека. Соотнесение содержания баллады с романтическими принципами изображения </w:t>
            </w:r>
            <w:r w:rsidRPr="00D115FA">
              <w:lastRenderedPageBreak/>
              <w:t>жизни и человека. Восприятие худо</w:t>
            </w:r>
            <w:r w:rsidRPr="00D115FA">
              <w:softHyphen/>
              <w:t>жественной условности как специфической характеристики искусства в различных формах — от прав</w:t>
            </w:r>
            <w:r w:rsidRPr="00D115FA">
              <w:softHyphen/>
              <w:t>доподобия до фантастики сюжета баллады, её тематики, проблематики, идейно-эмо</w:t>
            </w:r>
            <w:r w:rsidRPr="00D115FA">
              <w:softHyphen/>
              <w:t>ционального содержания. Формулирование вопросов по тексту. Устный или письменный ответ на вопрос (с использованием цитирования). Работа со словарём литературоведческих терминов. Поиск примеров, ил</w:t>
            </w:r>
            <w:r w:rsidRPr="00D115FA">
              <w:softHyphen/>
              <w:t xml:space="preserve">люстрирующих понятие «баллада». </w:t>
            </w:r>
          </w:p>
          <w:p w:rsidR="00D115FA" w:rsidRPr="00D115FA" w:rsidRDefault="00D115FA" w:rsidP="00D115FA">
            <w:pPr>
              <w:shd w:val="clear" w:color="auto" w:fill="FFFFFF"/>
              <w:ind w:left="4" w:right="126"/>
            </w:pPr>
            <w:r w:rsidRPr="00D115FA">
              <w:rPr>
                <w:i/>
                <w:iCs/>
              </w:rPr>
              <w:t xml:space="preserve">Практическая работа. </w:t>
            </w:r>
            <w:r w:rsidRPr="00D115FA">
              <w:t>Составление плана письмен</w:t>
            </w:r>
            <w:r w:rsidRPr="00D115FA">
              <w:softHyphen/>
              <w:t>ного высказывания на тему «Черты баллады в „Свет</w:t>
            </w:r>
            <w:r w:rsidRPr="00D115FA">
              <w:softHyphen/>
              <w:t>лане" Жуковского».</w:t>
            </w:r>
          </w:p>
        </w:tc>
        <w:tc>
          <w:tcPr>
            <w:tcW w:w="2192" w:type="dxa"/>
            <w:gridSpan w:val="3"/>
          </w:tcPr>
          <w:p w:rsidR="00D115FA" w:rsidRPr="003A7AA0" w:rsidRDefault="00D115FA" w:rsidP="0089393D">
            <w:pPr>
              <w:jc w:val="center"/>
            </w:pPr>
          </w:p>
        </w:tc>
      </w:tr>
      <w:tr w:rsidR="00FC42A8" w:rsidRPr="0089393D" w:rsidTr="00CB5541">
        <w:tc>
          <w:tcPr>
            <w:tcW w:w="674" w:type="dxa"/>
          </w:tcPr>
          <w:p w:rsidR="00FC42A8" w:rsidRDefault="00FC42A8" w:rsidP="00CC09B7">
            <w:pPr>
              <w:jc w:val="center"/>
            </w:pPr>
            <w:r>
              <w:lastRenderedPageBreak/>
              <w:t>17</w:t>
            </w:r>
          </w:p>
        </w:tc>
        <w:tc>
          <w:tcPr>
            <w:tcW w:w="855" w:type="dxa"/>
          </w:tcPr>
          <w:p w:rsidR="00FC42A8" w:rsidRDefault="00FC42A8" w:rsidP="0089393D">
            <w:pPr>
              <w:jc w:val="center"/>
            </w:pPr>
            <w:r>
              <w:t>07.10.</w:t>
            </w:r>
          </w:p>
        </w:tc>
        <w:tc>
          <w:tcPr>
            <w:tcW w:w="855" w:type="dxa"/>
          </w:tcPr>
          <w:p w:rsidR="00FC42A8" w:rsidRPr="003A7AA0" w:rsidRDefault="00FC42A8" w:rsidP="0089393D">
            <w:pPr>
              <w:jc w:val="center"/>
            </w:pPr>
          </w:p>
        </w:tc>
        <w:tc>
          <w:tcPr>
            <w:tcW w:w="2971" w:type="dxa"/>
          </w:tcPr>
          <w:p w:rsidR="00FC42A8" w:rsidRPr="00FC42A8" w:rsidRDefault="00FC42A8" w:rsidP="00C52A00">
            <w:pPr>
              <w:shd w:val="clear" w:color="auto" w:fill="FFFFFF"/>
              <w:ind w:left="7" w:right="18"/>
              <w:rPr>
                <w:bCs/>
              </w:rPr>
            </w:pPr>
            <w:r>
              <w:rPr>
                <w:bCs/>
              </w:rPr>
              <w:t>А.</w:t>
            </w:r>
            <w:r w:rsidRPr="00FC42A8">
              <w:rPr>
                <w:bCs/>
              </w:rPr>
              <w:t>С. Грибоедов. Жизнь и творчество писателя.  «Горе от ума»: история создания, герои и прототипы.</w:t>
            </w:r>
          </w:p>
          <w:p w:rsidR="00FC42A8" w:rsidRPr="00FC42A8" w:rsidRDefault="00FC42A8" w:rsidP="00C52A00">
            <w:pPr>
              <w:shd w:val="clear" w:color="auto" w:fill="FFFFFF"/>
              <w:ind w:left="7"/>
              <w:rPr>
                <w:bCs/>
              </w:rPr>
            </w:pPr>
          </w:p>
        </w:tc>
        <w:tc>
          <w:tcPr>
            <w:tcW w:w="3122" w:type="dxa"/>
          </w:tcPr>
          <w:p w:rsidR="00FC42A8" w:rsidRPr="00FC42A8" w:rsidRDefault="00FC42A8" w:rsidP="00FC42A8">
            <w:r w:rsidRPr="00FC42A8">
              <w:t>А. С. Грибоедов. «Горе от ума». Жизнь и творчество писателя (обзор).</w:t>
            </w:r>
          </w:p>
          <w:p w:rsidR="00FC42A8" w:rsidRPr="00FC42A8" w:rsidRDefault="00FC42A8" w:rsidP="00FC42A8">
            <w:r w:rsidRPr="00FC42A8">
              <w:t>Многогранный талант, блестя</w:t>
            </w:r>
            <w:r w:rsidRPr="00FC42A8">
              <w:softHyphen/>
              <w:t>щее образование и дипломати</w:t>
            </w:r>
            <w:r w:rsidRPr="00FC42A8">
              <w:softHyphen/>
              <w:t>ческая карьера Грибоедова. Его связи с декабристами. Отноше</w:t>
            </w:r>
            <w:r w:rsidRPr="00FC42A8">
              <w:softHyphen/>
              <w:t>ния с правительством. Любовь и смерть писателя. История создания, публикации и первых постановок комедии. Герои и прототипы.</w:t>
            </w:r>
          </w:p>
          <w:p w:rsidR="00FC42A8" w:rsidRPr="00FC42A8" w:rsidRDefault="00FC42A8" w:rsidP="00FC42A8"/>
        </w:tc>
        <w:tc>
          <w:tcPr>
            <w:tcW w:w="4948" w:type="dxa"/>
          </w:tcPr>
          <w:p w:rsidR="00FC42A8" w:rsidRPr="00FC42A8" w:rsidRDefault="00FC42A8" w:rsidP="00C52A00">
            <w:pPr>
              <w:shd w:val="clear" w:color="auto" w:fill="FFFFFF"/>
              <w:ind w:left="14" w:right="61"/>
            </w:pPr>
            <w:r w:rsidRPr="00FC42A8">
              <w:t>Конспектирование лекции учителя об А.С.</w:t>
            </w:r>
            <w:r w:rsidR="0009463C">
              <w:t xml:space="preserve"> </w:t>
            </w:r>
            <w:r w:rsidRPr="00FC42A8">
              <w:t>Грибо</w:t>
            </w:r>
            <w:r w:rsidRPr="00FC42A8">
              <w:softHyphen/>
              <w:t>едове. Устный рассказ о биографии и творчестве писателя. Подбор и обобщение дополнительного ма</w:t>
            </w:r>
            <w:r w:rsidRPr="00FC42A8">
              <w:softHyphen/>
              <w:t>териала о биографии и творчестве А. С. Грибоедова Устный или письменный ответ на вопрос. Участие в коллективном диалоге. Определение родовой принад</w:t>
            </w:r>
            <w:r w:rsidRPr="00FC42A8">
              <w:softHyphen/>
              <w:t>лежности пьесы, выделение характерных признаков драмы. Жанровая характеристика пьесы: выделение характерных признаков комедии. Обсуждение списка действующих лиц комедии.</w:t>
            </w:r>
          </w:p>
          <w:p w:rsidR="00FC42A8" w:rsidRPr="00FC42A8" w:rsidRDefault="00FC42A8" w:rsidP="00C52A00">
            <w:pPr>
              <w:shd w:val="clear" w:color="auto" w:fill="FFFFFF"/>
              <w:ind w:right="104"/>
            </w:pPr>
            <w:r w:rsidRPr="00FC42A8">
              <w:rPr>
                <w:i/>
                <w:iCs/>
              </w:rPr>
              <w:t xml:space="preserve">Практическая работа. </w:t>
            </w:r>
            <w:r w:rsidRPr="00FC42A8">
              <w:t>Составление плана письмен</w:t>
            </w:r>
            <w:r w:rsidRPr="00FC42A8">
              <w:softHyphen/>
              <w:t>ного высказывания «Черты комедии в пьесе</w:t>
            </w:r>
            <w:proofErr w:type="gramStart"/>
            <w:r w:rsidRPr="00FC42A8">
              <w:t xml:space="preserve"> ,</w:t>
            </w:r>
            <w:proofErr w:type="gramEnd"/>
            <w:r w:rsidRPr="00FC42A8">
              <w:t xml:space="preserve"> Горе от ума ». Комментирование «говорящих» фамилий ге</w:t>
            </w:r>
            <w:r w:rsidRPr="00FC42A8">
              <w:softHyphen/>
              <w:t>роев.</w:t>
            </w:r>
          </w:p>
          <w:p w:rsidR="00FC42A8" w:rsidRPr="00FC42A8" w:rsidRDefault="00FC42A8" w:rsidP="00C52A00">
            <w:pPr>
              <w:shd w:val="clear" w:color="auto" w:fill="FFFFFF"/>
              <w:ind w:left="14"/>
            </w:pPr>
            <w:r w:rsidRPr="00FC42A8">
              <w:rPr>
                <w:i/>
                <w:iCs/>
              </w:rPr>
              <w:t xml:space="preserve">Самостоятельная работа. </w:t>
            </w:r>
            <w:r w:rsidRPr="00FC42A8">
              <w:t>Конспектирование статьи учебника «Александр Сергеевич Грибоедов». Составле</w:t>
            </w:r>
            <w:r w:rsidRPr="00FC42A8">
              <w:softHyphen/>
              <w:t>ние хронологической таблицы жизни и творчества пи</w:t>
            </w:r>
            <w:r w:rsidRPr="00FC42A8">
              <w:softHyphen/>
              <w:t xml:space="preserve">сателя. Письменный </w:t>
            </w:r>
            <w:r w:rsidRPr="00FC42A8">
              <w:lastRenderedPageBreak/>
              <w:t>ответ на вопрос «В чём исключи</w:t>
            </w:r>
            <w:r w:rsidRPr="00FC42A8">
              <w:softHyphen/>
              <w:t>тельность личности Грибоедова?». Подготовка сообще</w:t>
            </w:r>
            <w:r w:rsidRPr="00FC42A8">
              <w:softHyphen/>
              <w:t>ния на тему «„Говорящие" имена и фамилии в комедии»</w:t>
            </w:r>
          </w:p>
        </w:tc>
        <w:tc>
          <w:tcPr>
            <w:tcW w:w="2192" w:type="dxa"/>
            <w:gridSpan w:val="3"/>
          </w:tcPr>
          <w:p w:rsidR="00FC42A8" w:rsidRPr="003A7AA0" w:rsidRDefault="00FC42A8" w:rsidP="0089393D">
            <w:pPr>
              <w:jc w:val="center"/>
            </w:pPr>
          </w:p>
        </w:tc>
      </w:tr>
      <w:tr w:rsidR="00FC42A8" w:rsidRPr="0089393D" w:rsidTr="00CB5541">
        <w:tc>
          <w:tcPr>
            <w:tcW w:w="674" w:type="dxa"/>
          </w:tcPr>
          <w:p w:rsidR="00FC42A8" w:rsidRDefault="00FC42A8" w:rsidP="00CC09B7">
            <w:pPr>
              <w:jc w:val="center"/>
            </w:pPr>
            <w:r>
              <w:lastRenderedPageBreak/>
              <w:t>18</w:t>
            </w:r>
          </w:p>
        </w:tc>
        <w:tc>
          <w:tcPr>
            <w:tcW w:w="855" w:type="dxa"/>
          </w:tcPr>
          <w:p w:rsidR="00FC42A8" w:rsidRDefault="006152E2" w:rsidP="0089393D">
            <w:pPr>
              <w:jc w:val="center"/>
            </w:pPr>
            <w:r>
              <w:t>11</w:t>
            </w:r>
            <w:r w:rsidR="00FC42A8">
              <w:t>.10.</w:t>
            </w:r>
          </w:p>
        </w:tc>
        <w:tc>
          <w:tcPr>
            <w:tcW w:w="855" w:type="dxa"/>
          </w:tcPr>
          <w:p w:rsidR="00FC42A8" w:rsidRPr="003A7AA0" w:rsidRDefault="00FC42A8" w:rsidP="0089393D">
            <w:pPr>
              <w:jc w:val="center"/>
            </w:pPr>
          </w:p>
        </w:tc>
        <w:tc>
          <w:tcPr>
            <w:tcW w:w="2971" w:type="dxa"/>
          </w:tcPr>
          <w:p w:rsidR="00FC42A8" w:rsidRPr="00FC42A8" w:rsidRDefault="00FC42A8" w:rsidP="00C52A00">
            <w:pPr>
              <w:shd w:val="clear" w:color="auto" w:fill="FFFFFF"/>
              <w:spacing w:before="29"/>
              <w:ind w:left="7"/>
              <w:rPr>
                <w:bCs/>
              </w:rPr>
            </w:pPr>
            <w:r>
              <w:rPr>
                <w:bCs/>
              </w:rPr>
              <w:t>А.</w:t>
            </w:r>
            <w:r w:rsidRPr="00FC42A8">
              <w:rPr>
                <w:bCs/>
              </w:rPr>
              <w:t>С. Грибоедов. «Горе от ума»: проблемати</w:t>
            </w:r>
            <w:r w:rsidRPr="00FC42A8">
              <w:rPr>
                <w:bCs/>
              </w:rPr>
              <w:softHyphen/>
              <w:t xml:space="preserve">ка и конфликт. </w:t>
            </w:r>
            <w:proofErr w:type="spellStart"/>
            <w:r w:rsidRPr="00FC42A8">
              <w:rPr>
                <w:bCs/>
              </w:rPr>
              <w:t>Фамусовская</w:t>
            </w:r>
            <w:proofErr w:type="spellEnd"/>
            <w:r w:rsidRPr="00FC42A8">
              <w:rPr>
                <w:bCs/>
              </w:rPr>
              <w:t xml:space="preserve"> Москва. </w:t>
            </w:r>
          </w:p>
        </w:tc>
        <w:tc>
          <w:tcPr>
            <w:tcW w:w="3122" w:type="dxa"/>
          </w:tcPr>
          <w:p w:rsidR="00FC42A8" w:rsidRPr="00FC42A8" w:rsidRDefault="00FC42A8" w:rsidP="00C52A00">
            <w:pPr>
              <w:shd w:val="clear" w:color="auto" w:fill="FFFFFF"/>
              <w:spacing w:before="29"/>
              <w:ind w:left="7"/>
            </w:pPr>
            <w:r w:rsidRPr="00FC42A8">
              <w:rPr>
                <w:bCs/>
              </w:rPr>
              <w:t>А. С. Грибоедов. «Горе от ума»: проблемати</w:t>
            </w:r>
            <w:r w:rsidRPr="00FC42A8">
              <w:rPr>
                <w:bCs/>
              </w:rPr>
              <w:softHyphen/>
              <w:t xml:space="preserve">ка и конфликт. </w:t>
            </w:r>
            <w:proofErr w:type="spellStart"/>
            <w:r w:rsidRPr="00FC42A8">
              <w:rPr>
                <w:bCs/>
              </w:rPr>
              <w:t>Фамусовская</w:t>
            </w:r>
            <w:proofErr w:type="spellEnd"/>
            <w:r w:rsidRPr="00FC42A8">
              <w:rPr>
                <w:bCs/>
              </w:rPr>
              <w:t xml:space="preserve"> Москва. </w:t>
            </w:r>
            <w:r w:rsidRPr="00FC42A8">
              <w:t>Обзор содержания комедии. Смысл названия пье</w:t>
            </w:r>
            <w:r w:rsidRPr="00FC42A8">
              <w:softHyphen/>
              <w:t>сы и проблема ума в ней. Осо</w:t>
            </w:r>
            <w:r w:rsidRPr="00FC42A8">
              <w:softHyphen/>
              <w:t>бенности развития комедийной интриги. Своеобразие обще</w:t>
            </w:r>
            <w:r w:rsidRPr="00FC42A8">
              <w:softHyphen/>
              <w:t>ственного и личного конфлик</w:t>
            </w:r>
            <w:r w:rsidRPr="00FC42A8">
              <w:softHyphen/>
              <w:t xml:space="preserve">та в пьесе. Образ </w:t>
            </w:r>
            <w:proofErr w:type="spellStart"/>
            <w:r w:rsidRPr="00FC42A8">
              <w:t>фамусовской</w:t>
            </w:r>
            <w:proofErr w:type="spellEnd"/>
            <w:r w:rsidRPr="00FC42A8">
              <w:t xml:space="preserve"> Москвы. Система образов ко</w:t>
            </w:r>
            <w:r w:rsidRPr="00FC42A8">
              <w:softHyphen/>
              <w:t>медии. Анализ ключевых моно</w:t>
            </w:r>
            <w:r w:rsidRPr="00FC42A8">
              <w:softHyphen/>
              <w:t>логов Фамусова. Скалозуб и Молчалин. Образ Софьи. Гости Фамусова. Фрагменты комедии в актёрском исполнении</w:t>
            </w:r>
          </w:p>
          <w:p w:rsidR="00FC42A8" w:rsidRPr="00FC42A8" w:rsidRDefault="00FC42A8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48" w:type="dxa"/>
          </w:tcPr>
          <w:p w:rsidR="00FC42A8" w:rsidRPr="00FC42A8" w:rsidRDefault="00FC42A8" w:rsidP="00C52A00">
            <w:pPr>
              <w:shd w:val="clear" w:color="auto" w:fill="FFFFFF"/>
              <w:spacing w:before="29"/>
              <w:ind w:left="7"/>
              <w:rPr>
                <w:bCs/>
              </w:rPr>
            </w:pPr>
            <w:r w:rsidRPr="00FC42A8">
              <w:rPr>
                <w:bCs/>
              </w:rPr>
              <w:t>Выразительное чтение ключевых сцен пьесы. Со</w:t>
            </w:r>
            <w:r w:rsidRPr="00FC42A8">
              <w:rPr>
                <w:bCs/>
              </w:rPr>
              <w:softHyphen/>
              <w:t>ставление лексических и историко-культурных ком</w:t>
            </w:r>
            <w:r w:rsidRPr="00FC42A8">
              <w:rPr>
                <w:bCs/>
              </w:rPr>
              <w:softHyphen/>
              <w:t>ментариев. Устное рецензирование выразительного чтения одноклассников, исполнения актёров (см. за</w:t>
            </w:r>
            <w:r w:rsidRPr="00FC42A8">
              <w:rPr>
                <w:bCs/>
              </w:rPr>
              <w:softHyphen/>
              <w:t>дания фонохрестоматии). Формулирование вопросов по тексту произведения. Обзор содержания действий комедии с использованием материалов и заданий практикума «Читаем, думаем, спорим...». Характе</w:t>
            </w:r>
            <w:r w:rsidRPr="00FC42A8">
              <w:rPr>
                <w:bCs/>
              </w:rPr>
              <w:softHyphen/>
              <w:t>ристика сюжета пьесы, её тематики, проблематики, жанра, идейно-эмоционального содержания. Опреде</w:t>
            </w:r>
            <w:r w:rsidRPr="00FC42A8">
              <w:rPr>
                <w:bCs/>
              </w:rPr>
              <w:softHyphen/>
              <w:t>ление типа конфликта в комедии и основных стадий его развития. Выявление авторской самобытности в постановке общественно значимых проблем. Харак</w:t>
            </w:r>
            <w:r w:rsidRPr="00FC42A8">
              <w:rPr>
                <w:bCs/>
              </w:rPr>
              <w:softHyphen/>
              <w:t>теристика героев комедии. Выявление характерных для комедии первой половины XIX века тем, образов и пр</w:t>
            </w:r>
            <w:r>
              <w:rPr>
                <w:bCs/>
              </w:rPr>
              <w:t>иёмов изображения человека. Устн</w:t>
            </w:r>
            <w:r w:rsidRPr="00FC42A8">
              <w:rPr>
                <w:bCs/>
              </w:rPr>
              <w:t>ый или пись</w:t>
            </w:r>
            <w:r w:rsidRPr="00FC42A8">
              <w:rPr>
                <w:bCs/>
              </w:rPr>
              <w:softHyphen/>
              <w:t>менный ответ на вопрос (с использованием цитиро</w:t>
            </w:r>
            <w:r w:rsidRPr="00FC42A8">
              <w:rPr>
                <w:bCs/>
              </w:rPr>
              <w:softHyphen/>
              <w:t>вания). Работа со словарём литературоведческих тер</w:t>
            </w:r>
            <w:r w:rsidRPr="00FC42A8">
              <w:rPr>
                <w:bCs/>
              </w:rPr>
              <w:softHyphen/>
              <w:t>минов. Подбор примеров, иллюстрирующих понятие «комедия».</w:t>
            </w:r>
          </w:p>
          <w:p w:rsidR="00FC42A8" w:rsidRPr="00FC42A8" w:rsidRDefault="00FC42A8" w:rsidP="00C52A00">
            <w:pPr>
              <w:shd w:val="clear" w:color="auto" w:fill="FFFFFF"/>
              <w:ind w:left="7" w:right="4"/>
              <w:rPr>
                <w:bCs/>
              </w:rPr>
            </w:pPr>
            <w:r w:rsidRPr="00FC42A8">
              <w:rPr>
                <w:bCs/>
                <w:i/>
              </w:rPr>
              <w:t>Практическая работа</w:t>
            </w:r>
            <w:r w:rsidRPr="00FC42A8">
              <w:rPr>
                <w:bCs/>
              </w:rPr>
              <w:t>. Составление таблицы «Об</w:t>
            </w:r>
            <w:r w:rsidRPr="00FC42A8">
              <w:rPr>
                <w:bCs/>
              </w:rPr>
              <w:softHyphen/>
              <w:t>щественный и личный конфликт в комедии». Подбор цитат на темы «Личный и общественный конфликт комедии» и «</w:t>
            </w:r>
            <w:proofErr w:type="spellStart"/>
            <w:r w:rsidRPr="00FC42A8">
              <w:rPr>
                <w:bCs/>
              </w:rPr>
              <w:t>Фамусовская</w:t>
            </w:r>
            <w:proofErr w:type="spellEnd"/>
            <w:r w:rsidRPr="00FC42A8">
              <w:rPr>
                <w:bCs/>
              </w:rPr>
              <w:t xml:space="preserve"> Москва в комедии». Сопо</w:t>
            </w:r>
            <w:r w:rsidRPr="00FC42A8">
              <w:rPr>
                <w:bCs/>
              </w:rPr>
              <w:softHyphen/>
              <w:t>ставление персонажей комедии. Составление плана групповой характеристики героев.</w:t>
            </w:r>
          </w:p>
          <w:p w:rsidR="00FC42A8" w:rsidRPr="00FC42A8" w:rsidRDefault="00FC42A8" w:rsidP="00FC42A8">
            <w:pPr>
              <w:shd w:val="clear" w:color="auto" w:fill="FFFFFF"/>
              <w:ind w:left="7" w:right="4"/>
            </w:pPr>
            <w:r w:rsidRPr="00FC42A8">
              <w:rPr>
                <w:i/>
                <w:iCs/>
              </w:rPr>
              <w:t xml:space="preserve">Самостоятельная работа. </w:t>
            </w:r>
            <w:r w:rsidRPr="00FC42A8">
              <w:t xml:space="preserve">Письменный </w:t>
            </w:r>
            <w:r w:rsidRPr="00FC42A8">
              <w:lastRenderedPageBreak/>
              <w:t>ответ на вопросы: «Почему пьесу „Горе от ума" считают ко</w:t>
            </w:r>
            <w:r w:rsidRPr="00FC42A8">
              <w:softHyphen/>
              <w:t xml:space="preserve">медией?», «Какие пороки </w:t>
            </w:r>
            <w:proofErr w:type="spellStart"/>
            <w:r w:rsidRPr="00FC42A8">
              <w:t>фамусовской</w:t>
            </w:r>
            <w:proofErr w:type="spellEnd"/>
            <w:r w:rsidRPr="00FC42A8">
              <w:t xml:space="preserve"> Москвы об</w:t>
            </w:r>
            <w:r w:rsidRPr="00FC42A8">
              <w:softHyphen/>
              <w:t>личает Чацкий в своих монологах?». Подготовка вы</w:t>
            </w:r>
            <w:r w:rsidRPr="00FC42A8">
              <w:softHyphen/>
              <w:t xml:space="preserve">разительного чтения наизусть одного из монологов Фамусова. </w:t>
            </w:r>
          </w:p>
        </w:tc>
        <w:tc>
          <w:tcPr>
            <w:tcW w:w="2192" w:type="dxa"/>
            <w:gridSpan w:val="3"/>
          </w:tcPr>
          <w:p w:rsidR="00FC42A8" w:rsidRPr="003A7AA0" w:rsidRDefault="00FC42A8" w:rsidP="0089393D">
            <w:pPr>
              <w:jc w:val="center"/>
            </w:pPr>
          </w:p>
        </w:tc>
      </w:tr>
      <w:tr w:rsidR="00FC42A8" w:rsidRPr="0089393D" w:rsidTr="00CB5541">
        <w:tc>
          <w:tcPr>
            <w:tcW w:w="674" w:type="dxa"/>
          </w:tcPr>
          <w:p w:rsidR="00FC42A8" w:rsidRDefault="00FC42A8" w:rsidP="00CC09B7">
            <w:pPr>
              <w:jc w:val="center"/>
            </w:pPr>
            <w:r>
              <w:lastRenderedPageBreak/>
              <w:t>19</w:t>
            </w:r>
          </w:p>
        </w:tc>
        <w:tc>
          <w:tcPr>
            <w:tcW w:w="855" w:type="dxa"/>
          </w:tcPr>
          <w:p w:rsidR="00FC42A8" w:rsidRDefault="00FC42A8" w:rsidP="0089393D">
            <w:pPr>
              <w:jc w:val="center"/>
            </w:pPr>
            <w:r>
              <w:t>13.10.</w:t>
            </w:r>
          </w:p>
        </w:tc>
        <w:tc>
          <w:tcPr>
            <w:tcW w:w="855" w:type="dxa"/>
          </w:tcPr>
          <w:p w:rsidR="00FC42A8" w:rsidRPr="003A7AA0" w:rsidRDefault="00FC42A8" w:rsidP="0089393D">
            <w:pPr>
              <w:jc w:val="center"/>
            </w:pPr>
          </w:p>
        </w:tc>
        <w:tc>
          <w:tcPr>
            <w:tcW w:w="2971" w:type="dxa"/>
          </w:tcPr>
          <w:p w:rsidR="00FC42A8" w:rsidRPr="00FC42A8" w:rsidRDefault="00FC42A8" w:rsidP="00C52A00">
            <w:pPr>
              <w:shd w:val="clear" w:color="auto" w:fill="FFFFFF"/>
            </w:pPr>
            <w:r w:rsidRPr="00FC42A8">
              <w:rPr>
                <w:bCs/>
              </w:rPr>
              <w:t>А. С. Грибоедов. «Горе от ума»: образ Чац</w:t>
            </w:r>
            <w:r w:rsidRPr="00FC42A8">
              <w:rPr>
                <w:bCs/>
              </w:rPr>
              <w:softHyphen/>
              <w:t xml:space="preserve">кого. </w:t>
            </w:r>
          </w:p>
          <w:p w:rsidR="00FC42A8" w:rsidRPr="00FC42A8" w:rsidRDefault="00FC42A8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FC42A8" w:rsidRPr="00FC42A8" w:rsidRDefault="00FC42A8" w:rsidP="00C52A00">
            <w:pPr>
              <w:shd w:val="clear" w:color="auto" w:fill="FFFFFF"/>
            </w:pPr>
            <w:r w:rsidRPr="00FC42A8">
              <w:rPr>
                <w:bCs/>
              </w:rPr>
              <w:t>А. С. Грибоедов. «Горе от ума»: образ Чац</w:t>
            </w:r>
            <w:r w:rsidRPr="00FC42A8">
              <w:rPr>
                <w:bCs/>
              </w:rPr>
              <w:softHyphen/>
              <w:t xml:space="preserve">кого. </w:t>
            </w:r>
            <w:r w:rsidRPr="00FC42A8">
              <w:t>Чацкий как необыч</w:t>
            </w:r>
            <w:r w:rsidRPr="00FC42A8">
              <w:softHyphen/>
              <w:t>ный резонёр, предшественник «странного человека» в русской литературе. Анализ ключевых монологов Чацкого. Особен</w:t>
            </w:r>
            <w:r w:rsidRPr="00FC42A8">
              <w:softHyphen/>
              <w:t>ности любовной интриги</w:t>
            </w:r>
            <w:proofErr w:type="gramStart"/>
            <w:r>
              <w:t>.</w:t>
            </w:r>
            <w:r w:rsidRPr="00FC42A8">
              <w:t>.</w:t>
            </w:r>
            <w:proofErr w:type="gramEnd"/>
          </w:p>
          <w:p w:rsidR="00FC42A8" w:rsidRPr="00FC42A8" w:rsidRDefault="00FC42A8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48" w:type="dxa"/>
          </w:tcPr>
          <w:p w:rsidR="00FC42A8" w:rsidRPr="00C719DA" w:rsidRDefault="00FC42A8" w:rsidP="00C52A00">
            <w:pPr>
              <w:shd w:val="clear" w:color="auto" w:fill="FFFFFF"/>
            </w:pPr>
            <w:r w:rsidRPr="00C719DA">
              <w:t>Выразительное чтение фрагментов комедии наизусть и по ролям. Устное рецензирование выразительного чтения одноклассников, исполнения актёров (см. за</w:t>
            </w:r>
            <w:r w:rsidRPr="00C719DA">
              <w:softHyphen/>
              <w:t>дания фонохрестоматии). Устный или письменный ответ на вопрос, в том числе с использованием ци</w:t>
            </w:r>
            <w:r w:rsidRPr="00C719DA">
              <w:softHyphen/>
              <w:t>тирования. Характеристика главного героя комедии. Подбор цитат на тему «Объекты обличения Чацкого». Выявление в образе героя комедии романтических и реалистических принципов изображения жизни и человека. Объяснение жизненной основы и художе</w:t>
            </w:r>
            <w:r w:rsidRPr="00C719DA">
              <w:softHyphen/>
              <w:t>ственной условности, индивидуальной неповторимо</w:t>
            </w:r>
            <w:r w:rsidRPr="00C719DA">
              <w:softHyphen/>
              <w:t xml:space="preserve">сти и типической обобщённости образа Чацкого. </w:t>
            </w:r>
          </w:p>
          <w:p w:rsidR="00FC42A8" w:rsidRPr="00C719DA" w:rsidRDefault="00FC42A8" w:rsidP="00C52A00">
            <w:pPr>
              <w:shd w:val="clear" w:color="auto" w:fill="FFFFFF"/>
            </w:pPr>
            <w:r w:rsidRPr="00C719DA">
              <w:rPr>
                <w:i/>
                <w:iCs/>
              </w:rPr>
              <w:t xml:space="preserve">Практическая работа. </w:t>
            </w:r>
            <w:r w:rsidRPr="00C719DA">
              <w:t>Составление таблицы «Ана</w:t>
            </w:r>
            <w:r w:rsidRPr="00C719DA">
              <w:softHyphen/>
              <w:t>лиз монологов Чацкого». Составление плана анализа фрагмента комедии. Устный анализ эпизода</w:t>
            </w:r>
          </w:p>
          <w:p w:rsidR="00FC42A8" w:rsidRPr="00C719DA" w:rsidRDefault="00FC42A8" w:rsidP="00600B23">
            <w:pPr>
              <w:shd w:val="clear" w:color="auto" w:fill="FFFFFF"/>
            </w:pPr>
            <w:r w:rsidRPr="00C719DA">
              <w:rPr>
                <w:i/>
                <w:iCs/>
              </w:rPr>
              <w:t xml:space="preserve">Самостоятельная работа. </w:t>
            </w:r>
            <w:r w:rsidRPr="00C719DA">
              <w:t>Подготовка выразитель</w:t>
            </w:r>
            <w:r w:rsidRPr="00C719DA">
              <w:softHyphen/>
              <w:t xml:space="preserve">ного чтения наизусть одного из монологов Чацкого. </w:t>
            </w:r>
          </w:p>
        </w:tc>
        <w:tc>
          <w:tcPr>
            <w:tcW w:w="2192" w:type="dxa"/>
            <w:gridSpan w:val="3"/>
          </w:tcPr>
          <w:p w:rsidR="00FC42A8" w:rsidRPr="003A7AA0" w:rsidRDefault="00FC42A8" w:rsidP="0089393D">
            <w:pPr>
              <w:jc w:val="center"/>
            </w:pPr>
          </w:p>
        </w:tc>
      </w:tr>
      <w:tr w:rsidR="00600B23" w:rsidRPr="0089393D" w:rsidTr="00CB5541">
        <w:tc>
          <w:tcPr>
            <w:tcW w:w="674" w:type="dxa"/>
          </w:tcPr>
          <w:p w:rsidR="00600B23" w:rsidRDefault="00600B23" w:rsidP="00CC09B7">
            <w:pPr>
              <w:jc w:val="center"/>
            </w:pPr>
            <w:r>
              <w:t>20</w:t>
            </w:r>
          </w:p>
        </w:tc>
        <w:tc>
          <w:tcPr>
            <w:tcW w:w="855" w:type="dxa"/>
          </w:tcPr>
          <w:p w:rsidR="00600B23" w:rsidRDefault="00600B23" w:rsidP="0089393D">
            <w:pPr>
              <w:jc w:val="center"/>
            </w:pPr>
            <w:r>
              <w:t>14.10.</w:t>
            </w:r>
          </w:p>
        </w:tc>
        <w:tc>
          <w:tcPr>
            <w:tcW w:w="855" w:type="dxa"/>
          </w:tcPr>
          <w:p w:rsidR="00600B23" w:rsidRPr="003A7AA0" w:rsidRDefault="00600B23" w:rsidP="0089393D">
            <w:pPr>
              <w:jc w:val="center"/>
            </w:pPr>
          </w:p>
        </w:tc>
        <w:tc>
          <w:tcPr>
            <w:tcW w:w="2971" w:type="dxa"/>
          </w:tcPr>
          <w:p w:rsidR="00600B23" w:rsidRPr="00600B23" w:rsidRDefault="00600B23" w:rsidP="00C52A00">
            <w:pPr>
              <w:shd w:val="clear" w:color="auto" w:fill="FFFFFF"/>
            </w:pPr>
            <w:r>
              <w:rPr>
                <w:bCs/>
              </w:rPr>
              <w:t>А.</w:t>
            </w:r>
            <w:r w:rsidRPr="00600B23">
              <w:rPr>
                <w:bCs/>
              </w:rPr>
              <w:t xml:space="preserve">С. Грибоедов. «Горе от ума»: </w:t>
            </w:r>
            <w:proofErr w:type="spellStart"/>
            <w:r w:rsidRPr="00600B23">
              <w:rPr>
                <w:bCs/>
              </w:rPr>
              <w:t>внесценические</w:t>
            </w:r>
            <w:proofErr w:type="spellEnd"/>
            <w:r w:rsidRPr="00600B23">
              <w:rPr>
                <w:bCs/>
              </w:rPr>
              <w:t xml:space="preserve"> персонажи. </w:t>
            </w:r>
            <w:r w:rsidRPr="00600B23">
              <w:t xml:space="preserve">Смысл финала комедии. </w:t>
            </w:r>
          </w:p>
        </w:tc>
        <w:tc>
          <w:tcPr>
            <w:tcW w:w="3122" w:type="dxa"/>
          </w:tcPr>
          <w:p w:rsidR="00600B23" w:rsidRPr="00600B23" w:rsidRDefault="00600B23" w:rsidP="00C52A00">
            <w:pPr>
              <w:shd w:val="clear" w:color="auto" w:fill="FFFFFF"/>
            </w:pPr>
            <w:r w:rsidRPr="00600B23">
              <w:rPr>
                <w:bCs/>
              </w:rPr>
              <w:t>А. С. Грибоедов. «Горе от ума»: образ Чац</w:t>
            </w:r>
            <w:r w:rsidRPr="00600B23">
              <w:rPr>
                <w:bCs/>
              </w:rPr>
              <w:softHyphen/>
              <w:t xml:space="preserve">кого. </w:t>
            </w:r>
            <w:r w:rsidRPr="00600B23">
              <w:t>Ху</w:t>
            </w:r>
            <w:r w:rsidRPr="00600B23">
              <w:softHyphen/>
              <w:t xml:space="preserve">дожественная функция </w:t>
            </w:r>
            <w:proofErr w:type="spellStart"/>
            <w:r w:rsidRPr="00600B23">
              <w:t>внесценических</w:t>
            </w:r>
            <w:proofErr w:type="spellEnd"/>
            <w:r w:rsidRPr="00600B23">
              <w:t xml:space="preserve"> персонажей. Необыч</w:t>
            </w:r>
            <w:r w:rsidRPr="00600B23">
              <w:softHyphen/>
              <w:t xml:space="preserve">ность развязки, смысл финала комедии. Фрагменты комедии в актёрском </w:t>
            </w:r>
            <w:r w:rsidRPr="00600B23">
              <w:lastRenderedPageBreak/>
              <w:t>исполнении</w:t>
            </w:r>
          </w:p>
        </w:tc>
        <w:tc>
          <w:tcPr>
            <w:tcW w:w="4948" w:type="dxa"/>
          </w:tcPr>
          <w:p w:rsidR="00600B23" w:rsidRPr="00600B23" w:rsidRDefault="00600B23" w:rsidP="00600B23">
            <w:pPr>
              <w:shd w:val="clear" w:color="auto" w:fill="FFFFFF"/>
            </w:pPr>
            <w:r w:rsidRPr="00600B23">
              <w:lastRenderedPageBreak/>
              <w:t>Выразительное чтение фрагментов комедии наизусть и по ролям. Устный ответ на вопрос (в том числе с использованием ци</w:t>
            </w:r>
            <w:r w:rsidRPr="00600B23">
              <w:softHyphen/>
              <w:t>тирования</w:t>
            </w:r>
            <w:r>
              <w:t>)</w:t>
            </w:r>
            <w:r w:rsidRPr="00600B23">
              <w:t xml:space="preserve"> « какова роль вне</w:t>
            </w:r>
            <w:r w:rsidR="0009463C">
              <w:t xml:space="preserve"> </w:t>
            </w:r>
            <w:r w:rsidRPr="00600B23">
              <w:t>сценических персонажей комедии?». Смысл финала комедии.</w:t>
            </w:r>
          </w:p>
        </w:tc>
        <w:tc>
          <w:tcPr>
            <w:tcW w:w="2192" w:type="dxa"/>
            <w:gridSpan w:val="3"/>
          </w:tcPr>
          <w:p w:rsidR="00600B23" w:rsidRPr="003A7AA0" w:rsidRDefault="00600B23" w:rsidP="0089393D">
            <w:pPr>
              <w:jc w:val="center"/>
            </w:pPr>
          </w:p>
        </w:tc>
      </w:tr>
      <w:tr w:rsidR="00600B23" w:rsidRPr="0089393D" w:rsidTr="00CB5541">
        <w:tc>
          <w:tcPr>
            <w:tcW w:w="674" w:type="dxa"/>
          </w:tcPr>
          <w:p w:rsidR="00600B23" w:rsidRDefault="00600B23" w:rsidP="00CC09B7">
            <w:pPr>
              <w:jc w:val="center"/>
            </w:pPr>
            <w:r>
              <w:lastRenderedPageBreak/>
              <w:t>21</w:t>
            </w:r>
          </w:p>
        </w:tc>
        <w:tc>
          <w:tcPr>
            <w:tcW w:w="855" w:type="dxa"/>
          </w:tcPr>
          <w:p w:rsidR="00600B23" w:rsidRDefault="006152E2" w:rsidP="0089393D">
            <w:pPr>
              <w:jc w:val="center"/>
            </w:pPr>
            <w:r>
              <w:t>18</w:t>
            </w:r>
            <w:r w:rsidR="00600B23">
              <w:t>.10.</w:t>
            </w:r>
          </w:p>
        </w:tc>
        <w:tc>
          <w:tcPr>
            <w:tcW w:w="855" w:type="dxa"/>
          </w:tcPr>
          <w:p w:rsidR="00600B23" w:rsidRPr="003A7AA0" w:rsidRDefault="00600B23" w:rsidP="0089393D">
            <w:pPr>
              <w:jc w:val="center"/>
            </w:pPr>
          </w:p>
        </w:tc>
        <w:tc>
          <w:tcPr>
            <w:tcW w:w="2971" w:type="dxa"/>
          </w:tcPr>
          <w:p w:rsidR="00600B23" w:rsidRPr="00600B23" w:rsidRDefault="00600B23" w:rsidP="00C52A00">
            <w:pPr>
              <w:shd w:val="clear" w:color="auto" w:fill="FFFFFF"/>
              <w:ind w:left="14" w:right="25"/>
            </w:pPr>
            <w:r>
              <w:rPr>
                <w:bCs/>
              </w:rPr>
              <w:t>А.</w:t>
            </w:r>
            <w:r w:rsidRPr="00600B23">
              <w:rPr>
                <w:bCs/>
              </w:rPr>
              <w:t>С. Грибоедов. «Горе от ума»: язык комедии.</w:t>
            </w:r>
          </w:p>
          <w:p w:rsidR="00600B23" w:rsidRPr="00600B23" w:rsidRDefault="00600B23" w:rsidP="00C52A00">
            <w:pPr>
              <w:shd w:val="clear" w:color="auto" w:fill="FFFFFF"/>
              <w:ind w:left="11"/>
              <w:rPr>
                <w:bCs/>
              </w:rPr>
            </w:pPr>
          </w:p>
        </w:tc>
        <w:tc>
          <w:tcPr>
            <w:tcW w:w="3122" w:type="dxa"/>
          </w:tcPr>
          <w:p w:rsidR="00600B23" w:rsidRPr="00600B23" w:rsidRDefault="00600B23" w:rsidP="00C52A00">
            <w:pPr>
              <w:shd w:val="clear" w:color="auto" w:fill="FFFFFF"/>
              <w:ind w:left="14" w:right="25"/>
            </w:pPr>
            <w:r w:rsidRPr="00600B23">
              <w:rPr>
                <w:bCs/>
              </w:rPr>
              <w:t>А. С. Грибоедов. «Горе от ума»: язык комедии.</w:t>
            </w:r>
          </w:p>
          <w:p w:rsidR="00600B23" w:rsidRPr="00600B23" w:rsidRDefault="00600B23" w:rsidP="00C52A00">
            <w:pPr>
              <w:shd w:val="clear" w:color="auto" w:fill="FFFFFF"/>
              <w:ind w:left="11"/>
            </w:pPr>
            <w:r w:rsidRPr="00600B23">
              <w:t xml:space="preserve">Образность и афористичность языка комедии. Мастерство драматурга в создании речевых характеристик действующих лиц. </w:t>
            </w:r>
            <w:proofErr w:type="gramStart"/>
            <w:r w:rsidRPr="00600B23">
              <w:t>Конкретно-историческое</w:t>
            </w:r>
            <w:proofErr w:type="gramEnd"/>
            <w:r w:rsidRPr="00600B23">
              <w:t xml:space="preserve"> и общечеловеческое в произ</w:t>
            </w:r>
            <w:r w:rsidRPr="00600B23">
              <w:softHyphen/>
              <w:t>ведении</w:t>
            </w:r>
          </w:p>
          <w:p w:rsidR="00600B23" w:rsidRPr="00600B23" w:rsidRDefault="00600B23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48" w:type="dxa"/>
          </w:tcPr>
          <w:p w:rsidR="00600B23" w:rsidRPr="00600B23" w:rsidRDefault="00600B23" w:rsidP="00C52A00">
            <w:pPr>
              <w:shd w:val="clear" w:color="auto" w:fill="FFFFFF"/>
              <w:ind w:left="14"/>
            </w:pPr>
            <w:r w:rsidRPr="00600B23">
              <w:t>Выразительное чтение фрагментов комедии по ролям. Устный или письменный ответ на во</w:t>
            </w:r>
            <w:r w:rsidRPr="00600B23">
              <w:softHyphen/>
              <w:t>прос. Участие в коллективном диалоге. Общая харак</w:t>
            </w:r>
            <w:r w:rsidRPr="00600B23">
              <w:softHyphen/>
              <w:t>теристика художественного мира комедии. Выявление в ней признаков классицизма, романтизма и реализ</w:t>
            </w:r>
            <w:r w:rsidRPr="00600B23">
              <w:softHyphen/>
              <w:t xml:space="preserve">ма. Выводы об особенностях художественного мира, сюжета, проблематики и тематики произведения. Обсуждение иллюстраций к комедии. </w:t>
            </w:r>
            <w:r w:rsidRPr="00600B23">
              <w:rPr>
                <w:i/>
                <w:iCs/>
              </w:rPr>
              <w:t xml:space="preserve">Практическая работа. </w:t>
            </w:r>
            <w:r w:rsidRPr="00600B23">
              <w:t xml:space="preserve">Составление таблицы «Речевые характеристики главных героев комедии „Горе от ума"». </w:t>
            </w:r>
          </w:p>
          <w:p w:rsidR="00600B23" w:rsidRPr="00600B23" w:rsidRDefault="00600B23" w:rsidP="00600B23">
            <w:pPr>
              <w:shd w:val="clear" w:color="auto" w:fill="FFFFFF"/>
              <w:ind w:left="14"/>
            </w:pPr>
            <w:r w:rsidRPr="00600B23">
              <w:rPr>
                <w:i/>
                <w:iCs/>
              </w:rPr>
              <w:t xml:space="preserve">Самостоятельная работа. </w:t>
            </w:r>
            <w:r w:rsidRPr="00600B23">
              <w:t xml:space="preserve">Составление цитатной таблицы «Афоризмы в комедии „Горе от ума"». </w:t>
            </w:r>
          </w:p>
        </w:tc>
        <w:tc>
          <w:tcPr>
            <w:tcW w:w="2192" w:type="dxa"/>
            <w:gridSpan w:val="3"/>
          </w:tcPr>
          <w:p w:rsidR="00600B23" w:rsidRPr="003A7AA0" w:rsidRDefault="00600B23" w:rsidP="0089393D">
            <w:pPr>
              <w:jc w:val="center"/>
            </w:pPr>
          </w:p>
        </w:tc>
      </w:tr>
      <w:tr w:rsidR="00600B23" w:rsidRPr="0089393D" w:rsidTr="00CB5541">
        <w:tc>
          <w:tcPr>
            <w:tcW w:w="674" w:type="dxa"/>
          </w:tcPr>
          <w:p w:rsidR="00600B23" w:rsidRDefault="00600B23" w:rsidP="00CC09B7">
            <w:pPr>
              <w:jc w:val="center"/>
            </w:pPr>
            <w:r>
              <w:t>22</w:t>
            </w:r>
          </w:p>
        </w:tc>
        <w:tc>
          <w:tcPr>
            <w:tcW w:w="855" w:type="dxa"/>
          </w:tcPr>
          <w:p w:rsidR="00600B23" w:rsidRDefault="00600B23" w:rsidP="0089393D">
            <w:pPr>
              <w:jc w:val="center"/>
            </w:pPr>
            <w:r>
              <w:t>20.10.</w:t>
            </w:r>
          </w:p>
        </w:tc>
        <w:tc>
          <w:tcPr>
            <w:tcW w:w="855" w:type="dxa"/>
          </w:tcPr>
          <w:p w:rsidR="00600B23" w:rsidRPr="003A7AA0" w:rsidRDefault="00600B23" w:rsidP="0089393D">
            <w:pPr>
              <w:jc w:val="center"/>
            </w:pPr>
          </w:p>
        </w:tc>
        <w:tc>
          <w:tcPr>
            <w:tcW w:w="2971" w:type="dxa"/>
          </w:tcPr>
          <w:p w:rsidR="00600B23" w:rsidRPr="00600B23" w:rsidRDefault="00600B23" w:rsidP="00C52A00">
            <w:pPr>
              <w:shd w:val="clear" w:color="auto" w:fill="FFFFFF"/>
              <w:spacing w:before="72"/>
              <w:ind w:left="7"/>
              <w:rPr>
                <w:bCs/>
              </w:rPr>
            </w:pPr>
            <w:r>
              <w:rPr>
                <w:bCs/>
              </w:rPr>
              <w:t>А.</w:t>
            </w:r>
            <w:r w:rsidRPr="00600B23">
              <w:rPr>
                <w:bCs/>
              </w:rPr>
              <w:t>С. Грибоедов. «Го</w:t>
            </w:r>
            <w:r w:rsidRPr="00600B23">
              <w:rPr>
                <w:bCs/>
              </w:rPr>
              <w:softHyphen/>
              <w:t xml:space="preserve">ре от ума» в зеркале критики. </w:t>
            </w:r>
          </w:p>
        </w:tc>
        <w:tc>
          <w:tcPr>
            <w:tcW w:w="3122" w:type="dxa"/>
          </w:tcPr>
          <w:p w:rsidR="00600B23" w:rsidRPr="00600B23" w:rsidRDefault="00600B23" w:rsidP="00C52A00">
            <w:pPr>
              <w:shd w:val="clear" w:color="auto" w:fill="FFFFFF"/>
              <w:spacing w:before="72"/>
              <w:ind w:left="7"/>
            </w:pPr>
            <w:r w:rsidRPr="00600B23">
              <w:rPr>
                <w:bCs/>
              </w:rPr>
              <w:t>А. С. Грибоедов. «Го</w:t>
            </w:r>
            <w:r w:rsidRPr="00600B23">
              <w:rPr>
                <w:bCs/>
              </w:rPr>
              <w:softHyphen/>
              <w:t xml:space="preserve">ре от ума» в критике. </w:t>
            </w:r>
            <w:r w:rsidRPr="00600B23">
              <w:t>Критика о пьесе Грибоедова. И. А. Гонча</w:t>
            </w:r>
            <w:r w:rsidRPr="00600B23">
              <w:softHyphen/>
              <w:t>ров. «</w:t>
            </w:r>
            <w:proofErr w:type="spellStart"/>
            <w:r w:rsidRPr="00600B23">
              <w:t>Мильон</w:t>
            </w:r>
            <w:proofErr w:type="spellEnd"/>
            <w:r w:rsidRPr="00600B23">
              <w:t xml:space="preserve"> терзаний»</w:t>
            </w:r>
          </w:p>
          <w:p w:rsidR="00600B23" w:rsidRPr="00600B23" w:rsidRDefault="00600B23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48" w:type="dxa"/>
          </w:tcPr>
          <w:p w:rsidR="00600B23" w:rsidRPr="00600B23" w:rsidRDefault="00600B23" w:rsidP="00C52A00">
            <w:pPr>
              <w:shd w:val="clear" w:color="auto" w:fill="FFFFFF"/>
              <w:ind w:left="7"/>
            </w:pPr>
            <w:r w:rsidRPr="00600B23">
              <w:t>Чтение литературно-критической статьи. Формулирова</w:t>
            </w:r>
            <w:r w:rsidRPr="00600B23">
              <w:softHyphen/>
              <w:t>ние вопросов к статье. Устный или письменный ответ на вопрос (с использованием цитирования). Обсужде</w:t>
            </w:r>
            <w:r w:rsidRPr="00600B23">
              <w:softHyphen/>
              <w:t xml:space="preserve">ние театральных постановок и киноверсий комедии. </w:t>
            </w:r>
          </w:p>
          <w:p w:rsidR="00600B23" w:rsidRPr="00600B23" w:rsidRDefault="00600B23" w:rsidP="00C52A00">
            <w:pPr>
              <w:shd w:val="clear" w:color="auto" w:fill="FFFFFF"/>
              <w:ind w:left="7"/>
            </w:pPr>
            <w:r w:rsidRPr="00600B23">
              <w:rPr>
                <w:i/>
                <w:iCs/>
              </w:rPr>
              <w:t xml:space="preserve">Практическая работа. </w:t>
            </w:r>
            <w:r w:rsidRPr="00600B23">
              <w:t>Конспектирование фрагмен</w:t>
            </w:r>
            <w:r w:rsidRPr="00600B23">
              <w:softHyphen/>
              <w:t>тов статьи И. А. Гончарова.</w:t>
            </w:r>
          </w:p>
          <w:p w:rsidR="00600B23" w:rsidRPr="00600B23" w:rsidRDefault="00600B23" w:rsidP="00C52A00">
            <w:pPr>
              <w:shd w:val="clear" w:color="auto" w:fill="FFFFFF"/>
              <w:ind w:left="25"/>
            </w:pPr>
            <w:r w:rsidRPr="00600B23">
              <w:rPr>
                <w:i/>
                <w:iCs/>
              </w:rPr>
              <w:t xml:space="preserve">Самостоятельная работа. </w:t>
            </w:r>
            <w:r w:rsidRPr="00600B23">
              <w:t>Написание аннотаций, отзывов и рецензий на театральные или кинематогра</w:t>
            </w:r>
            <w:r w:rsidRPr="00600B23">
              <w:softHyphen/>
              <w:t xml:space="preserve">фические версии комедии. Подготовка к </w:t>
            </w:r>
            <w:proofErr w:type="gramStart"/>
            <w:r w:rsidRPr="00600B23">
              <w:t>контрольному</w:t>
            </w:r>
            <w:proofErr w:type="gramEnd"/>
          </w:p>
          <w:p w:rsidR="00600B23" w:rsidRPr="00600B23" w:rsidRDefault="00600B23" w:rsidP="00600B23">
            <w:pPr>
              <w:shd w:val="clear" w:color="auto" w:fill="FFFFFF"/>
              <w:ind w:left="25"/>
            </w:pPr>
            <w:r w:rsidRPr="00600B23">
              <w:rPr>
                <w:i/>
                <w:iCs/>
              </w:rPr>
              <w:t xml:space="preserve">Самостоятельная работа. </w:t>
            </w:r>
            <w:r w:rsidRPr="00600B23">
              <w:t>Письменный ответ на вопросы: «Почему пьесу „Горе от ума" считают ко</w:t>
            </w:r>
            <w:r w:rsidRPr="00600B23">
              <w:softHyphen/>
              <w:t xml:space="preserve">медией?», «Какие пороки </w:t>
            </w:r>
            <w:proofErr w:type="spellStart"/>
            <w:r w:rsidRPr="00600B23">
              <w:t>фамусовской</w:t>
            </w:r>
            <w:proofErr w:type="spellEnd"/>
            <w:r w:rsidRPr="00600B23">
              <w:t xml:space="preserve"> Москвы об</w:t>
            </w:r>
            <w:r w:rsidRPr="00600B23">
              <w:softHyphen/>
              <w:t xml:space="preserve">личает Чацкий в своих монологах?». </w:t>
            </w:r>
          </w:p>
        </w:tc>
        <w:tc>
          <w:tcPr>
            <w:tcW w:w="2192" w:type="dxa"/>
            <w:gridSpan w:val="3"/>
          </w:tcPr>
          <w:p w:rsidR="00600B23" w:rsidRPr="003A7AA0" w:rsidRDefault="00600B23" w:rsidP="0089393D">
            <w:pPr>
              <w:jc w:val="center"/>
            </w:pPr>
          </w:p>
        </w:tc>
      </w:tr>
      <w:tr w:rsidR="00600B23" w:rsidRPr="0089393D" w:rsidTr="00CB5541">
        <w:tc>
          <w:tcPr>
            <w:tcW w:w="674" w:type="dxa"/>
          </w:tcPr>
          <w:p w:rsidR="00600B23" w:rsidRDefault="00600B23" w:rsidP="00CC09B7">
            <w:pPr>
              <w:jc w:val="center"/>
            </w:pPr>
            <w:r>
              <w:t>23</w:t>
            </w:r>
          </w:p>
        </w:tc>
        <w:tc>
          <w:tcPr>
            <w:tcW w:w="855" w:type="dxa"/>
          </w:tcPr>
          <w:p w:rsidR="00600B23" w:rsidRDefault="00600B23" w:rsidP="0089393D">
            <w:pPr>
              <w:jc w:val="center"/>
            </w:pPr>
            <w:r>
              <w:t>21.10.</w:t>
            </w:r>
          </w:p>
        </w:tc>
        <w:tc>
          <w:tcPr>
            <w:tcW w:w="855" w:type="dxa"/>
          </w:tcPr>
          <w:p w:rsidR="00600B23" w:rsidRPr="003A7AA0" w:rsidRDefault="00600B23" w:rsidP="0089393D">
            <w:pPr>
              <w:jc w:val="center"/>
            </w:pPr>
          </w:p>
        </w:tc>
        <w:tc>
          <w:tcPr>
            <w:tcW w:w="2971" w:type="dxa"/>
          </w:tcPr>
          <w:p w:rsidR="00600B23" w:rsidRPr="00600B23" w:rsidRDefault="00600B23" w:rsidP="00C52A00">
            <w:pPr>
              <w:shd w:val="clear" w:color="auto" w:fill="FFFFFF"/>
              <w:spacing w:before="86"/>
              <w:ind w:left="14"/>
              <w:rPr>
                <w:b/>
                <w:bCs/>
              </w:rPr>
            </w:pPr>
            <w:proofErr w:type="spellStart"/>
            <w:r>
              <w:rPr>
                <w:b/>
              </w:rPr>
              <w:t>Р</w:t>
            </w:r>
            <w:r w:rsidRPr="00600B23">
              <w:rPr>
                <w:b/>
              </w:rPr>
              <w:t>р</w:t>
            </w:r>
            <w:proofErr w:type="spellEnd"/>
            <w:r>
              <w:rPr>
                <w:b/>
              </w:rPr>
              <w:t>.</w:t>
            </w:r>
            <w:r w:rsidRPr="00600B23">
              <w:rPr>
                <w:b/>
              </w:rPr>
              <w:t xml:space="preserve">  Контрольное сочине</w:t>
            </w:r>
            <w:r w:rsidRPr="00600B23">
              <w:rPr>
                <w:b/>
              </w:rPr>
              <w:softHyphen/>
              <w:t xml:space="preserve">ние по комедии </w:t>
            </w:r>
            <w:r w:rsidRPr="00600B23">
              <w:rPr>
                <w:b/>
                <w:bCs/>
              </w:rPr>
              <w:t>А. С. Грибоедова «Го</w:t>
            </w:r>
            <w:r w:rsidRPr="00600B23">
              <w:rPr>
                <w:b/>
                <w:bCs/>
              </w:rPr>
              <w:softHyphen/>
              <w:t xml:space="preserve">ре от ума». </w:t>
            </w:r>
          </w:p>
        </w:tc>
        <w:tc>
          <w:tcPr>
            <w:tcW w:w="3122" w:type="dxa"/>
          </w:tcPr>
          <w:p w:rsidR="00600B23" w:rsidRPr="00600B23" w:rsidRDefault="00600B23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  <w:r>
              <w:rPr>
                <w:bCs/>
              </w:rPr>
              <w:t>А.</w:t>
            </w:r>
            <w:r w:rsidRPr="00600B23">
              <w:rPr>
                <w:bCs/>
              </w:rPr>
              <w:t>С. Грибоедов. «Го</w:t>
            </w:r>
            <w:r w:rsidRPr="00600B23">
              <w:rPr>
                <w:bCs/>
              </w:rPr>
              <w:softHyphen/>
              <w:t xml:space="preserve">ре от ума». </w:t>
            </w:r>
            <w:r w:rsidRPr="00600B23">
              <w:t>Контрольное сочине</w:t>
            </w:r>
            <w:r w:rsidRPr="00600B23">
              <w:softHyphen/>
              <w:t xml:space="preserve">ние </w:t>
            </w:r>
          </w:p>
        </w:tc>
        <w:tc>
          <w:tcPr>
            <w:tcW w:w="4948" w:type="dxa"/>
          </w:tcPr>
          <w:p w:rsidR="00600B23" w:rsidRPr="00600B23" w:rsidRDefault="00600B23" w:rsidP="00C52A00">
            <w:pPr>
              <w:shd w:val="clear" w:color="auto" w:fill="FFFFFF"/>
              <w:ind w:left="-24" w:right="32"/>
            </w:pPr>
            <w:r w:rsidRPr="00600B23">
              <w:t>Написание сочинения на литературном материале с использованием</w:t>
            </w:r>
            <w:r>
              <w:t xml:space="preserve"> собственного жизненного и чита</w:t>
            </w:r>
            <w:r w:rsidRPr="00600B23">
              <w:t>тельского опыта. Составление плана ответа на про</w:t>
            </w:r>
            <w:r w:rsidRPr="00600B23">
              <w:softHyphen/>
              <w:t xml:space="preserve">блемный </w:t>
            </w:r>
            <w:r w:rsidRPr="00600B23">
              <w:lastRenderedPageBreak/>
              <w:t>вопрос. Письменный ответ на один из про</w:t>
            </w:r>
            <w:r w:rsidRPr="00600B23">
              <w:softHyphen/>
              <w:t>блемных вопросов:</w:t>
            </w:r>
          </w:p>
          <w:p w:rsidR="00600B23" w:rsidRPr="00600B23" w:rsidRDefault="00600B23" w:rsidP="00600B23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288"/>
              </w:tabs>
              <w:suppressAutoHyphens w:val="0"/>
              <w:autoSpaceDE w:val="0"/>
              <w:autoSpaceDN w:val="0"/>
              <w:adjustRightInd w:val="0"/>
              <w:ind w:left="-24" w:right="58"/>
              <w:rPr>
                <w:spacing w:val="-22"/>
              </w:rPr>
            </w:pPr>
            <w:r w:rsidRPr="00600B23">
              <w:t xml:space="preserve">В чём общечеловеческое звучание образов </w:t>
            </w:r>
            <w:proofErr w:type="spellStart"/>
            <w:r w:rsidRPr="00600B23">
              <w:t>фамусовского</w:t>
            </w:r>
            <w:proofErr w:type="spellEnd"/>
            <w:r w:rsidRPr="00600B23">
              <w:t xml:space="preserve"> общества?</w:t>
            </w:r>
          </w:p>
          <w:p w:rsidR="00600B23" w:rsidRPr="00600B23" w:rsidRDefault="00600B23" w:rsidP="00600B23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288"/>
              </w:tabs>
              <w:suppressAutoHyphens w:val="0"/>
              <w:autoSpaceDE w:val="0"/>
              <w:autoSpaceDN w:val="0"/>
              <w:adjustRightInd w:val="0"/>
              <w:ind w:left="-24"/>
              <w:rPr>
                <w:spacing w:val="-12"/>
              </w:rPr>
            </w:pPr>
            <w:r w:rsidRPr="00600B23">
              <w:rPr>
                <w:spacing w:val="-1"/>
              </w:rPr>
              <w:t>Каковы сильные и слабые стороны характера Чацкого?</w:t>
            </w:r>
          </w:p>
          <w:p w:rsidR="00600B23" w:rsidRPr="00600B23" w:rsidRDefault="00600B23" w:rsidP="00600B23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288"/>
              </w:tabs>
              <w:suppressAutoHyphens w:val="0"/>
              <w:autoSpaceDE w:val="0"/>
              <w:autoSpaceDN w:val="0"/>
              <w:adjustRightInd w:val="0"/>
              <w:ind w:left="-24" w:right="68"/>
              <w:rPr>
                <w:spacing w:val="-8"/>
              </w:rPr>
            </w:pPr>
            <w:r w:rsidRPr="00600B23">
              <w:t>Почему образ Софьи получил разноречивые оцен</w:t>
            </w:r>
            <w:r w:rsidRPr="00600B23">
              <w:softHyphen/>
              <w:t>ки в критике?</w:t>
            </w:r>
          </w:p>
          <w:p w:rsidR="00600B23" w:rsidRPr="00600B23" w:rsidRDefault="00600B23" w:rsidP="00600B23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288"/>
              </w:tabs>
              <w:suppressAutoHyphens w:val="0"/>
              <w:autoSpaceDE w:val="0"/>
              <w:autoSpaceDN w:val="0"/>
              <w:adjustRightInd w:val="0"/>
              <w:ind w:left="-24" w:right="76"/>
              <w:rPr>
                <w:spacing w:val="-6"/>
              </w:rPr>
            </w:pPr>
            <w:r w:rsidRPr="00600B23">
              <w:t>В чём особенности конфликта и комедийной ин</w:t>
            </w:r>
            <w:r w:rsidRPr="00600B23">
              <w:softHyphen/>
              <w:t>триги в пьесе «Горе от ума»?</w:t>
            </w:r>
          </w:p>
          <w:p w:rsidR="00600B23" w:rsidRPr="00600B23" w:rsidRDefault="00600B23" w:rsidP="00600B23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288"/>
              </w:tabs>
              <w:suppressAutoHyphens w:val="0"/>
              <w:autoSpaceDE w:val="0"/>
              <w:autoSpaceDN w:val="0"/>
              <w:adjustRightInd w:val="0"/>
              <w:ind w:left="-24"/>
              <w:rPr>
                <w:spacing w:val="-10"/>
              </w:rPr>
            </w:pPr>
            <w:r w:rsidRPr="00600B23">
              <w:t>Как особенности речи персонажей комедии «Горе от ума» раскрывают своеобразие их характеров? Нахождение ошибок и редактирование черновых ва</w:t>
            </w:r>
            <w:r w:rsidRPr="00600B23">
              <w:softHyphen/>
              <w:t xml:space="preserve">риантов собственных письменных работ. </w:t>
            </w:r>
            <w:r w:rsidRPr="00600B23">
              <w:rPr>
                <w:i/>
                <w:iCs/>
              </w:rPr>
              <w:t xml:space="preserve">Самостоятельная работа. </w:t>
            </w:r>
            <w:r w:rsidRPr="00600B23">
              <w:t>Подбор материала и под</w:t>
            </w:r>
            <w:r w:rsidRPr="00600B23">
              <w:softHyphen/>
              <w:t>готовка устного сообщения о биографии и творчестве Пушкина (детство, Лицей) с использованием матери</w:t>
            </w:r>
            <w:r w:rsidRPr="00600B23">
              <w:softHyphen/>
              <w:t>алов практикума «Читаем, думаем, спорим...», спра</w:t>
            </w:r>
            <w:r w:rsidRPr="00600B23">
              <w:softHyphen/>
              <w:t xml:space="preserve">вочной литературы и ресурсов Интернета. </w:t>
            </w:r>
          </w:p>
        </w:tc>
        <w:tc>
          <w:tcPr>
            <w:tcW w:w="2192" w:type="dxa"/>
            <w:gridSpan w:val="3"/>
          </w:tcPr>
          <w:p w:rsidR="00600B23" w:rsidRPr="003A7AA0" w:rsidRDefault="00600B23" w:rsidP="0089393D">
            <w:pPr>
              <w:jc w:val="center"/>
            </w:pPr>
          </w:p>
        </w:tc>
      </w:tr>
      <w:tr w:rsidR="00C719DA" w:rsidRPr="0089393D" w:rsidTr="00CB5541">
        <w:tc>
          <w:tcPr>
            <w:tcW w:w="674" w:type="dxa"/>
          </w:tcPr>
          <w:p w:rsidR="00C719DA" w:rsidRDefault="00C719DA" w:rsidP="00CC09B7">
            <w:pPr>
              <w:jc w:val="center"/>
            </w:pPr>
            <w:r>
              <w:lastRenderedPageBreak/>
              <w:t>24</w:t>
            </w:r>
          </w:p>
        </w:tc>
        <w:tc>
          <w:tcPr>
            <w:tcW w:w="855" w:type="dxa"/>
          </w:tcPr>
          <w:p w:rsidR="00C719DA" w:rsidRDefault="006152E2" w:rsidP="0089393D">
            <w:pPr>
              <w:jc w:val="center"/>
            </w:pPr>
            <w:r>
              <w:t>25</w:t>
            </w:r>
            <w:r w:rsidR="00C719DA">
              <w:t>.10.</w:t>
            </w:r>
          </w:p>
        </w:tc>
        <w:tc>
          <w:tcPr>
            <w:tcW w:w="855" w:type="dxa"/>
          </w:tcPr>
          <w:p w:rsidR="00C719DA" w:rsidRPr="003A7AA0" w:rsidRDefault="00C719DA" w:rsidP="0089393D">
            <w:pPr>
              <w:jc w:val="center"/>
            </w:pPr>
          </w:p>
        </w:tc>
        <w:tc>
          <w:tcPr>
            <w:tcW w:w="2971" w:type="dxa"/>
          </w:tcPr>
          <w:p w:rsidR="00C719DA" w:rsidRPr="00C719DA" w:rsidRDefault="00C719DA" w:rsidP="00C52A00">
            <w:pPr>
              <w:shd w:val="clear" w:color="auto" w:fill="FFFFFF"/>
              <w:ind w:left="50" w:right="47"/>
            </w:pPr>
            <w:r>
              <w:rPr>
                <w:bCs/>
              </w:rPr>
              <w:t>А.</w:t>
            </w:r>
            <w:r w:rsidRPr="00C719DA">
              <w:rPr>
                <w:bCs/>
              </w:rPr>
              <w:t>С. Пушкин: жизнь и творчество. Лицейская ли</w:t>
            </w:r>
            <w:r w:rsidRPr="00C719DA">
              <w:rPr>
                <w:bCs/>
              </w:rPr>
              <w:softHyphen/>
              <w:t xml:space="preserve">рика. </w:t>
            </w:r>
          </w:p>
        </w:tc>
        <w:tc>
          <w:tcPr>
            <w:tcW w:w="3122" w:type="dxa"/>
          </w:tcPr>
          <w:p w:rsidR="00C719DA" w:rsidRPr="00C719DA" w:rsidRDefault="008E0028" w:rsidP="00C52A00">
            <w:pPr>
              <w:shd w:val="clear" w:color="auto" w:fill="FFFFFF"/>
              <w:ind w:left="50" w:right="47"/>
            </w:pPr>
            <w:r>
              <w:rPr>
                <w:bCs/>
              </w:rPr>
              <w:t>А.</w:t>
            </w:r>
            <w:r w:rsidR="00C719DA" w:rsidRPr="00C719DA">
              <w:rPr>
                <w:bCs/>
              </w:rPr>
              <w:t>С. Пушкин: жизнь и творчество. Лицейская ли</w:t>
            </w:r>
            <w:r w:rsidR="00C719DA" w:rsidRPr="00C719DA">
              <w:rPr>
                <w:bCs/>
              </w:rPr>
              <w:softHyphen/>
              <w:t>рика</w:t>
            </w:r>
            <w:r w:rsidR="00C719DA">
              <w:rPr>
                <w:bCs/>
              </w:rPr>
              <w:t xml:space="preserve">  (стихотворения по вы</w:t>
            </w:r>
            <w:r w:rsidR="00C719DA">
              <w:rPr>
                <w:bCs/>
              </w:rPr>
              <w:softHyphen/>
              <w:t xml:space="preserve">бору </w:t>
            </w:r>
            <w:r w:rsidR="00C719DA" w:rsidRPr="00C719DA">
              <w:rPr>
                <w:bCs/>
              </w:rPr>
              <w:t xml:space="preserve">учителя).     </w:t>
            </w:r>
            <w:r w:rsidR="00C719DA" w:rsidRPr="00C719DA">
              <w:t>Хронология жизни    и    творчества    поэта. Многообразие    тем,     жанров, мотивов лирики (с повторени</w:t>
            </w:r>
            <w:r w:rsidR="00C719DA" w:rsidRPr="00C719DA">
              <w:softHyphen/>
              <w:t>ем ранее изученного): тема че</w:t>
            </w:r>
            <w:r w:rsidR="00C719DA" w:rsidRPr="00C719DA">
              <w:softHyphen/>
              <w:t>ловека и природы, тема любви и дружбы, тема свободы, исто</w:t>
            </w:r>
            <w:r w:rsidR="00C719DA" w:rsidRPr="00C719DA">
              <w:softHyphen/>
              <w:t>рическая</w:t>
            </w:r>
            <w:r w:rsidR="00C719DA">
              <w:t xml:space="preserve"> тема. Мотив дружбы, прочного союза   друзей. </w:t>
            </w:r>
            <w:r w:rsidR="00C719DA" w:rsidRPr="00C719DA">
              <w:t>Вер</w:t>
            </w:r>
            <w:r w:rsidR="00C719DA" w:rsidRPr="00C719DA">
              <w:softHyphen/>
              <w:t xml:space="preserve">ность   лицейской   дружбе    на </w:t>
            </w:r>
            <w:r w:rsidR="00C719DA" w:rsidRPr="00C719DA">
              <w:lastRenderedPageBreak/>
              <w:t>протяжении всей жизни поэта. Пушкин и декабристы</w:t>
            </w:r>
            <w:r w:rsidR="00C719DA">
              <w:t>.</w:t>
            </w:r>
          </w:p>
        </w:tc>
        <w:tc>
          <w:tcPr>
            <w:tcW w:w="4948" w:type="dxa"/>
          </w:tcPr>
          <w:p w:rsidR="00C719DA" w:rsidRPr="00C719DA" w:rsidRDefault="00C719DA" w:rsidP="00C52A00">
            <w:pPr>
              <w:shd w:val="clear" w:color="auto" w:fill="FFFFFF"/>
              <w:ind w:left="-24"/>
            </w:pPr>
            <w:r w:rsidRPr="00C719DA">
              <w:lastRenderedPageBreak/>
              <w:t>Конспектирование лекции учителя о жизни и твор</w:t>
            </w:r>
            <w:r w:rsidRPr="00C719DA">
              <w:softHyphen/>
              <w:t>честве Пушкина. Устный рассказ о раннем периоде его жизни и творчества. Подбор и обобщение допол</w:t>
            </w:r>
            <w:r w:rsidRPr="00C719DA">
              <w:softHyphen/>
              <w:t>нительного материала о биографии поэта. Обсужде</w:t>
            </w:r>
            <w:r w:rsidRPr="00C719DA">
              <w:softHyphen/>
              <w:t>ние портретов людей из пушкинского окружения (см. практикум «Читаем, думаем, спорим...»). Выразитель</w:t>
            </w:r>
            <w:r w:rsidRPr="00C719DA">
              <w:softHyphen/>
              <w:t>ное чтение стихотворений (в том числе наизусть). Со</w:t>
            </w:r>
            <w:r w:rsidRPr="00C719DA">
              <w:softHyphen/>
              <w:t>ставление лексических и историко-культурных ком</w:t>
            </w:r>
            <w:r w:rsidRPr="00C719DA">
              <w:softHyphen/>
              <w:t>ментариев. Устный или письменный ответ на вопрос (с использованием цитирования). Участие в коллек</w:t>
            </w:r>
            <w:r w:rsidRPr="00C719DA">
              <w:softHyphen/>
              <w:t>тивном диалоге. Определение характерных признаков лирических жанров на примерах изучаемых стихотво</w:t>
            </w:r>
            <w:r w:rsidRPr="00C719DA">
              <w:softHyphen/>
              <w:t xml:space="preserve">рений. Обсуждение изображений поэта. </w:t>
            </w:r>
            <w:r w:rsidRPr="00C719DA">
              <w:rPr>
                <w:i/>
                <w:iCs/>
              </w:rPr>
              <w:lastRenderedPageBreak/>
              <w:t xml:space="preserve">Практическая  работа.   </w:t>
            </w:r>
            <w:r w:rsidRPr="00C719DA">
              <w:t>Выявление  художественно значимых    изобразительно-выразительных    средств языка поэта (поэтический словарь, тропы, поэтиче</w:t>
            </w:r>
            <w:r w:rsidRPr="00C719DA">
              <w:softHyphen/>
              <w:t>ский синтаксис, фоника и др.) и определение их ху</w:t>
            </w:r>
            <w:r w:rsidRPr="00C719DA">
              <w:softHyphen/>
              <w:t>дожественной функции.</w:t>
            </w:r>
          </w:p>
          <w:p w:rsidR="00C719DA" w:rsidRPr="00C719DA" w:rsidRDefault="00C719DA" w:rsidP="00C719DA">
            <w:pPr>
              <w:shd w:val="clear" w:color="auto" w:fill="FFFFFF"/>
              <w:ind w:left="-24"/>
            </w:pPr>
            <w:r w:rsidRPr="00C719DA">
              <w:rPr>
                <w:i/>
                <w:iCs/>
              </w:rPr>
              <w:t xml:space="preserve">Самостоятельная работа. </w:t>
            </w:r>
            <w:r w:rsidRPr="00C719DA">
              <w:t>Конспектирование статьи учебника «Александр Сергеевич Пушкин». Подготовка выразительного чтения стихотворений наизусть. Составление хронологической таблицы жизни и творчества Пушкина. Подготовка сообщения «Поэти</w:t>
            </w:r>
            <w:r w:rsidRPr="00C719DA">
              <w:softHyphen/>
              <w:t>ческие связи Пушкина с декабристами» или сообще</w:t>
            </w:r>
            <w:r w:rsidRPr="00C719DA">
              <w:softHyphen/>
              <w:t>ния об одном из периодов его жизни и творчест</w:t>
            </w:r>
            <w:r>
              <w:t xml:space="preserve">ва с использованием материалов, </w:t>
            </w:r>
            <w:r w:rsidRPr="00C719DA">
              <w:t>практикума «Читаем, думаем, спорим...»</w:t>
            </w:r>
          </w:p>
        </w:tc>
        <w:tc>
          <w:tcPr>
            <w:tcW w:w="2192" w:type="dxa"/>
            <w:gridSpan w:val="3"/>
          </w:tcPr>
          <w:p w:rsidR="00C719DA" w:rsidRPr="003A7AA0" w:rsidRDefault="00C719DA" w:rsidP="0089393D">
            <w:pPr>
              <w:jc w:val="center"/>
            </w:pPr>
          </w:p>
        </w:tc>
      </w:tr>
      <w:tr w:rsidR="00C719DA" w:rsidRPr="0089393D" w:rsidTr="00CB5541">
        <w:tc>
          <w:tcPr>
            <w:tcW w:w="674" w:type="dxa"/>
          </w:tcPr>
          <w:p w:rsidR="00C719DA" w:rsidRDefault="00C719DA" w:rsidP="00CC09B7">
            <w:pPr>
              <w:jc w:val="center"/>
            </w:pPr>
            <w:r>
              <w:lastRenderedPageBreak/>
              <w:t>25</w:t>
            </w:r>
          </w:p>
        </w:tc>
        <w:tc>
          <w:tcPr>
            <w:tcW w:w="855" w:type="dxa"/>
          </w:tcPr>
          <w:p w:rsidR="00C719DA" w:rsidRDefault="00C719DA" w:rsidP="0089393D">
            <w:pPr>
              <w:jc w:val="center"/>
            </w:pPr>
            <w:r>
              <w:t>27.10.</w:t>
            </w:r>
          </w:p>
        </w:tc>
        <w:tc>
          <w:tcPr>
            <w:tcW w:w="855" w:type="dxa"/>
          </w:tcPr>
          <w:p w:rsidR="00C719DA" w:rsidRPr="003A7AA0" w:rsidRDefault="00C719DA" w:rsidP="0089393D">
            <w:pPr>
              <w:jc w:val="center"/>
            </w:pPr>
          </w:p>
        </w:tc>
        <w:tc>
          <w:tcPr>
            <w:tcW w:w="2971" w:type="dxa"/>
          </w:tcPr>
          <w:p w:rsidR="00C719DA" w:rsidRPr="00C719DA" w:rsidRDefault="008E0028" w:rsidP="00C52A00">
            <w:pPr>
              <w:shd w:val="clear" w:color="auto" w:fill="FFFFFF"/>
            </w:pPr>
            <w:r>
              <w:rPr>
                <w:bCs/>
              </w:rPr>
              <w:t>А.</w:t>
            </w:r>
            <w:r w:rsidR="00C719DA" w:rsidRPr="00C719DA">
              <w:rPr>
                <w:bCs/>
              </w:rPr>
              <w:t>С. Пушкин. Ли</w:t>
            </w:r>
            <w:r w:rsidR="00C719DA" w:rsidRPr="00C719DA">
              <w:rPr>
                <w:bCs/>
              </w:rPr>
              <w:softHyphen/>
              <w:t>рика петербургского, южного и Михайловского периодов.</w:t>
            </w:r>
          </w:p>
          <w:p w:rsidR="00C719DA" w:rsidRPr="00C719DA" w:rsidRDefault="00C719DA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C719DA" w:rsidRPr="00C719DA" w:rsidRDefault="008E0028" w:rsidP="00C52A00">
            <w:pPr>
              <w:shd w:val="clear" w:color="auto" w:fill="FFFFFF"/>
            </w:pPr>
            <w:r>
              <w:rPr>
                <w:bCs/>
              </w:rPr>
              <w:t>А.</w:t>
            </w:r>
            <w:r w:rsidR="00C719DA" w:rsidRPr="00C719DA">
              <w:rPr>
                <w:bCs/>
              </w:rPr>
              <w:t>С. Пушкин. Ли</w:t>
            </w:r>
            <w:r w:rsidR="00C719DA" w:rsidRPr="00C719DA">
              <w:rPr>
                <w:bCs/>
              </w:rPr>
              <w:softHyphen/>
              <w:t>рика петербургского, южного и Михайловского периодов: «К Чаадаев</w:t>
            </w:r>
            <w:r w:rsidR="00C719DA">
              <w:rPr>
                <w:bCs/>
              </w:rPr>
              <w:t xml:space="preserve">у», «К морю», </w:t>
            </w:r>
            <w:r w:rsidR="00C719DA" w:rsidRPr="00C719DA">
              <w:rPr>
                <w:bCs/>
              </w:rPr>
              <w:t xml:space="preserve">«Анчар». </w:t>
            </w:r>
            <w:r w:rsidR="00C719DA" w:rsidRPr="00C719DA">
              <w:t>Проблема свободы, служения родине. Тема свобо</w:t>
            </w:r>
            <w:r w:rsidR="00C719DA" w:rsidRPr="00C719DA">
              <w:softHyphen/>
              <w:t>ды и власти. Единение красо</w:t>
            </w:r>
            <w:r w:rsidR="00C719DA" w:rsidRPr="00C719DA">
              <w:softHyphen/>
              <w:t>ты природы, красоты человека, красоты жизни в пейзажной лирике. Стихотворения в ак</w:t>
            </w:r>
            <w:r w:rsidR="00C719DA" w:rsidRPr="00C719DA">
              <w:softHyphen/>
              <w:t>тёрском исполнении</w:t>
            </w:r>
          </w:p>
          <w:p w:rsidR="00C719DA" w:rsidRPr="00C719DA" w:rsidRDefault="00C719DA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48" w:type="dxa"/>
          </w:tcPr>
          <w:p w:rsidR="00C719DA" w:rsidRPr="00C719DA" w:rsidRDefault="00C719DA" w:rsidP="00C52A00">
            <w:pPr>
              <w:shd w:val="clear" w:color="auto" w:fill="FFFFFF"/>
            </w:pPr>
            <w:r w:rsidRPr="00C719DA">
              <w:t>Выразительное чтение стихотворений (в том чис</w:t>
            </w:r>
            <w:r w:rsidRPr="00C719DA">
              <w:softHyphen/>
              <w:t>ле наизусть). Составление лексических и историко-культурных комментариев. Устное рецензирование выразительного чтения одноклассников, исполнения актёров (см. задания фонохрестоматии). Формули</w:t>
            </w:r>
            <w:r w:rsidRPr="00C719DA">
              <w:softHyphen/>
              <w:t>рование вопросов по тексту стихотворений. Устный или письменный ответ на вопрос (с использованием цитирования). Участие в коллективном диалоге. Вы</w:t>
            </w:r>
            <w:r w:rsidRPr="00C719DA">
              <w:softHyphen/>
              <w:t>явление характерных для романтической лирики тем, образов и приёмов изображения человека. Соотнесе</w:t>
            </w:r>
            <w:r w:rsidRPr="00C719DA">
              <w:softHyphen/>
              <w:t xml:space="preserve">ние содержания стихотворений с романтическими принципами изображения жизни и человека. </w:t>
            </w:r>
            <w:r w:rsidRPr="00C719DA">
              <w:rPr>
                <w:i/>
                <w:iCs/>
              </w:rPr>
              <w:t xml:space="preserve">Практическая работа. </w:t>
            </w:r>
            <w:r w:rsidRPr="00C719DA">
              <w:t>Характеристика особенно</w:t>
            </w:r>
            <w:r w:rsidRPr="00C719DA">
              <w:softHyphen/>
              <w:t>стей поэзии русского романтизма (на уровне языка, композиции, образа времени и пространства, образа романтического героя) (по группам).</w:t>
            </w:r>
          </w:p>
          <w:p w:rsidR="00C719DA" w:rsidRPr="00C719DA" w:rsidRDefault="00C719DA" w:rsidP="00C52A00">
            <w:pPr>
              <w:shd w:val="clear" w:color="auto" w:fill="FFFFFF"/>
            </w:pPr>
            <w:r w:rsidRPr="00C719DA">
              <w:rPr>
                <w:i/>
                <w:iCs/>
              </w:rPr>
              <w:t xml:space="preserve">Самостоятельная работа. </w:t>
            </w:r>
            <w:r w:rsidRPr="00C719DA">
              <w:t xml:space="preserve">Подготовка </w:t>
            </w:r>
            <w:r w:rsidRPr="00C719DA">
              <w:lastRenderedPageBreak/>
              <w:t>выразитель</w:t>
            </w:r>
            <w:r w:rsidRPr="00C719DA">
              <w:softHyphen/>
              <w:t>ного чтения стихотворений наизусть и их письмен</w:t>
            </w:r>
            <w:r w:rsidRPr="00C719DA">
              <w:softHyphen/>
              <w:t>ный анализ. Подготовка сообщения об одном из адре</w:t>
            </w:r>
            <w:r w:rsidRPr="00C719DA">
              <w:softHyphen/>
              <w:t xml:space="preserve">сатов любовной лирики Пушкина (с использованием материалов практикума «Читаем, думаем, спорим...», справочной литературы и ресурсов Интернета). </w:t>
            </w:r>
          </w:p>
        </w:tc>
        <w:tc>
          <w:tcPr>
            <w:tcW w:w="2192" w:type="dxa"/>
            <w:gridSpan w:val="3"/>
          </w:tcPr>
          <w:p w:rsidR="00C719DA" w:rsidRPr="003A7AA0" w:rsidRDefault="00C719DA" w:rsidP="0089393D">
            <w:pPr>
              <w:jc w:val="center"/>
            </w:pPr>
          </w:p>
        </w:tc>
      </w:tr>
      <w:tr w:rsidR="00C719DA" w:rsidRPr="0089393D" w:rsidTr="00CB5541">
        <w:tc>
          <w:tcPr>
            <w:tcW w:w="674" w:type="dxa"/>
          </w:tcPr>
          <w:p w:rsidR="00C719DA" w:rsidRDefault="00C719DA" w:rsidP="00CC09B7">
            <w:pPr>
              <w:jc w:val="center"/>
            </w:pPr>
            <w:r>
              <w:lastRenderedPageBreak/>
              <w:t>26</w:t>
            </w:r>
          </w:p>
        </w:tc>
        <w:tc>
          <w:tcPr>
            <w:tcW w:w="855" w:type="dxa"/>
          </w:tcPr>
          <w:p w:rsidR="00C719DA" w:rsidRDefault="00C719DA" w:rsidP="0089393D">
            <w:pPr>
              <w:jc w:val="center"/>
            </w:pPr>
            <w:r>
              <w:t>28.10.</w:t>
            </w:r>
          </w:p>
        </w:tc>
        <w:tc>
          <w:tcPr>
            <w:tcW w:w="855" w:type="dxa"/>
          </w:tcPr>
          <w:p w:rsidR="00C719DA" w:rsidRPr="003A7AA0" w:rsidRDefault="00C719DA" w:rsidP="0089393D">
            <w:pPr>
              <w:jc w:val="center"/>
            </w:pPr>
          </w:p>
        </w:tc>
        <w:tc>
          <w:tcPr>
            <w:tcW w:w="2971" w:type="dxa"/>
          </w:tcPr>
          <w:p w:rsidR="00C719DA" w:rsidRPr="00C719DA" w:rsidRDefault="008E0028" w:rsidP="00C52A00">
            <w:pPr>
              <w:shd w:val="clear" w:color="auto" w:fill="FFFFFF"/>
              <w:spacing w:before="43"/>
              <w:ind w:left="4"/>
            </w:pPr>
            <w:r>
              <w:rPr>
                <w:bCs/>
              </w:rPr>
              <w:t>А.</w:t>
            </w:r>
            <w:r w:rsidR="00C719DA" w:rsidRPr="00C719DA">
              <w:rPr>
                <w:bCs/>
              </w:rPr>
              <w:t>С. Пушкин. Лю</w:t>
            </w:r>
            <w:r w:rsidR="00C719DA" w:rsidRPr="00C719DA">
              <w:rPr>
                <w:bCs/>
              </w:rPr>
              <w:softHyphen/>
              <w:t>бовь как гармония душ в ин</w:t>
            </w:r>
            <w:r w:rsidR="00C719DA" w:rsidRPr="00C719DA">
              <w:rPr>
                <w:bCs/>
              </w:rPr>
              <w:softHyphen/>
              <w:t xml:space="preserve">тимной лирике поэта. </w:t>
            </w:r>
            <w:r w:rsidR="00C719DA">
              <w:t>Адресаты лю</w:t>
            </w:r>
            <w:r w:rsidR="00C719DA" w:rsidRPr="00C719DA">
              <w:t>бовной лирики.</w:t>
            </w:r>
          </w:p>
          <w:p w:rsidR="00C719DA" w:rsidRPr="00C719DA" w:rsidRDefault="00C719DA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C719DA" w:rsidRPr="00C719DA" w:rsidRDefault="008E0028" w:rsidP="00C52A00">
            <w:pPr>
              <w:shd w:val="clear" w:color="auto" w:fill="FFFFFF"/>
              <w:spacing w:before="43"/>
              <w:ind w:left="4"/>
            </w:pPr>
            <w:r>
              <w:rPr>
                <w:bCs/>
              </w:rPr>
              <w:t>А.</w:t>
            </w:r>
            <w:r w:rsidR="00C719DA" w:rsidRPr="00C719DA">
              <w:rPr>
                <w:bCs/>
              </w:rPr>
              <w:t>С. Пушкин. Лю</w:t>
            </w:r>
            <w:r w:rsidR="00C719DA" w:rsidRPr="00C719DA">
              <w:rPr>
                <w:bCs/>
              </w:rPr>
              <w:softHyphen/>
              <w:t>бовь как гармония душ в ин</w:t>
            </w:r>
            <w:r w:rsidR="00C719DA" w:rsidRPr="00C719DA">
              <w:rPr>
                <w:bCs/>
              </w:rPr>
              <w:softHyphen/>
              <w:t>тимной лирике поэта: «На холмах Грузии лежит ночная мгла...», «Я вас любил; лю</w:t>
            </w:r>
            <w:r w:rsidR="00C719DA" w:rsidRPr="00C719DA">
              <w:rPr>
                <w:bCs/>
              </w:rPr>
              <w:softHyphen/>
              <w:t xml:space="preserve">бовь ещё, быть может...». </w:t>
            </w:r>
            <w:r w:rsidR="00C719DA" w:rsidRPr="00C719DA">
              <w:t>Одухотворённость и чистота чувства любви. Адресаты лю</w:t>
            </w:r>
            <w:r w:rsidR="00C719DA" w:rsidRPr="00C719DA">
              <w:softHyphen/>
              <w:t>бовной лирики и стихи, им по</w:t>
            </w:r>
            <w:r w:rsidR="00C719DA" w:rsidRPr="00C719DA">
              <w:softHyphen/>
              <w:t>священные. Стихотворения в актёрском исполнении</w:t>
            </w:r>
          </w:p>
          <w:p w:rsidR="00C719DA" w:rsidRPr="00C719DA" w:rsidRDefault="00C719DA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48" w:type="dxa"/>
          </w:tcPr>
          <w:p w:rsidR="00C719DA" w:rsidRPr="00C719DA" w:rsidRDefault="00C719DA" w:rsidP="00C52A00">
            <w:pPr>
              <w:shd w:val="clear" w:color="auto" w:fill="FFFFFF"/>
              <w:ind w:right="7"/>
            </w:pPr>
            <w:r w:rsidRPr="00C719DA">
              <w:t xml:space="preserve">Выразительное чтение стихотворений (в том числе </w:t>
            </w:r>
            <w:r>
              <w:t xml:space="preserve">наизусть). Устное </w:t>
            </w:r>
            <w:r w:rsidRPr="00C719DA">
              <w:t>рецензирование выразительного чтения одноклассников, исполнения актёров (см. зада</w:t>
            </w:r>
            <w:r w:rsidRPr="00C719DA">
              <w:softHyphen/>
              <w:t>ния фонохрестоматии). Формулирование вопросов по тексту произведений. Устный или письменный ответ на вопрос (с использованием цитирования). Участие в коллективном диалоге. Выявление характерных для лирики поэта тем, образов и приёмов изображения человека. Соотнесение содержания стихотворений с романтическими и реалистическими принципами изо</w:t>
            </w:r>
            <w:r w:rsidRPr="00C719DA">
              <w:softHyphen/>
              <w:t xml:space="preserve">бражения жизни и человека. Выявление их тематики, проблематики, идейно-эмоционального содержания. </w:t>
            </w:r>
          </w:p>
          <w:p w:rsidR="00C719DA" w:rsidRPr="00C719DA" w:rsidRDefault="00C719DA" w:rsidP="006152E2">
            <w:pPr>
              <w:shd w:val="clear" w:color="auto" w:fill="FFFFFF"/>
              <w:ind w:right="7"/>
            </w:pPr>
            <w:r w:rsidRPr="00C719DA">
              <w:rPr>
                <w:i/>
                <w:iCs/>
              </w:rPr>
              <w:t xml:space="preserve">Практическая работа. </w:t>
            </w:r>
            <w:r w:rsidRPr="00C719DA">
              <w:t>Выявление художественно значимых изобразительно-выразительных средств языка (поэтический словарь, тропы, поэтический синтаксис, фоника и др.) и определение их художе</w:t>
            </w:r>
            <w:r w:rsidRPr="00C719DA">
              <w:softHyphen/>
              <w:t xml:space="preserve">ственной функции в любовной лирике. </w:t>
            </w:r>
            <w:r w:rsidRPr="00C719DA">
              <w:rPr>
                <w:i/>
                <w:iCs/>
              </w:rPr>
              <w:t xml:space="preserve">Самостоятельная работа. </w:t>
            </w:r>
          </w:p>
        </w:tc>
        <w:tc>
          <w:tcPr>
            <w:tcW w:w="2192" w:type="dxa"/>
            <w:gridSpan w:val="3"/>
          </w:tcPr>
          <w:p w:rsidR="00C719DA" w:rsidRPr="003A7AA0" w:rsidRDefault="00C719DA" w:rsidP="0089393D">
            <w:pPr>
              <w:jc w:val="center"/>
            </w:pPr>
          </w:p>
        </w:tc>
      </w:tr>
      <w:tr w:rsidR="00A00D26" w:rsidRPr="0089393D" w:rsidTr="008D58D0">
        <w:tc>
          <w:tcPr>
            <w:tcW w:w="15617" w:type="dxa"/>
            <w:gridSpan w:val="9"/>
          </w:tcPr>
          <w:p w:rsidR="00A00D26" w:rsidRPr="00A00D26" w:rsidRDefault="00A00D26" w:rsidP="0089393D">
            <w:pPr>
              <w:jc w:val="center"/>
              <w:rPr>
                <w:b/>
              </w:rPr>
            </w:pPr>
            <w:r w:rsidRPr="00A00D26">
              <w:rPr>
                <w:b/>
              </w:rPr>
              <w:t>Вторая четверть (07.11.2022 – 27.12.2022)</w:t>
            </w: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341089">
            <w:pPr>
              <w:jc w:val="center"/>
            </w:pPr>
            <w:r>
              <w:t>27</w:t>
            </w:r>
          </w:p>
        </w:tc>
        <w:tc>
          <w:tcPr>
            <w:tcW w:w="855" w:type="dxa"/>
          </w:tcPr>
          <w:p w:rsidR="00A00D26" w:rsidRDefault="00A00D26" w:rsidP="00341089">
            <w:pPr>
              <w:jc w:val="center"/>
            </w:pPr>
            <w:r>
              <w:t>08.11.</w:t>
            </w:r>
          </w:p>
        </w:tc>
        <w:tc>
          <w:tcPr>
            <w:tcW w:w="855" w:type="dxa"/>
          </w:tcPr>
          <w:p w:rsidR="00A00D26" w:rsidRPr="003A7AA0" w:rsidRDefault="00A00D26" w:rsidP="00341089">
            <w:pPr>
              <w:jc w:val="center"/>
            </w:pPr>
          </w:p>
        </w:tc>
        <w:tc>
          <w:tcPr>
            <w:tcW w:w="2971" w:type="dxa"/>
          </w:tcPr>
          <w:p w:rsidR="00A00D26" w:rsidRPr="00C719DA" w:rsidRDefault="00A00D26" w:rsidP="00341089">
            <w:pPr>
              <w:shd w:val="clear" w:color="auto" w:fill="FFFFFF"/>
              <w:ind w:left="7" w:right="11"/>
            </w:pPr>
            <w:r>
              <w:rPr>
                <w:bCs/>
              </w:rPr>
              <w:t>А.</w:t>
            </w:r>
            <w:r w:rsidRPr="00C719DA">
              <w:rPr>
                <w:bCs/>
              </w:rPr>
              <w:t>С. Пушкин. Тема поэта   и   поэзии:   «Пророк».</w:t>
            </w:r>
          </w:p>
          <w:p w:rsidR="00A00D26" w:rsidRPr="00C719DA" w:rsidRDefault="00A00D26" w:rsidP="00341089">
            <w:pPr>
              <w:shd w:val="clear" w:color="auto" w:fill="FFFFFF"/>
              <w:ind w:right="14"/>
            </w:pPr>
          </w:p>
          <w:p w:rsidR="00A00D26" w:rsidRPr="00C719DA" w:rsidRDefault="00A00D26" w:rsidP="00341089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A00D26" w:rsidRPr="00C719DA" w:rsidRDefault="00A00D26" w:rsidP="00341089">
            <w:pPr>
              <w:shd w:val="clear" w:color="auto" w:fill="FFFFFF"/>
              <w:ind w:left="7" w:right="11"/>
            </w:pPr>
            <w:r>
              <w:rPr>
                <w:bCs/>
              </w:rPr>
              <w:t>А.</w:t>
            </w:r>
            <w:r w:rsidRPr="00C719DA">
              <w:rPr>
                <w:bCs/>
              </w:rPr>
              <w:t>С. Пушкин. Тема поэта   и   поэзии:   «Пророк».</w:t>
            </w:r>
          </w:p>
          <w:p w:rsidR="00A00D26" w:rsidRPr="00C719DA" w:rsidRDefault="00A00D26" w:rsidP="00341089">
            <w:pPr>
              <w:shd w:val="clear" w:color="auto" w:fill="FFFFFF"/>
              <w:ind w:right="14"/>
            </w:pPr>
            <w:r w:rsidRPr="00C719DA">
              <w:t>Раздумья о смысле жизни, о поэзии. Библейские параллели в интерпретации темы творче</w:t>
            </w:r>
            <w:r w:rsidRPr="00C719DA">
              <w:softHyphen/>
              <w:t xml:space="preserve">ства. </w:t>
            </w:r>
            <w:r w:rsidRPr="00C719DA">
              <w:lastRenderedPageBreak/>
              <w:t>Стихотворение в актёр</w:t>
            </w:r>
            <w:r w:rsidRPr="00C719DA">
              <w:softHyphen/>
              <w:t>ском исполнении</w:t>
            </w:r>
          </w:p>
          <w:p w:rsidR="00A00D26" w:rsidRPr="00C719DA" w:rsidRDefault="00A00D26" w:rsidP="00341089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57" w:type="dxa"/>
            <w:gridSpan w:val="2"/>
          </w:tcPr>
          <w:p w:rsidR="00A00D26" w:rsidRPr="00C719DA" w:rsidRDefault="00A00D26" w:rsidP="00341089">
            <w:pPr>
              <w:shd w:val="clear" w:color="auto" w:fill="FFFFFF"/>
              <w:ind w:left="22"/>
            </w:pPr>
            <w:r w:rsidRPr="00C719DA">
              <w:lastRenderedPageBreak/>
              <w:t>Выразительное чтение стихотворения (в том числе наизусть). Устное рецензирование выразительного чтения одноклассников, исполнения актёров (см. за</w:t>
            </w:r>
            <w:r w:rsidRPr="00C719DA">
              <w:softHyphen/>
              <w:t xml:space="preserve">дания фонохрестоматии). Формулирование вопросов по тексту произведения. Устный </w:t>
            </w:r>
            <w:r w:rsidRPr="00C719DA">
              <w:lastRenderedPageBreak/>
              <w:t>или письменный ответ на вопрос (с использованием цитирования). Участие в коллективном диалоге. Соотнесение содер</w:t>
            </w:r>
            <w:r w:rsidRPr="00C719DA">
              <w:softHyphen/>
              <w:t>жания стихотворений с романтическими и реалисти</w:t>
            </w:r>
            <w:r w:rsidRPr="00C719DA">
              <w:softHyphen/>
              <w:t>ческими принципами изображения жизни и челове</w:t>
            </w:r>
            <w:r w:rsidRPr="00C719DA">
              <w:softHyphen/>
              <w:t>ка. Составление лексических и историко-культурных комментариев к стихотворению.</w:t>
            </w:r>
          </w:p>
          <w:p w:rsidR="00A00D26" w:rsidRPr="00C719DA" w:rsidRDefault="00A00D26" w:rsidP="00341089">
            <w:pPr>
              <w:shd w:val="clear" w:color="auto" w:fill="FFFFFF"/>
              <w:spacing w:before="7"/>
              <w:ind w:left="7" w:right="25"/>
            </w:pPr>
            <w:r w:rsidRPr="00C719DA">
              <w:rPr>
                <w:i/>
                <w:iCs/>
              </w:rPr>
              <w:t xml:space="preserve">Практическая работа. </w:t>
            </w:r>
            <w:r w:rsidRPr="00C719DA">
              <w:t>Подбор цитат на тему «Библей</w:t>
            </w:r>
            <w:r w:rsidRPr="00C719DA">
              <w:softHyphen/>
              <w:t>ские параллели в интерпретации темы творчества». Со</w:t>
            </w:r>
            <w:r w:rsidRPr="00C719DA">
              <w:softHyphen/>
              <w:t xml:space="preserve">ставление плана и письменный анализ стихотворения. </w:t>
            </w:r>
          </w:p>
          <w:p w:rsidR="00A00D26" w:rsidRPr="00C719DA" w:rsidRDefault="00A00D26" w:rsidP="00A00D26">
            <w:pPr>
              <w:shd w:val="clear" w:color="auto" w:fill="FFFFFF"/>
              <w:spacing w:before="7"/>
              <w:ind w:left="7" w:right="25"/>
            </w:pPr>
            <w:r w:rsidRPr="00C719DA">
              <w:rPr>
                <w:i/>
                <w:iCs/>
              </w:rPr>
              <w:t xml:space="preserve">Самостоятельная работа. </w:t>
            </w:r>
          </w:p>
        </w:tc>
        <w:tc>
          <w:tcPr>
            <w:tcW w:w="2183" w:type="dxa"/>
            <w:gridSpan w:val="2"/>
          </w:tcPr>
          <w:p w:rsidR="00A00D26" w:rsidRPr="00AF701A" w:rsidRDefault="00A00D26" w:rsidP="006152E2">
            <w:pPr>
              <w:rPr>
                <w:b/>
                <w:i/>
                <w:sz w:val="28"/>
                <w:szCs w:val="28"/>
              </w:rPr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28</w:t>
            </w:r>
          </w:p>
        </w:tc>
        <w:tc>
          <w:tcPr>
            <w:tcW w:w="855" w:type="dxa"/>
          </w:tcPr>
          <w:p w:rsidR="00A00D26" w:rsidRDefault="00A00D26" w:rsidP="0089393D">
            <w:pPr>
              <w:jc w:val="center"/>
            </w:pPr>
            <w:r>
              <w:t>10.11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F82090" w:rsidRDefault="00A00D26" w:rsidP="00C52A00">
            <w:pPr>
              <w:shd w:val="clear" w:color="auto" w:fill="FFFFFF"/>
            </w:pPr>
            <w:r>
              <w:rPr>
                <w:bCs/>
              </w:rPr>
              <w:t>А.</w:t>
            </w:r>
            <w:r w:rsidRPr="00F82090">
              <w:rPr>
                <w:bCs/>
              </w:rPr>
              <w:t xml:space="preserve">С. Пушкин. </w:t>
            </w:r>
            <w:r w:rsidRPr="00F82090">
              <w:t xml:space="preserve">Две Болдинские осени в творчестве поэта. </w:t>
            </w:r>
          </w:p>
          <w:p w:rsidR="00A00D26" w:rsidRPr="00F82090" w:rsidRDefault="00A00D26" w:rsidP="00C52A00">
            <w:pPr>
              <w:shd w:val="clear" w:color="auto" w:fill="FFFFFF"/>
              <w:rPr>
                <w:bCs/>
              </w:rPr>
            </w:pPr>
          </w:p>
        </w:tc>
        <w:tc>
          <w:tcPr>
            <w:tcW w:w="3122" w:type="dxa"/>
          </w:tcPr>
          <w:p w:rsidR="00A00D26" w:rsidRPr="00F82090" w:rsidRDefault="00A00D26" w:rsidP="00C52A00">
            <w:pPr>
              <w:shd w:val="clear" w:color="auto" w:fill="FFFFFF"/>
            </w:pPr>
            <w:r>
              <w:rPr>
                <w:bCs/>
              </w:rPr>
              <w:t>А.</w:t>
            </w:r>
            <w:r w:rsidRPr="00F82090">
              <w:rPr>
                <w:bCs/>
              </w:rPr>
              <w:t>С. Пушкин. «Бе</w:t>
            </w:r>
            <w:r w:rsidRPr="00F82090">
              <w:rPr>
                <w:bCs/>
              </w:rPr>
              <w:softHyphen/>
              <w:t>сы», «Два чувства дивно близки нам...» и другие сти</w:t>
            </w:r>
            <w:r w:rsidRPr="00F82090">
              <w:rPr>
                <w:bCs/>
              </w:rPr>
              <w:softHyphen/>
              <w:t xml:space="preserve">хотворения. </w:t>
            </w:r>
            <w:r w:rsidRPr="00F82090">
              <w:t>Две Болдинские осени в творчестве поэта. Ду</w:t>
            </w:r>
            <w:r w:rsidRPr="00F82090">
              <w:softHyphen/>
              <w:t>шевное смятение и угнетённое внутреннее состояние ли</w:t>
            </w:r>
            <w:r w:rsidRPr="00F82090">
              <w:softHyphen/>
              <w:t>рического «я» в стихотворении «Бесы». Его отражение в карти</w:t>
            </w:r>
            <w:r w:rsidRPr="00F82090">
              <w:softHyphen/>
              <w:t>нах природы. Слияние личных, философских и гражданских мотивов в лирике поэта. Осо</w:t>
            </w:r>
            <w:r w:rsidRPr="00F82090">
              <w:softHyphen/>
              <w:t>бенности ритмики, метрики и строфики пушкинской поэзии. Стихотворение в актёрском ис</w:t>
            </w:r>
            <w:r w:rsidRPr="00F82090">
              <w:softHyphen/>
              <w:t>полнении.</w:t>
            </w:r>
          </w:p>
        </w:tc>
        <w:tc>
          <w:tcPr>
            <w:tcW w:w="4976" w:type="dxa"/>
            <w:gridSpan w:val="3"/>
          </w:tcPr>
          <w:p w:rsidR="00A00D26" w:rsidRPr="00F82090" w:rsidRDefault="00A00D26" w:rsidP="00C52A00">
            <w:pPr>
              <w:shd w:val="clear" w:color="auto" w:fill="FFFFFF"/>
            </w:pPr>
            <w:r w:rsidRPr="00F82090">
              <w:t>Выразительное чтение стихотворений (в том числе наизусть). Устное рецензирование выразительного чтения одноклассников, исполнения актёров (см. задания фонохрестоматии). Составление лексиче</w:t>
            </w:r>
            <w:r w:rsidRPr="00F82090">
              <w:softHyphen/>
              <w:t>ских и историко-культурных комментариев. Устный или письменный ответ на вопрос (с использованием цитирования). Участие в коллективном диалоге. Соот</w:t>
            </w:r>
            <w:r w:rsidRPr="00F82090">
              <w:softHyphen/>
              <w:t xml:space="preserve">несение содержания стихотворений с романтическими и реалистическими принципами изображения жизни и человека. Различение образов лирического героя и автора. Анализ различных форм выражения авторской позиции в стихотворениях. Выявление особенностей ритмики, метрики и строфики пушкинской поэзии. </w:t>
            </w:r>
            <w:r w:rsidRPr="00F82090">
              <w:rPr>
                <w:i/>
                <w:iCs/>
              </w:rPr>
              <w:t xml:space="preserve">Практическая работа. </w:t>
            </w:r>
            <w:r w:rsidRPr="00F82090">
              <w:t>Составление плана и устный анализ стихотворения.</w:t>
            </w:r>
          </w:p>
          <w:p w:rsidR="00A00D26" w:rsidRPr="00F82090" w:rsidRDefault="00A00D26" w:rsidP="00C52A00">
            <w:pPr>
              <w:shd w:val="clear" w:color="auto" w:fill="FFFFFF"/>
              <w:ind w:left="11" w:right="4"/>
            </w:pP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29</w:t>
            </w:r>
          </w:p>
        </w:tc>
        <w:tc>
          <w:tcPr>
            <w:tcW w:w="855" w:type="dxa"/>
          </w:tcPr>
          <w:p w:rsidR="00A00D26" w:rsidRDefault="00A00D26" w:rsidP="0089393D">
            <w:pPr>
              <w:jc w:val="center"/>
            </w:pPr>
            <w:r>
              <w:t>11.11.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F82090" w:rsidRDefault="00A00D26" w:rsidP="00C52A00">
            <w:pPr>
              <w:shd w:val="clear" w:color="auto" w:fill="FFFFFF"/>
              <w:ind w:left="7" w:right="4"/>
            </w:pPr>
            <w:r>
              <w:rPr>
                <w:bCs/>
              </w:rPr>
              <w:t>А.</w:t>
            </w:r>
            <w:r w:rsidRPr="00F82090">
              <w:rPr>
                <w:bCs/>
              </w:rPr>
              <w:t>С. Пушкин. «Я па</w:t>
            </w:r>
            <w:r w:rsidRPr="00F82090">
              <w:rPr>
                <w:bCs/>
              </w:rPr>
              <w:softHyphen/>
              <w:t>мятник себе воздвиг неру</w:t>
            </w:r>
            <w:r w:rsidRPr="00F82090">
              <w:rPr>
                <w:bCs/>
              </w:rPr>
              <w:softHyphen/>
              <w:t xml:space="preserve">котворный...»: самооценка творчества  в  </w:t>
            </w:r>
            <w:r w:rsidRPr="00F82090">
              <w:rPr>
                <w:bCs/>
              </w:rPr>
              <w:lastRenderedPageBreak/>
              <w:t>стихотворении.</w:t>
            </w:r>
          </w:p>
        </w:tc>
        <w:tc>
          <w:tcPr>
            <w:tcW w:w="3122" w:type="dxa"/>
          </w:tcPr>
          <w:p w:rsidR="00A00D26" w:rsidRPr="00F82090" w:rsidRDefault="00A00D26" w:rsidP="00C52A00">
            <w:pPr>
              <w:shd w:val="clear" w:color="auto" w:fill="FFFFFF"/>
              <w:ind w:left="7" w:right="4"/>
            </w:pPr>
            <w:r>
              <w:rPr>
                <w:bCs/>
              </w:rPr>
              <w:lastRenderedPageBreak/>
              <w:t>А.</w:t>
            </w:r>
            <w:r w:rsidRPr="00F82090">
              <w:rPr>
                <w:bCs/>
              </w:rPr>
              <w:t>С. Пушкин.</w:t>
            </w:r>
            <w:r>
              <w:rPr>
                <w:bCs/>
              </w:rPr>
              <w:t xml:space="preserve"> «Я па</w:t>
            </w:r>
            <w:r>
              <w:rPr>
                <w:bCs/>
              </w:rPr>
              <w:softHyphen/>
              <w:t>мятник себе воздвиг неру</w:t>
            </w:r>
            <w:r w:rsidRPr="00F82090">
              <w:rPr>
                <w:bCs/>
              </w:rPr>
              <w:t xml:space="preserve">котворный...»: самооценка творчества  в  </w:t>
            </w:r>
            <w:r w:rsidRPr="00F82090">
              <w:rPr>
                <w:bCs/>
              </w:rPr>
              <w:lastRenderedPageBreak/>
              <w:t>стихотворении.</w:t>
            </w:r>
          </w:p>
          <w:p w:rsidR="00A00D26" w:rsidRPr="00F82090" w:rsidRDefault="00A00D26" w:rsidP="00C52A00">
            <w:pPr>
              <w:shd w:val="clear" w:color="auto" w:fill="FFFFFF"/>
              <w:ind w:left="14"/>
              <w:rPr>
                <w:bCs/>
              </w:rPr>
            </w:pPr>
            <w:r w:rsidRPr="00F82090">
              <w:t xml:space="preserve">Вечность темы памятника в русской и мировой поэзии: </w:t>
            </w:r>
            <w:proofErr w:type="gramStart"/>
            <w:r w:rsidRPr="00F82090">
              <w:t>Го</w:t>
            </w:r>
            <w:r w:rsidRPr="00F82090">
              <w:softHyphen/>
              <w:t>раций, Державин, Ломоносов, Пушкин, Маяковский, Ахмато</w:t>
            </w:r>
            <w:r w:rsidRPr="00F82090">
              <w:softHyphen/>
              <w:t>ва, Бродский и др. Стихотворе</w:t>
            </w:r>
            <w:r w:rsidRPr="00F82090">
              <w:softHyphen/>
              <w:t>ние в актёрском исполнении</w:t>
            </w:r>
            <w:proofErr w:type="gramEnd"/>
          </w:p>
        </w:tc>
        <w:tc>
          <w:tcPr>
            <w:tcW w:w="4976" w:type="dxa"/>
            <w:gridSpan w:val="3"/>
          </w:tcPr>
          <w:p w:rsidR="00A00D26" w:rsidRDefault="00A00D26" w:rsidP="00F82090">
            <w:pPr>
              <w:shd w:val="clear" w:color="auto" w:fill="FFFFFF"/>
              <w:ind w:left="-24" w:right="32"/>
              <w:rPr>
                <w:i/>
                <w:iCs/>
              </w:rPr>
            </w:pPr>
            <w:r w:rsidRPr="00F82090">
              <w:lastRenderedPageBreak/>
              <w:t>Выразительное чтение стихотворения (в том числе наизусть). Устное рецензирование выразительного чтения одноклассников, исполнения актёров (см. за</w:t>
            </w:r>
            <w:r w:rsidRPr="00F82090">
              <w:softHyphen/>
              <w:t xml:space="preserve">дания </w:t>
            </w:r>
            <w:r w:rsidRPr="00F82090">
              <w:lastRenderedPageBreak/>
              <w:t>фонохрестоматии). Составление лексических и историко-культурных комментариев. Формулирова</w:t>
            </w:r>
            <w:r w:rsidRPr="00F82090">
              <w:softHyphen/>
              <w:t>ние вопросов по тексту стихотворения. Устный или письменный ответ на вопрос (с использованием ци</w:t>
            </w:r>
            <w:r w:rsidRPr="00F82090">
              <w:softHyphen/>
              <w:t xml:space="preserve">тирования). Участие в коллективном диалоге. </w:t>
            </w:r>
          </w:p>
          <w:p w:rsidR="00A00D26" w:rsidRPr="00F82090" w:rsidRDefault="00A00D26" w:rsidP="00A00D26">
            <w:pPr>
              <w:shd w:val="clear" w:color="auto" w:fill="FFFFFF"/>
              <w:ind w:left="-24" w:right="32"/>
            </w:pPr>
            <w:r w:rsidRPr="00F82090">
              <w:rPr>
                <w:i/>
                <w:iCs/>
              </w:rPr>
              <w:t xml:space="preserve">Самостоятельная работа.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30</w:t>
            </w:r>
          </w:p>
        </w:tc>
        <w:tc>
          <w:tcPr>
            <w:tcW w:w="855" w:type="dxa"/>
          </w:tcPr>
          <w:p w:rsidR="00A00D26" w:rsidRDefault="00A00D26" w:rsidP="0089393D">
            <w:pPr>
              <w:jc w:val="center"/>
            </w:pPr>
            <w:r>
              <w:t>15.11.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8E0028" w:rsidRDefault="00A00D26" w:rsidP="00C52A00">
            <w:pPr>
              <w:shd w:val="clear" w:color="auto" w:fill="FFFFFF"/>
              <w:spacing w:before="58"/>
              <w:rPr>
                <w:b/>
              </w:rPr>
            </w:pPr>
            <w:proofErr w:type="spellStart"/>
            <w:r w:rsidRPr="008E0028">
              <w:rPr>
                <w:b/>
                <w:bCs/>
              </w:rPr>
              <w:t>Рр</w:t>
            </w:r>
            <w:proofErr w:type="spellEnd"/>
            <w:r w:rsidRPr="008E0028">
              <w:rPr>
                <w:b/>
                <w:bCs/>
              </w:rPr>
              <w:t>. Письменный ответ на один из проблемных во</w:t>
            </w:r>
            <w:r w:rsidRPr="008E0028">
              <w:rPr>
                <w:b/>
                <w:bCs/>
              </w:rPr>
              <w:softHyphen/>
              <w:t>просов по лирике А. С. Пуш</w:t>
            </w:r>
            <w:r w:rsidRPr="008E0028">
              <w:rPr>
                <w:b/>
                <w:bCs/>
              </w:rPr>
              <w:softHyphen/>
              <w:t>кина.</w:t>
            </w:r>
          </w:p>
          <w:p w:rsidR="00A00D26" w:rsidRPr="008E0028" w:rsidRDefault="00A00D26" w:rsidP="00C52A00">
            <w:pPr>
              <w:shd w:val="clear" w:color="auto" w:fill="FFFFFF"/>
              <w:spacing w:before="86"/>
              <w:ind w:left="14"/>
              <w:rPr>
                <w:b/>
                <w:bCs/>
              </w:rPr>
            </w:pPr>
          </w:p>
        </w:tc>
        <w:tc>
          <w:tcPr>
            <w:tcW w:w="3122" w:type="dxa"/>
          </w:tcPr>
          <w:p w:rsidR="00A00D26" w:rsidRPr="008E0028" w:rsidRDefault="00A00D26" w:rsidP="00C52A00">
            <w:pPr>
              <w:shd w:val="clear" w:color="auto" w:fill="FFFFFF"/>
              <w:spacing w:before="58"/>
              <w:rPr>
                <w:bCs/>
              </w:rPr>
            </w:pPr>
            <w:r w:rsidRPr="008E0028">
              <w:rPr>
                <w:bCs/>
              </w:rPr>
              <w:t>Письменный ответ на один из проблемных во</w:t>
            </w:r>
            <w:r w:rsidRPr="008E0028">
              <w:rPr>
                <w:bCs/>
              </w:rPr>
              <w:softHyphen/>
              <w:t>просов по лирике А. С. Пуш</w:t>
            </w:r>
            <w:r w:rsidRPr="008E0028">
              <w:rPr>
                <w:bCs/>
              </w:rPr>
              <w:softHyphen/>
              <w:t xml:space="preserve">кина </w:t>
            </w:r>
          </w:p>
        </w:tc>
        <w:tc>
          <w:tcPr>
            <w:tcW w:w="4976" w:type="dxa"/>
            <w:gridSpan w:val="3"/>
          </w:tcPr>
          <w:p w:rsidR="00A00D26" w:rsidRPr="008E0028" w:rsidRDefault="00A00D26" w:rsidP="00C52A00">
            <w:pPr>
              <w:shd w:val="clear" w:color="auto" w:fill="FFFFFF"/>
              <w:ind w:left="-24"/>
            </w:pPr>
            <w:r w:rsidRPr="008E0028">
              <w:t>Составление плана ответа на проблемный вопрос. Устный или письменный ответ на проблемный во</w:t>
            </w:r>
            <w:r w:rsidRPr="008E0028">
              <w:softHyphen/>
              <w:t>прос (с использованием цитирования). Написание сочинения на литературном материале и с исполь</w:t>
            </w:r>
            <w:r w:rsidRPr="008E0028">
              <w:softHyphen/>
              <w:t>зованием собственного жизненного и читательского опыта на одну из тем:</w:t>
            </w:r>
          </w:p>
          <w:p w:rsidR="00A00D26" w:rsidRPr="008E0028" w:rsidRDefault="00A00D26" w:rsidP="008E002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256"/>
              </w:tabs>
              <w:suppressAutoHyphens w:val="0"/>
              <w:autoSpaceDE w:val="0"/>
              <w:autoSpaceDN w:val="0"/>
              <w:adjustRightInd w:val="0"/>
              <w:ind w:left="-24" w:right="7"/>
              <w:rPr>
                <w:spacing w:val="-19"/>
              </w:rPr>
            </w:pPr>
            <w:r w:rsidRPr="008E0028">
              <w:t>Как отразились в лирике поэта мотивы свободы и служения родине?</w:t>
            </w:r>
          </w:p>
          <w:p w:rsidR="00A00D26" w:rsidRPr="008E0028" w:rsidRDefault="00A00D26" w:rsidP="008E002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256"/>
              </w:tabs>
              <w:suppressAutoHyphens w:val="0"/>
              <w:autoSpaceDE w:val="0"/>
              <w:autoSpaceDN w:val="0"/>
              <w:adjustRightInd w:val="0"/>
              <w:ind w:left="-24" w:right="14"/>
              <w:rPr>
                <w:spacing w:val="-8"/>
              </w:rPr>
            </w:pPr>
            <w:r w:rsidRPr="008E0028">
              <w:t>Каковы особенности изображения любовного чув</w:t>
            </w:r>
            <w:r w:rsidRPr="008E0028">
              <w:softHyphen/>
              <w:t>ства в интимной лирике поэта?</w:t>
            </w:r>
          </w:p>
          <w:p w:rsidR="00A00D26" w:rsidRPr="008E0028" w:rsidRDefault="00A00D26" w:rsidP="008E002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256"/>
              </w:tabs>
              <w:suppressAutoHyphens w:val="0"/>
              <w:autoSpaceDE w:val="0"/>
              <w:autoSpaceDN w:val="0"/>
              <w:adjustRightInd w:val="0"/>
              <w:ind w:left="-24" w:right="18"/>
              <w:rPr>
                <w:spacing w:val="-10"/>
              </w:rPr>
            </w:pPr>
            <w:r w:rsidRPr="008E0028">
              <w:t>Как осмысливает Пушкин в лирике жизненное предназначение поэта?</w:t>
            </w:r>
          </w:p>
          <w:p w:rsidR="00A00D26" w:rsidRPr="008E0028" w:rsidRDefault="00A00D26" w:rsidP="008E002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256"/>
              </w:tabs>
              <w:suppressAutoHyphens w:val="0"/>
              <w:autoSpaceDE w:val="0"/>
              <w:autoSpaceDN w:val="0"/>
              <w:adjustRightInd w:val="0"/>
              <w:ind w:left="-24" w:right="29"/>
              <w:rPr>
                <w:spacing w:val="-6"/>
              </w:rPr>
            </w:pPr>
            <w:r w:rsidRPr="008E0028">
              <w:t>Почему тема памятника является сквозной в рус</w:t>
            </w:r>
            <w:r w:rsidRPr="008E0028">
              <w:softHyphen/>
              <w:t>ской лирике?</w:t>
            </w:r>
          </w:p>
          <w:p w:rsidR="00A00D26" w:rsidRPr="008E0028" w:rsidRDefault="00A00D26" w:rsidP="008E002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256"/>
              </w:tabs>
              <w:suppressAutoHyphens w:val="0"/>
              <w:autoSpaceDE w:val="0"/>
              <w:autoSpaceDN w:val="0"/>
              <w:adjustRightInd w:val="0"/>
              <w:ind w:left="-24" w:right="36"/>
            </w:pPr>
            <w:r w:rsidRPr="008E0028">
              <w:t>В чём созвучие картин природы душевному состо</w:t>
            </w:r>
            <w:r w:rsidRPr="008E0028">
              <w:softHyphen/>
              <w:t>янию человека в лирике Пушкина? Нахождение ошибок и редактирование черновых ва</w:t>
            </w:r>
            <w:r w:rsidRPr="008E0028">
              <w:softHyphen/>
              <w:t xml:space="preserve">риантов собственных письменных работ. </w:t>
            </w:r>
          </w:p>
          <w:p w:rsidR="00A00D26" w:rsidRPr="008E0028" w:rsidRDefault="00A00D26" w:rsidP="008E0028">
            <w:pPr>
              <w:shd w:val="clear" w:color="auto" w:fill="FFFFFF"/>
              <w:tabs>
                <w:tab w:val="left" w:pos="256"/>
              </w:tabs>
              <w:suppressAutoHyphens w:val="0"/>
              <w:autoSpaceDE w:val="0"/>
              <w:autoSpaceDN w:val="0"/>
              <w:adjustRightInd w:val="0"/>
              <w:ind w:left="-24" w:right="36"/>
            </w:pPr>
            <w:r w:rsidRPr="008E0028">
              <w:rPr>
                <w:i/>
                <w:iCs/>
              </w:rPr>
              <w:t xml:space="preserve">Самостоятельная работа. </w:t>
            </w:r>
            <w:r w:rsidRPr="008E0028">
              <w:t>Чтение трагедии «Мо</w:t>
            </w:r>
            <w:r w:rsidRPr="008E0028">
              <w:softHyphen/>
              <w:t>царт и Сальери». Подбор иллюстраций к</w:t>
            </w:r>
            <w:proofErr w:type="gramStart"/>
            <w:r w:rsidRPr="008E0028">
              <w:t>.т</w:t>
            </w:r>
            <w:proofErr w:type="gramEnd"/>
            <w:r w:rsidRPr="008E0028">
              <w:t xml:space="preserve">рагедии и материалов об истории её создания, её прототипах (с использованием справочной литературы и ресурсов Интернета).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31</w:t>
            </w:r>
          </w:p>
        </w:tc>
        <w:tc>
          <w:tcPr>
            <w:tcW w:w="855" w:type="dxa"/>
          </w:tcPr>
          <w:p w:rsidR="00A00D26" w:rsidRDefault="00A00D26" w:rsidP="0089393D">
            <w:pPr>
              <w:jc w:val="center"/>
            </w:pPr>
            <w:r>
              <w:t>17.11.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8E0028" w:rsidRDefault="00A00D26" w:rsidP="00C52A00">
            <w:pPr>
              <w:shd w:val="clear" w:color="auto" w:fill="FFFFFF"/>
              <w:spacing w:before="22"/>
            </w:pPr>
            <w:r>
              <w:rPr>
                <w:bCs/>
              </w:rPr>
              <w:t>А.</w:t>
            </w:r>
            <w:r w:rsidRPr="008E0028">
              <w:rPr>
                <w:bCs/>
              </w:rPr>
              <w:t xml:space="preserve">С. Пушкин. </w:t>
            </w:r>
            <w:r w:rsidRPr="008E0028">
              <w:t xml:space="preserve">Трагедийное начало </w:t>
            </w:r>
            <w:r w:rsidRPr="008E0028">
              <w:lastRenderedPageBreak/>
              <w:t xml:space="preserve">«Моцарта и Сальери». Проблема «гения и злодейства». </w:t>
            </w:r>
          </w:p>
        </w:tc>
        <w:tc>
          <w:tcPr>
            <w:tcW w:w="3122" w:type="dxa"/>
          </w:tcPr>
          <w:p w:rsidR="00A00D26" w:rsidRPr="008E0028" w:rsidRDefault="00A00D26" w:rsidP="00C52A00">
            <w:pPr>
              <w:shd w:val="clear" w:color="auto" w:fill="FFFFFF"/>
              <w:spacing w:before="22"/>
            </w:pPr>
            <w:r>
              <w:rPr>
                <w:bCs/>
              </w:rPr>
              <w:lastRenderedPageBreak/>
              <w:t>А.</w:t>
            </w:r>
            <w:r w:rsidRPr="008E0028">
              <w:rPr>
                <w:bCs/>
              </w:rPr>
              <w:t>С. Пушкин. «Мо</w:t>
            </w:r>
            <w:r w:rsidRPr="008E0028">
              <w:rPr>
                <w:bCs/>
              </w:rPr>
              <w:softHyphen/>
              <w:t xml:space="preserve">царт и Сальери». </w:t>
            </w:r>
            <w:r w:rsidRPr="008E0028">
              <w:t xml:space="preserve">Трагедийное </w:t>
            </w:r>
            <w:r w:rsidRPr="008E0028">
              <w:lastRenderedPageBreak/>
              <w:t>начало «Моцарта и Сальери». Два типа мировосприятия, оли</w:t>
            </w:r>
            <w:r w:rsidRPr="008E0028">
              <w:softHyphen/>
              <w:t>цетворённые двумя персона</w:t>
            </w:r>
            <w:r w:rsidRPr="008E0028">
              <w:softHyphen/>
              <w:t>жами трагедии. Отражение их нравственных позиций в сфере творчества. Проблема «гения и злодейства». Развитие понятия о трагедии как жанре драмы. Тра</w:t>
            </w:r>
            <w:r w:rsidRPr="008E0028">
              <w:softHyphen/>
              <w:t>гедия в актёрском исполнении</w:t>
            </w:r>
          </w:p>
          <w:p w:rsidR="00A00D26" w:rsidRPr="008E0028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Pr="008E0028" w:rsidRDefault="00A00D26" w:rsidP="00C52A00">
            <w:pPr>
              <w:shd w:val="clear" w:color="auto" w:fill="FFFFFF"/>
              <w:ind w:right="7"/>
            </w:pPr>
            <w:r w:rsidRPr="008E0028">
              <w:lastRenderedPageBreak/>
              <w:t>Сообщение об истории создания трагедии, её про</w:t>
            </w:r>
            <w:r w:rsidRPr="008E0028">
              <w:softHyphen/>
              <w:t xml:space="preserve">тотипах. Выразительное чтение </w:t>
            </w:r>
            <w:r w:rsidRPr="008E0028">
              <w:lastRenderedPageBreak/>
              <w:t>фрагментов трагедии. Составление лексических и историко-культурных комментариев. Устное рецензирование выразительно</w:t>
            </w:r>
            <w:r w:rsidRPr="008E0028">
              <w:softHyphen/>
              <w:t>го чтения одноклассников, исполнения актёров (см. задания фонохрестоматии). Формулирование вопро</w:t>
            </w:r>
            <w:r w:rsidRPr="008E0028">
              <w:softHyphen/>
              <w:t>сов по тексту трагедии. Устный или письменный от</w:t>
            </w:r>
            <w:r w:rsidRPr="008E0028">
              <w:softHyphen/>
              <w:t>вет на вопрос (с использованием цитирования). Уча</w:t>
            </w:r>
            <w:r w:rsidRPr="008E0028">
              <w:softHyphen/>
              <w:t>стие в коллективном диалоге. Характеристика сюжета трагедии, её тематики, проблематики, идейно-эмоци</w:t>
            </w:r>
            <w:r w:rsidRPr="008E0028">
              <w:softHyphen/>
              <w:t>онального содержания. Определение типа конфликта в трагедии и основных стадий его развития. Выявле</w:t>
            </w:r>
            <w:r w:rsidRPr="008E0028">
              <w:softHyphen/>
              <w:t>ние характерных черт трагического в произведении, объяснение причины очищающего и возвышающего воздействия трагического в искусстве на душу чита</w:t>
            </w:r>
            <w:r w:rsidRPr="008E0028">
              <w:softHyphen/>
              <w:t>теля. Работа со словарём литературоведческих тер</w:t>
            </w:r>
            <w:r w:rsidRPr="008E0028">
              <w:softHyphen/>
              <w:t>минов. Поиск примеров, иллюстрирующих понятие «трагедия».</w:t>
            </w:r>
          </w:p>
          <w:p w:rsidR="00A00D26" w:rsidRPr="008E0028" w:rsidRDefault="00A00D26" w:rsidP="00C52A00">
            <w:pPr>
              <w:shd w:val="clear" w:color="auto" w:fill="FFFFFF"/>
              <w:ind w:left="14" w:right="11"/>
            </w:pPr>
            <w:r w:rsidRPr="008E0028">
              <w:rPr>
                <w:i/>
                <w:iCs/>
              </w:rPr>
              <w:t xml:space="preserve">Практическая работа. </w:t>
            </w:r>
            <w:r w:rsidRPr="008E0028">
              <w:t>Устный анализ эпизода тра</w:t>
            </w:r>
            <w:r w:rsidRPr="008E0028">
              <w:softHyphen/>
              <w:t>гедии.</w:t>
            </w:r>
          </w:p>
          <w:p w:rsidR="00A00D26" w:rsidRPr="008E0028" w:rsidRDefault="00A00D26" w:rsidP="00C52A00">
            <w:pPr>
              <w:shd w:val="clear" w:color="auto" w:fill="FFFFFF"/>
              <w:ind w:left="14"/>
            </w:pPr>
            <w:r w:rsidRPr="008E0028">
              <w:rPr>
                <w:i/>
                <w:iCs/>
              </w:rPr>
              <w:t xml:space="preserve">Самостоятельная работа. </w:t>
            </w:r>
            <w:r w:rsidRPr="008E0028">
              <w:t>Письменный анализ эпи</w:t>
            </w:r>
            <w:r w:rsidRPr="008E0028">
              <w:softHyphen/>
              <w:t>зода трагедии или письменный ответ на вопрос «Как решает Пушкин проблему „гения и злодейства"?» (по трагедии «Моцарт и Сальери»). Чтение романа «Ев</w:t>
            </w:r>
            <w:r w:rsidRPr="008E0028">
              <w:softHyphen/>
              <w:t>гений Онегин». Подготовка сообщения об истории создания романа в стихах, его творческой истории и прототипах с использованием справочной литературы и ресурсов Интернета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32</w:t>
            </w:r>
          </w:p>
        </w:tc>
        <w:tc>
          <w:tcPr>
            <w:tcW w:w="855" w:type="dxa"/>
          </w:tcPr>
          <w:p w:rsidR="00A00D26" w:rsidRDefault="00A00D26" w:rsidP="0089393D">
            <w:pPr>
              <w:jc w:val="center"/>
            </w:pPr>
            <w:r>
              <w:t>18.11.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8E0028" w:rsidRDefault="00A00D26" w:rsidP="00C52A00">
            <w:pPr>
              <w:shd w:val="clear" w:color="auto" w:fill="FFFFFF"/>
            </w:pPr>
            <w:r>
              <w:rPr>
                <w:bCs/>
              </w:rPr>
              <w:t>А.</w:t>
            </w:r>
            <w:r w:rsidRPr="008E0028">
              <w:rPr>
                <w:bCs/>
              </w:rPr>
              <w:t>С. Пушкин. «Ев</w:t>
            </w:r>
            <w:r w:rsidRPr="008E0028">
              <w:rPr>
                <w:bCs/>
              </w:rPr>
              <w:softHyphen/>
              <w:t xml:space="preserve">гений Онегин». </w:t>
            </w:r>
            <w:r w:rsidRPr="008E0028">
              <w:t xml:space="preserve">Творческая история романа. </w:t>
            </w:r>
            <w:proofErr w:type="spellStart"/>
            <w:r w:rsidRPr="008E0028">
              <w:t>Онегинская</w:t>
            </w:r>
            <w:proofErr w:type="spellEnd"/>
            <w:r w:rsidRPr="008E0028">
              <w:t xml:space="preserve"> стро</w:t>
            </w:r>
            <w:r w:rsidRPr="008E0028">
              <w:softHyphen/>
              <w:t xml:space="preserve">фа. </w:t>
            </w:r>
          </w:p>
          <w:p w:rsidR="00A00D26" w:rsidRPr="008E0028" w:rsidRDefault="00A00D26" w:rsidP="00C52A00">
            <w:pPr>
              <w:shd w:val="clear" w:color="auto" w:fill="FFFFFF"/>
              <w:spacing w:before="86"/>
              <w:rPr>
                <w:bCs/>
              </w:rPr>
            </w:pPr>
          </w:p>
        </w:tc>
        <w:tc>
          <w:tcPr>
            <w:tcW w:w="3122" w:type="dxa"/>
          </w:tcPr>
          <w:p w:rsidR="00A00D26" w:rsidRPr="008E0028" w:rsidRDefault="00A00D26" w:rsidP="00C52A00">
            <w:pPr>
              <w:shd w:val="clear" w:color="auto" w:fill="FFFFFF"/>
            </w:pPr>
            <w:r>
              <w:rPr>
                <w:bCs/>
              </w:rPr>
              <w:lastRenderedPageBreak/>
              <w:t>А.</w:t>
            </w:r>
            <w:r w:rsidRPr="008E0028">
              <w:rPr>
                <w:bCs/>
              </w:rPr>
              <w:t>С. Пушкин. «Ев</w:t>
            </w:r>
            <w:r w:rsidRPr="008E0028">
              <w:rPr>
                <w:bCs/>
              </w:rPr>
              <w:softHyphen/>
              <w:t>гений Онегин» как новатор</w:t>
            </w:r>
            <w:r w:rsidRPr="008E0028">
              <w:rPr>
                <w:bCs/>
              </w:rPr>
              <w:softHyphen/>
              <w:t xml:space="preserve">ское произведение. </w:t>
            </w:r>
            <w:r w:rsidRPr="008E0028">
              <w:t xml:space="preserve">Творческая история романа. Обзор </w:t>
            </w:r>
            <w:r w:rsidRPr="008E0028">
              <w:lastRenderedPageBreak/>
              <w:t>содер</w:t>
            </w:r>
            <w:r w:rsidRPr="008E0028">
              <w:softHyphen/>
              <w:t>жания. История создания. Начальные представления о жанре романа в стихах. Образы глав</w:t>
            </w:r>
            <w:r w:rsidRPr="008E0028">
              <w:softHyphen/>
              <w:t xml:space="preserve">ных героев. </w:t>
            </w:r>
            <w:proofErr w:type="spellStart"/>
            <w:r w:rsidRPr="008E0028">
              <w:t>Онегинская</w:t>
            </w:r>
            <w:proofErr w:type="spellEnd"/>
            <w:r w:rsidRPr="008E0028">
              <w:t xml:space="preserve"> стро</w:t>
            </w:r>
            <w:r w:rsidRPr="008E0028">
              <w:softHyphen/>
              <w:t>фа. Структура текста. Основная сюжетная линия и лирические отступления. Фрагменты рома</w:t>
            </w:r>
            <w:r w:rsidRPr="008E0028">
              <w:softHyphen/>
              <w:t>на в стихах в актёрском испол</w:t>
            </w:r>
            <w:r w:rsidRPr="008E0028">
              <w:softHyphen/>
              <w:t>нении</w:t>
            </w:r>
          </w:p>
          <w:p w:rsidR="00A00D26" w:rsidRPr="008E0028" w:rsidRDefault="00A00D26" w:rsidP="00C52A00">
            <w:pPr>
              <w:shd w:val="clear" w:color="auto" w:fill="FFFFFF"/>
              <w:spacing w:before="22"/>
              <w:ind w:left="4"/>
            </w:pPr>
          </w:p>
          <w:p w:rsidR="00A00D26" w:rsidRPr="008E0028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Pr="008E0028" w:rsidRDefault="00A00D26" w:rsidP="00C52A00">
            <w:pPr>
              <w:shd w:val="clear" w:color="auto" w:fill="FFFFFF"/>
              <w:ind w:left="36"/>
            </w:pPr>
            <w:r w:rsidRPr="008E0028">
              <w:lastRenderedPageBreak/>
              <w:t>Конспектирование лекции учителя о реализме и творческой истории романа «Евгений Онегин». Сооб</w:t>
            </w:r>
            <w:r w:rsidRPr="008E0028">
              <w:softHyphen/>
              <w:t xml:space="preserve">щение об истории создания романа, его прототипах. </w:t>
            </w:r>
            <w:r w:rsidRPr="008E0028">
              <w:lastRenderedPageBreak/>
              <w:t>Выразительное чтение фрагментов романа в стихах (в том числе наизусть). Устное реценз</w:t>
            </w:r>
            <w:r>
              <w:t>ирование вырази</w:t>
            </w:r>
            <w:r w:rsidRPr="008E0028">
              <w:t>тельного чтения одноклассников, исполнения ак</w:t>
            </w:r>
            <w:r w:rsidRPr="008E0028">
              <w:softHyphen/>
              <w:t>тёров (см. задания фонохрестоматии). Составление лексических и историко-культурных комментариев. Формулирование вопросов по тексту романа. Уст</w:t>
            </w:r>
            <w:r w:rsidRPr="008E0028">
              <w:softHyphen/>
              <w:t>ный или письменный ответ на вопрос (с использо</w:t>
            </w:r>
            <w:r w:rsidRPr="008E0028">
              <w:softHyphen/>
              <w:t>ванием цитирования). Участие в коллективном диа</w:t>
            </w:r>
            <w:r w:rsidRPr="008E0028">
              <w:softHyphen/>
              <w:t>логе. Характеристика сюжета романа, его тематики, проблематики, идейно-эмоционального содержания. Выделение этапов развития сюжета, определение ху</w:t>
            </w:r>
            <w:r w:rsidRPr="008E0028">
              <w:softHyphen/>
              <w:t>дожественной функции вне</w:t>
            </w:r>
            <w:r>
              <w:t xml:space="preserve"> </w:t>
            </w:r>
            <w:r w:rsidRPr="008E0028">
              <w:t>сюжетных элементов ком</w:t>
            </w:r>
            <w:r w:rsidRPr="008E0028">
              <w:softHyphen/>
              <w:t>позиции романа. Выявление признаков литературной традиции предшествующих эпох в романе в стихах, поэтического новаторства, проявившегося на разных уровнях (постановки проблемы, языка, жанровой формы и т. п.). Работа со словарём литературоведче</w:t>
            </w:r>
            <w:r w:rsidRPr="008E0028">
              <w:softHyphen/>
              <w:t>ских терминов. Поиск примеров, иллюстрирующих понятие «роман в стихах».</w:t>
            </w:r>
          </w:p>
          <w:p w:rsidR="00A00D26" w:rsidRPr="008E0028" w:rsidRDefault="00A00D26" w:rsidP="00C52A00">
            <w:pPr>
              <w:shd w:val="clear" w:color="auto" w:fill="FFFFFF"/>
              <w:ind w:left="36" w:right="40"/>
            </w:pPr>
            <w:r w:rsidRPr="008E0028">
              <w:rPr>
                <w:i/>
                <w:iCs/>
              </w:rPr>
              <w:t xml:space="preserve">Практическая работа. </w:t>
            </w:r>
            <w:r w:rsidRPr="008E0028">
              <w:t>Характеристика элементов сюжета романа. Составление таблицы «Система об</w:t>
            </w:r>
            <w:r w:rsidRPr="008E0028">
              <w:softHyphen/>
              <w:t>разов романа».</w:t>
            </w:r>
          </w:p>
          <w:p w:rsidR="00A00D26" w:rsidRPr="008E0028" w:rsidRDefault="00A00D26" w:rsidP="00C52A00">
            <w:pPr>
              <w:shd w:val="clear" w:color="auto" w:fill="FFFFFF"/>
              <w:ind w:left="36" w:right="54"/>
            </w:pPr>
            <w:r w:rsidRPr="008E0028">
              <w:rPr>
                <w:i/>
                <w:iCs/>
              </w:rPr>
              <w:t xml:space="preserve">Самостоятельная работа. </w:t>
            </w:r>
            <w:r w:rsidRPr="008E0028">
              <w:t>Подготовка выразитель</w:t>
            </w:r>
            <w:r w:rsidRPr="008E0028">
              <w:softHyphen/>
              <w:t>ного чтения наизусть одного из фрагментов рома</w:t>
            </w:r>
            <w:r w:rsidRPr="008E0028">
              <w:softHyphen/>
              <w:t>на. Составление плана сообщения «День Онегина». Письменный ответ на вопрос «Зачем автор так под</w:t>
            </w:r>
            <w:r w:rsidRPr="008E0028">
              <w:softHyphen/>
              <w:t>робно описывает день Онегина, обстановку его дома, любимые занятия?»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33</w:t>
            </w:r>
          </w:p>
        </w:tc>
        <w:tc>
          <w:tcPr>
            <w:tcW w:w="855" w:type="dxa"/>
          </w:tcPr>
          <w:p w:rsidR="00A00D26" w:rsidRDefault="00A00D26" w:rsidP="0089393D">
            <w:pPr>
              <w:jc w:val="center"/>
            </w:pPr>
            <w:r>
              <w:t>22.11.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8E0028" w:rsidRDefault="00A00D26" w:rsidP="00C52A00">
            <w:pPr>
              <w:shd w:val="clear" w:color="auto" w:fill="FFFFFF"/>
              <w:spacing w:before="25"/>
              <w:ind w:left="4"/>
            </w:pPr>
            <w:r>
              <w:rPr>
                <w:bCs/>
              </w:rPr>
              <w:t>А.</w:t>
            </w:r>
            <w:r w:rsidRPr="008E0028">
              <w:rPr>
                <w:bCs/>
              </w:rPr>
              <w:t>С. Пушкин. «Ев</w:t>
            </w:r>
            <w:r w:rsidRPr="008E0028">
              <w:rPr>
                <w:bCs/>
              </w:rPr>
              <w:softHyphen/>
              <w:t>гений Онегин»: главные муж</w:t>
            </w:r>
            <w:r w:rsidRPr="008E0028">
              <w:rPr>
                <w:bCs/>
              </w:rPr>
              <w:softHyphen/>
              <w:t xml:space="preserve">ские образы романа. </w:t>
            </w:r>
          </w:p>
          <w:p w:rsidR="00A00D26" w:rsidRPr="008E0028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A00D26" w:rsidRPr="008E0028" w:rsidRDefault="00A00D26" w:rsidP="00C52A00">
            <w:pPr>
              <w:shd w:val="clear" w:color="auto" w:fill="FFFFFF"/>
              <w:spacing w:before="25"/>
              <w:ind w:left="4"/>
            </w:pPr>
            <w:r>
              <w:rPr>
                <w:bCs/>
              </w:rPr>
              <w:lastRenderedPageBreak/>
              <w:t>А.</w:t>
            </w:r>
            <w:r w:rsidRPr="008E0028">
              <w:rPr>
                <w:bCs/>
              </w:rPr>
              <w:t>С. Пушкин. «Ев</w:t>
            </w:r>
            <w:r w:rsidRPr="008E0028">
              <w:rPr>
                <w:bCs/>
              </w:rPr>
              <w:softHyphen/>
              <w:t>гений Онегин»: главные муж</w:t>
            </w:r>
            <w:r w:rsidRPr="008E0028">
              <w:rPr>
                <w:bCs/>
              </w:rPr>
              <w:softHyphen/>
              <w:t xml:space="preserve">ские образы романа. </w:t>
            </w:r>
            <w:proofErr w:type="gramStart"/>
            <w:r w:rsidRPr="008E0028">
              <w:t>Типиче</w:t>
            </w:r>
            <w:r w:rsidRPr="008E0028">
              <w:softHyphen/>
              <w:t>ское</w:t>
            </w:r>
            <w:proofErr w:type="gramEnd"/>
            <w:r w:rsidRPr="008E0028">
              <w:t xml:space="preserve"> </w:t>
            </w:r>
            <w:r w:rsidRPr="008E0028">
              <w:lastRenderedPageBreak/>
              <w:t>и индивидуальное в обра</w:t>
            </w:r>
            <w:r w:rsidRPr="008E0028">
              <w:softHyphen/>
              <w:t>зах Онегина и Ленского. Траги</w:t>
            </w:r>
            <w:r w:rsidRPr="008E0028">
              <w:softHyphen/>
              <w:t>ческие итоги жизненного пути</w:t>
            </w:r>
          </w:p>
          <w:p w:rsidR="00A00D26" w:rsidRPr="008E0028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Pr="008E0028" w:rsidRDefault="00A00D26" w:rsidP="00C52A00">
            <w:pPr>
              <w:shd w:val="clear" w:color="auto" w:fill="FFFFFF"/>
            </w:pPr>
            <w:r w:rsidRPr="008E0028">
              <w:lastRenderedPageBreak/>
              <w:t xml:space="preserve">Выразительное чтение фрагментов романа в стихах (в том числе наизусть). Выявление характерных для романа в стихах тем, образов </w:t>
            </w:r>
            <w:r w:rsidRPr="008E0028">
              <w:lastRenderedPageBreak/>
              <w:t>и приёмов изображения человека. Соотнесение содержания романа в стихах с романтическими и реалистическими принципами изображения жизни и человека. Устный или пись</w:t>
            </w:r>
            <w:r w:rsidRPr="008E0028">
              <w:softHyphen/>
              <w:t>менный ответ на вопрос (с использованием цитиро</w:t>
            </w:r>
            <w:r w:rsidRPr="008E0028">
              <w:softHyphen/>
              <w:t>вания). Участие в коллективном диалоге. Объяснение жизненной основы и художественной условности, индивидуальной неповторимости и типической обоб</w:t>
            </w:r>
            <w:r w:rsidRPr="008E0028">
              <w:softHyphen/>
              <w:t>щённости образов героев.</w:t>
            </w:r>
          </w:p>
          <w:p w:rsidR="00A00D26" w:rsidRPr="008E0028" w:rsidRDefault="00A00D26" w:rsidP="00C52A00">
            <w:pPr>
              <w:shd w:val="clear" w:color="auto" w:fill="FFFFFF"/>
              <w:ind w:left="14"/>
            </w:pPr>
            <w:r w:rsidRPr="008E0028">
              <w:rPr>
                <w:i/>
                <w:iCs/>
              </w:rPr>
              <w:t xml:space="preserve">Практическая работа. </w:t>
            </w:r>
            <w:r w:rsidRPr="008E0028">
              <w:t>Составление плана сравнитель</w:t>
            </w:r>
            <w:r w:rsidRPr="008E0028">
              <w:softHyphen/>
              <w:t>ной характеристики Онегина и Ленского (в том числе цитатного). Подбор цитат на тему «Сопоставление Оне</w:t>
            </w:r>
            <w:r w:rsidRPr="008E0028">
              <w:softHyphen/>
              <w:t>гина и Ленского» и составление цитатной таблицы.</w:t>
            </w:r>
          </w:p>
          <w:p w:rsidR="00A00D26" w:rsidRPr="008E0028" w:rsidRDefault="00A00D26" w:rsidP="00C52A00">
            <w:pPr>
              <w:shd w:val="clear" w:color="auto" w:fill="FFFFFF"/>
              <w:ind w:left="14"/>
            </w:pPr>
            <w:r w:rsidRPr="008E0028">
              <w:t xml:space="preserve"> </w:t>
            </w:r>
            <w:r w:rsidRPr="008E0028">
              <w:rPr>
                <w:i/>
                <w:iCs/>
              </w:rPr>
              <w:t xml:space="preserve">Самостоятельная работа. </w:t>
            </w:r>
            <w:r w:rsidRPr="008E0028">
              <w:t>Письменная сравнитель</w:t>
            </w:r>
            <w:r w:rsidRPr="008E0028">
              <w:softHyphen/>
              <w:t>ная характеристика Онегина и Ленского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34</w:t>
            </w:r>
          </w:p>
        </w:tc>
        <w:tc>
          <w:tcPr>
            <w:tcW w:w="855" w:type="dxa"/>
          </w:tcPr>
          <w:p w:rsidR="00A00D26" w:rsidRDefault="00A00D26" w:rsidP="0089393D">
            <w:pPr>
              <w:jc w:val="center"/>
            </w:pPr>
            <w:r>
              <w:t>24.11.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8E0028" w:rsidRDefault="00A00D26" w:rsidP="00C52A00">
            <w:pPr>
              <w:shd w:val="clear" w:color="auto" w:fill="FFFFFF"/>
              <w:spacing w:before="25"/>
            </w:pPr>
            <w:r>
              <w:rPr>
                <w:bCs/>
              </w:rPr>
              <w:t>А.</w:t>
            </w:r>
            <w:r w:rsidRPr="008E0028">
              <w:rPr>
                <w:bCs/>
              </w:rPr>
              <w:t>С. Пушкин. «Ев</w:t>
            </w:r>
            <w:r w:rsidRPr="008E0028">
              <w:rPr>
                <w:bCs/>
              </w:rPr>
              <w:softHyphen/>
              <w:t>гений Онегин»: главные жен</w:t>
            </w:r>
            <w:r w:rsidRPr="008E0028">
              <w:rPr>
                <w:bCs/>
              </w:rPr>
              <w:softHyphen/>
              <w:t xml:space="preserve">ские образы романа. </w:t>
            </w:r>
            <w:r w:rsidRPr="008E0028">
              <w:t xml:space="preserve">Татьяна Ларина — нравственный идеал Пушкина. </w:t>
            </w:r>
          </w:p>
          <w:p w:rsidR="00A00D26" w:rsidRPr="008E0028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A00D26" w:rsidRPr="008E0028" w:rsidRDefault="00A00D26" w:rsidP="00C52A00">
            <w:pPr>
              <w:shd w:val="clear" w:color="auto" w:fill="FFFFFF"/>
              <w:spacing w:before="25"/>
            </w:pPr>
            <w:r>
              <w:rPr>
                <w:bCs/>
              </w:rPr>
              <w:t>А.</w:t>
            </w:r>
            <w:r w:rsidRPr="008E0028">
              <w:rPr>
                <w:bCs/>
              </w:rPr>
              <w:t>С. Пушкин. «Ев</w:t>
            </w:r>
            <w:r w:rsidRPr="008E0028">
              <w:rPr>
                <w:bCs/>
              </w:rPr>
              <w:softHyphen/>
              <w:t>гений Онегин»: главные жен</w:t>
            </w:r>
            <w:r w:rsidRPr="008E0028">
              <w:rPr>
                <w:bCs/>
              </w:rPr>
              <w:softHyphen/>
              <w:t xml:space="preserve">ские образы романа. </w:t>
            </w:r>
            <w:r w:rsidRPr="008E0028">
              <w:t>Татьяна Ларина — нравственный идеал Пушкина. Татьяна и Ольга</w:t>
            </w:r>
          </w:p>
          <w:p w:rsidR="00A00D26" w:rsidRPr="008E0028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Pr="008E0028" w:rsidRDefault="00A00D26" w:rsidP="00C52A00">
            <w:pPr>
              <w:shd w:val="clear" w:color="auto" w:fill="FFFFFF"/>
            </w:pPr>
            <w:r w:rsidRPr="008E0028">
              <w:t>Выразительное чтение фрагментов романа в стихах (в том числе наизусть). Устный или письменный от</w:t>
            </w:r>
            <w:r w:rsidRPr="008E0028">
              <w:softHyphen/>
              <w:t>вет на вопрос (с использованием цитирования). Уча</w:t>
            </w:r>
            <w:r w:rsidRPr="008E0028">
              <w:softHyphen/>
              <w:t>стие в коллективном диалоге. Сопоставление Татьяны и Ольги.</w:t>
            </w:r>
          </w:p>
          <w:p w:rsidR="00A00D26" w:rsidRPr="008E0028" w:rsidRDefault="00A00D26" w:rsidP="00C52A00">
            <w:pPr>
              <w:shd w:val="clear" w:color="auto" w:fill="FFFFFF"/>
              <w:ind w:left="4"/>
            </w:pPr>
            <w:r w:rsidRPr="008E0028">
              <w:rPr>
                <w:i/>
                <w:iCs/>
              </w:rPr>
              <w:t xml:space="preserve">Практическая работа. </w:t>
            </w:r>
            <w:r w:rsidRPr="008E0028">
              <w:t>Составление плана сравни</w:t>
            </w:r>
            <w:r w:rsidRPr="008E0028">
              <w:softHyphen/>
              <w:t>тельной характеристики героинь, в том числе цитат</w:t>
            </w:r>
            <w:r w:rsidRPr="008E0028">
              <w:softHyphen/>
              <w:t xml:space="preserve">ного. Подбор цитат романа на тему «Татьяна и Ольга» и составление цитатной таблицы. </w:t>
            </w:r>
            <w:r w:rsidRPr="008E0028">
              <w:rPr>
                <w:i/>
                <w:iCs/>
              </w:rPr>
              <w:t xml:space="preserve">Самостоятельная работа. </w:t>
            </w:r>
            <w:r w:rsidRPr="008E0028">
              <w:t>Письменная сравнитель</w:t>
            </w:r>
            <w:r w:rsidRPr="008E0028">
              <w:softHyphen/>
              <w:t>ная характеристика Татьяны и Ольги. Составление устного сообщения «Эволюция образа Татьяны в ро</w:t>
            </w:r>
            <w:r w:rsidRPr="008E0028">
              <w:softHyphen/>
              <w:t>мане» или письменный ответ на вопрос «Зачем ав</w:t>
            </w:r>
            <w:r w:rsidRPr="008E0028">
              <w:softHyphen/>
              <w:t>тор рассказывает в романе не одну, а две любовные истории?»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35</w:t>
            </w:r>
          </w:p>
        </w:tc>
        <w:tc>
          <w:tcPr>
            <w:tcW w:w="855" w:type="dxa"/>
          </w:tcPr>
          <w:p w:rsidR="00A00D26" w:rsidRDefault="00A00D26" w:rsidP="0089393D">
            <w:pPr>
              <w:jc w:val="center"/>
            </w:pPr>
            <w:r>
              <w:t>25.11.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8E0028" w:rsidRDefault="00A00D26" w:rsidP="00C52A00">
            <w:pPr>
              <w:shd w:val="clear" w:color="auto" w:fill="FFFFFF"/>
            </w:pPr>
            <w:r>
              <w:rPr>
                <w:bCs/>
              </w:rPr>
              <w:t>А.</w:t>
            </w:r>
            <w:r w:rsidRPr="008E0028">
              <w:rPr>
                <w:bCs/>
              </w:rPr>
              <w:t>С. Пушкин. «Ев</w:t>
            </w:r>
            <w:r w:rsidRPr="008E0028">
              <w:rPr>
                <w:bCs/>
              </w:rPr>
              <w:softHyphen/>
              <w:t xml:space="preserve">гений Онегин». </w:t>
            </w:r>
            <w:r w:rsidRPr="008E0028">
              <w:t>Эволю</w:t>
            </w:r>
            <w:r w:rsidRPr="008E0028">
              <w:softHyphen/>
              <w:t xml:space="preserve">ция </w:t>
            </w:r>
            <w:r w:rsidRPr="008E0028">
              <w:lastRenderedPageBreak/>
              <w:t xml:space="preserve">взаимоотношений Татьяны и Онегина. </w:t>
            </w:r>
          </w:p>
          <w:p w:rsidR="00A00D26" w:rsidRPr="008E0028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A00D26" w:rsidRPr="008E0028" w:rsidRDefault="00A00D26" w:rsidP="00C52A00">
            <w:pPr>
              <w:shd w:val="clear" w:color="auto" w:fill="FFFFFF"/>
            </w:pPr>
            <w:r>
              <w:rPr>
                <w:bCs/>
              </w:rPr>
              <w:lastRenderedPageBreak/>
              <w:t>А.</w:t>
            </w:r>
            <w:r w:rsidRPr="008E0028">
              <w:rPr>
                <w:bCs/>
              </w:rPr>
              <w:t>С. Пушкин. «Ев</w:t>
            </w:r>
            <w:r w:rsidRPr="008E0028">
              <w:rPr>
                <w:bCs/>
              </w:rPr>
              <w:softHyphen/>
              <w:t>гений Онегин»: взаимоотно</w:t>
            </w:r>
            <w:r w:rsidRPr="008E0028">
              <w:rPr>
                <w:bCs/>
              </w:rPr>
              <w:softHyphen/>
              <w:t xml:space="preserve">шения </w:t>
            </w:r>
            <w:r w:rsidRPr="008E0028">
              <w:rPr>
                <w:bCs/>
              </w:rPr>
              <w:lastRenderedPageBreak/>
              <w:t xml:space="preserve">главных героев. </w:t>
            </w:r>
            <w:r w:rsidRPr="008E0028">
              <w:t>Эволю</w:t>
            </w:r>
            <w:r w:rsidRPr="008E0028">
              <w:softHyphen/>
              <w:t>ция взаимоотношений Татьяны и Онегина. Анализ двух писем. Письма Татьяны и Онегина в актёрском исполнении</w:t>
            </w:r>
          </w:p>
          <w:p w:rsidR="00A00D26" w:rsidRPr="008E0028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Pr="008E0028" w:rsidRDefault="00A00D26" w:rsidP="00C52A00">
            <w:pPr>
              <w:shd w:val="clear" w:color="auto" w:fill="FFFFFF"/>
              <w:ind w:left="18"/>
            </w:pPr>
            <w:r w:rsidRPr="008E0028">
              <w:lastRenderedPageBreak/>
              <w:t xml:space="preserve">Выразительное чтение фрагментов романа в стихах (в том числе наизусть). Устное </w:t>
            </w:r>
            <w:r w:rsidRPr="008E0028">
              <w:lastRenderedPageBreak/>
              <w:t>рецензирование вы</w:t>
            </w:r>
            <w:r w:rsidRPr="008E0028">
              <w:softHyphen/>
              <w:t>разительного чтения одноклассников, исполнения актёров (см. задания фонохрестоматии). Устный или письменный ответ на вопрос (с использованием ци</w:t>
            </w:r>
            <w:r w:rsidRPr="008E0028">
              <w:softHyphen/>
              <w:t>тирования). Участие в коллективном диалоге. Харак</w:t>
            </w:r>
            <w:r w:rsidRPr="008E0028">
              <w:softHyphen/>
              <w:t>теристика идейно-эмоционального содержания про</w:t>
            </w:r>
            <w:r w:rsidRPr="008E0028">
              <w:softHyphen/>
              <w:t>изведения, определение того, что утверждается, а что отрицается поэтом.</w:t>
            </w:r>
          </w:p>
          <w:p w:rsidR="00A00D26" w:rsidRPr="008E0028" w:rsidRDefault="00A00D26" w:rsidP="00C52A00">
            <w:pPr>
              <w:shd w:val="clear" w:color="auto" w:fill="FFFFFF"/>
              <w:ind w:left="7" w:right="22"/>
            </w:pPr>
            <w:r w:rsidRPr="008E0028">
              <w:rPr>
                <w:i/>
                <w:iCs/>
              </w:rPr>
              <w:t xml:space="preserve">Практическая работа. </w:t>
            </w:r>
            <w:r w:rsidRPr="008E0028">
              <w:t>Составление сравнительной характеристики Татьяны и Онегина. Подбор цитат на тему «Онегин и Татьяна».</w:t>
            </w:r>
          </w:p>
          <w:p w:rsidR="00A00D26" w:rsidRPr="008E0028" w:rsidRDefault="00A00D26" w:rsidP="00C52A00">
            <w:pPr>
              <w:shd w:val="clear" w:color="auto" w:fill="FFFFFF"/>
              <w:ind w:right="36"/>
            </w:pPr>
            <w:r w:rsidRPr="008E0028">
              <w:rPr>
                <w:i/>
                <w:iCs/>
              </w:rPr>
              <w:t xml:space="preserve">Самостоятельная работа. </w:t>
            </w:r>
            <w:r w:rsidRPr="008E0028">
              <w:t>Подготовка выразитель</w:t>
            </w:r>
            <w:r w:rsidRPr="008E0028">
              <w:softHyphen/>
              <w:t>ного чтения наизусть одного из писем. Сопостави</w:t>
            </w:r>
            <w:r w:rsidRPr="008E0028">
              <w:softHyphen/>
              <w:t>тельный анализ двух писем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36</w:t>
            </w:r>
          </w:p>
        </w:tc>
        <w:tc>
          <w:tcPr>
            <w:tcW w:w="855" w:type="dxa"/>
          </w:tcPr>
          <w:p w:rsidR="00A00D26" w:rsidRDefault="00A00D26" w:rsidP="0089393D">
            <w:pPr>
              <w:jc w:val="center"/>
            </w:pPr>
            <w:r>
              <w:t>29.11.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8E0028" w:rsidRDefault="00A00D26" w:rsidP="00C52A00">
            <w:pPr>
              <w:shd w:val="clear" w:color="auto" w:fill="FFFFFF"/>
              <w:ind w:left="7" w:right="4"/>
            </w:pPr>
            <w:r w:rsidRPr="008E0028">
              <w:rPr>
                <w:bCs/>
              </w:rPr>
              <w:t>А</w:t>
            </w:r>
            <w:r>
              <w:rPr>
                <w:bCs/>
              </w:rPr>
              <w:t>.</w:t>
            </w:r>
            <w:r w:rsidRPr="008E0028">
              <w:rPr>
                <w:bCs/>
              </w:rPr>
              <w:t>С. Пушкин. «Ев</w:t>
            </w:r>
            <w:r w:rsidRPr="008E0028">
              <w:rPr>
                <w:bCs/>
              </w:rPr>
              <w:softHyphen/>
              <w:t>гений Онегин».</w:t>
            </w:r>
            <w:r w:rsidRPr="008E0028">
              <w:t xml:space="preserve"> Автор как идейно-композици</w:t>
            </w:r>
            <w:r w:rsidRPr="008E0028">
              <w:softHyphen/>
              <w:t>онный и лирический центр ро</w:t>
            </w:r>
            <w:r w:rsidRPr="008E0028">
              <w:softHyphen/>
              <w:t xml:space="preserve">мана. </w:t>
            </w:r>
          </w:p>
          <w:p w:rsidR="00A00D26" w:rsidRPr="008E0028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A00D26" w:rsidRPr="008E0028" w:rsidRDefault="00A00D26" w:rsidP="008E0028">
            <w:pPr>
              <w:shd w:val="clear" w:color="auto" w:fill="FFFFFF"/>
              <w:ind w:right="4"/>
            </w:pPr>
            <w:r>
              <w:rPr>
                <w:bCs/>
              </w:rPr>
              <w:t>А.</w:t>
            </w:r>
            <w:r w:rsidRPr="008E0028">
              <w:rPr>
                <w:bCs/>
              </w:rPr>
              <w:t>С. Пушкин. «Ев</w:t>
            </w:r>
            <w:r w:rsidRPr="008E0028">
              <w:rPr>
                <w:bCs/>
              </w:rPr>
              <w:softHyphen/>
              <w:t>гений Онегин»:  образ автора.</w:t>
            </w:r>
            <w:r w:rsidRPr="008E0028">
              <w:t xml:space="preserve"> Автор как идейно-композици</w:t>
            </w:r>
            <w:r w:rsidRPr="008E0028">
              <w:softHyphen/>
              <w:t>онный и лирический центр ро</w:t>
            </w:r>
            <w:r w:rsidRPr="008E0028">
              <w:softHyphen/>
              <w:t>мана. Автор-повествователь и автор-персонаж</w:t>
            </w:r>
          </w:p>
          <w:p w:rsidR="00A00D26" w:rsidRPr="008E0028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Pr="008E0028" w:rsidRDefault="00A00D26" w:rsidP="00C52A00">
            <w:pPr>
              <w:shd w:val="clear" w:color="auto" w:fill="FFFFFF"/>
              <w:ind w:right="101"/>
            </w:pPr>
            <w:r w:rsidRPr="008E0028">
              <w:t>Выразительное чтение фрагментов романа в стихах (в том числе наизусть): Устный или письменный ответ на вопрос (с использованием цитирования). Участие в коллективном диалоге. Характеристика образа авто</w:t>
            </w:r>
            <w:r w:rsidRPr="008E0028">
              <w:softHyphen/>
              <w:t>ра романа в стихах. Различение образов рассказчика и автора-повествователя. Выявление роли лирических отступлений в романе. Анализ различных форм выра</w:t>
            </w:r>
            <w:r w:rsidRPr="008E0028">
              <w:softHyphen/>
              <w:t>жения авторской позиции. Соотнесение образа персо</w:t>
            </w:r>
            <w:r w:rsidRPr="008E0028">
              <w:softHyphen/>
              <w:t xml:space="preserve">нажа и прототипа, лирического героя и поэта. </w:t>
            </w:r>
          </w:p>
          <w:p w:rsidR="00A00D26" w:rsidRDefault="00A00D26" w:rsidP="00C52A00">
            <w:pPr>
              <w:shd w:val="clear" w:color="auto" w:fill="FFFFFF"/>
              <w:ind w:right="101"/>
            </w:pPr>
            <w:r w:rsidRPr="008E0028">
              <w:rPr>
                <w:i/>
                <w:iCs/>
              </w:rPr>
              <w:t xml:space="preserve">Практическая работа. </w:t>
            </w:r>
            <w:r w:rsidRPr="008E0028">
              <w:t>Подбор цитат на тему «Ав</w:t>
            </w:r>
            <w:r w:rsidRPr="008E0028">
              <w:softHyphen/>
              <w:t xml:space="preserve">тор-повествователь и автор-персонаж». Составление плана письменного ответа на вопрос «В чём сходство и различия Онегина и автора-персонажа?». </w:t>
            </w:r>
          </w:p>
          <w:p w:rsidR="00A00D26" w:rsidRPr="008E0028" w:rsidRDefault="00A00D26" w:rsidP="008E0028">
            <w:pPr>
              <w:shd w:val="clear" w:color="auto" w:fill="FFFFFF"/>
              <w:ind w:right="101"/>
            </w:pPr>
            <w:r w:rsidRPr="008E0028">
              <w:rPr>
                <w:i/>
                <w:iCs/>
              </w:rPr>
              <w:t xml:space="preserve">Самостоятельная работа. </w:t>
            </w:r>
            <w:r w:rsidRPr="008E0028">
              <w:t xml:space="preserve">Письменный ответ на вопрос «В чём сходство и различия Онегина и автора-персонажа?». </w:t>
            </w:r>
          </w:p>
        </w:tc>
        <w:tc>
          <w:tcPr>
            <w:tcW w:w="2164" w:type="dxa"/>
          </w:tcPr>
          <w:p w:rsidR="00A00D26" w:rsidRPr="00C52EFB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37</w:t>
            </w:r>
          </w:p>
        </w:tc>
        <w:tc>
          <w:tcPr>
            <w:tcW w:w="855" w:type="dxa"/>
          </w:tcPr>
          <w:p w:rsidR="00A00D26" w:rsidRDefault="00A00D26" w:rsidP="0089393D">
            <w:pPr>
              <w:jc w:val="center"/>
            </w:pPr>
            <w:r>
              <w:t>01.12.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8E0028" w:rsidRDefault="00A00D26" w:rsidP="00C52A00">
            <w:pPr>
              <w:shd w:val="clear" w:color="auto" w:fill="FFFFFF"/>
              <w:spacing w:before="25"/>
              <w:ind w:left="4"/>
            </w:pPr>
            <w:r w:rsidRPr="008E0028">
              <w:rPr>
                <w:bCs/>
              </w:rPr>
              <w:t>А. С. Пушкин. «Ев</w:t>
            </w:r>
            <w:r w:rsidRPr="008E0028">
              <w:rPr>
                <w:bCs/>
              </w:rPr>
              <w:softHyphen/>
              <w:t xml:space="preserve">гений </w:t>
            </w:r>
            <w:r w:rsidRPr="008E0028">
              <w:rPr>
                <w:bCs/>
              </w:rPr>
              <w:lastRenderedPageBreak/>
              <w:t>Онегин» как энцикло</w:t>
            </w:r>
            <w:r w:rsidRPr="008E0028">
              <w:rPr>
                <w:bCs/>
              </w:rPr>
              <w:softHyphen/>
              <w:t xml:space="preserve">педия русской жизни. </w:t>
            </w:r>
          </w:p>
          <w:p w:rsidR="00A00D26" w:rsidRPr="008E0028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A00D26" w:rsidRPr="008E0028" w:rsidRDefault="00A00D26" w:rsidP="00C52A00">
            <w:pPr>
              <w:shd w:val="clear" w:color="auto" w:fill="FFFFFF"/>
              <w:spacing w:before="25"/>
              <w:ind w:left="4"/>
            </w:pPr>
            <w:r w:rsidRPr="008E0028">
              <w:rPr>
                <w:bCs/>
              </w:rPr>
              <w:lastRenderedPageBreak/>
              <w:t>А. С. Пушкин. «Ев</w:t>
            </w:r>
            <w:r w:rsidRPr="008E0028">
              <w:rPr>
                <w:bCs/>
              </w:rPr>
              <w:softHyphen/>
              <w:t xml:space="preserve">гений </w:t>
            </w:r>
            <w:r w:rsidRPr="008E0028">
              <w:rPr>
                <w:bCs/>
              </w:rPr>
              <w:lastRenderedPageBreak/>
              <w:t>Онегин» как энцикло</w:t>
            </w:r>
            <w:r w:rsidRPr="008E0028">
              <w:rPr>
                <w:bCs/>
              </w:rPr>
              <w:softHyphen/>
              <w:t xml:space="preserve">педия русской жизни. </w:t>
            </w:r>
            <w:r w:rsidRPr="008E0028">
              <w:t>Россия и пушкинская эпоха в романе. Реальные исторические лично</w:t>
            </w:r>
            <w:r w:rsidRPr="008E0028">
              <w:softHyphen/>
              <w:t>сти как герои романа. Реализм романа. Развитие понятия о ре</w:t>
            </w:r>
            <w:r w:rsidRPr="008E0028">
              <w:softHyphen/>
              <w:t>ализме литературы</w:t>
            </w:r>
          </w:p>
          <w:p w:rsidR="00A00D26" w:rsidRPr="008E0028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Pr="008E0028" w:rsidRDefault="00A00D26" w:rsidP="00C52A00">
            <w:pPr>
              <w:shd w:val="clear" w:color="auto" w:fill="FFFFFF"/>
              <w:ind w:right="7"/>
            </w:pPr>
            <w:r w:rsidRPr="008E0028">
              <w:lastRenderedPageBreak/>
              <w:t xml:space="preserve">Конспектирование основных положений </w:t>
            </w:r>
            <w:r w:rsidRPr="008E0028">
              <w:lastRenderedPageBreak/>
              <w:t>лекции учи</w:t>
            </w:r>
            <w:r w:rsidRPr="008E0028">
              <w:softHyphen/>
              <w:t>теля о реализме в романе «Евгений Онегин». Вырази</w:t>
            </w:r>
            <w:r w:rsidRPr="008E0028">
              <w:softHyphen/>
              <w:t>тельное чтение наизусть фрагментов романа. Устный или письменный ответ на вопрос (с использовани</w:t>
            </w:r>
            <w:r w:rsidRPr="008E0028">
              <w:softHyphen/>
              <w:t>ем цитирования). Участие в коллективном диалоге. Работа со словарём литературоведческих терминов. По</w:t>
            </w:r>
            <w:r w:rsidRPr="008E0028">
              <w:softHyphen/>
              <w:t xml:space="preserve">иск примеров, иллюстрирующих понятие «реализм». </w:t>
            </w:r>
          </w:p>
          <w:p w:rsidR="00A00D26" w:rsidRPr="008E0028" w:rsidRDefault="00A00D26" w:rsidP="00C52A00">
            <w:pPr>
              <w:shd w:val="clear" w:color="auto" w:fill="FFFFFF"/>
              <w:ind w:right="7"/>
            </w:pPr>
            <w:r w:rsidRPr="008E0028">
              <w:rPr>
                <w:i/>
                <w:iCs/>
              </w:rPr>
              <w:t xml:space="preserve">Практическая работа. </w:t>
            </w:r>
            <w:r w:rsidRPr="008E0028">
              <w:t>Характеристика художе</w:t>
            </w:r>
            <w:r w:rsidRPr="008E0028">
              <w:softHyphen/>
              <w:t>ственного мира романа в стихах как реалистического произведения.</w:t>
            </w:r>
          </w:p>
          <w:p w:rsidR="00A00D26" w:rsidRPr="008E0028" w:rsidRDefault="00A00D26" w:rsidP="00C52A00">
            <w:pPr>
              <w:shd w:val="clear" w:color="auto" w:fill="FFFFFF"/>
              <w:ind w:left="14"/>
            </w:pPr>
            <w:r w:rsidRPr="008E0028">
              <w:rPr>
                <w:i/>
                <w:iCs/>
              </w:rPr>
              <w:t xml:space="preserve">Самостоятельная  работа.   </w:t>
            </w:r>
            <w:r w:rsidRPr="008E0028">
              <w:t>Письменный   ответ  на один из вопросов:</w:t>
            </w:r>
          </w:p>
          <w:p w:rsidR="00A00D26" w:rsidRPr="008E0028" w:rsidRDefault="00A00D26" w:rsidP="008E0028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230"/>
              </w:tabs>
              <w:suppressAutoHyphens w:val="0"/>
              <w:autoSpaceDE w:val="0"/>
              <w:autoSpaceDN w:val="0"/>
              <w:adjustRightInd w:val="0"/>
              <w:ind w:left="14"/>
              <w:rPr>
                <w:spacing w:val="-22"/>
              </w:rPr>
            </w:pPr>
            <w:r w:rsidRPr="008E0028">
              <w:t>Какой показана пушкинская Россия в романе «Ев</w:t>
            </w:r>
            <w:r w:rsidRPr="008E0028">
              <w:softHyphen/>
              <w:t>гений Онегин»?</w:t>
            </w:r>
          </w:p>
          <w:p w:rsidR="00A00D26" w:rsidRPr="008E0028" w:rsidRDefault="00A00D26" w:rsidP="008E0028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230"/>
              </w:tabs>
              <w:suppressAutoHyphens w:val="0"/>
              <w:autoSpaceDE w:val="0"/>
              <w:autoSpaceDN w:val="0"/>
              <w:adjustRightInd w:val="0"/>
              <w:ind w:left="14"/>
              <w:rPr>
                <w:spacing w:val="-8"/>
              </w:rPr>
            </w:pPr>
            <w:r w:rsidRPr="008E0028">
              <w:t>Какие черты реалистического произведения при</w:t>
            </w:r>
            <w:r w:rsidRPr="008E0028">
              <w:softHyphen/>
              <w:t>сущи роману «Евгений Онегин»?</w:t>
            </w:r>
          </w:p>
        </w:tc>
        <w:tc>
          <w:tcPr>
            <w:tcW w:w="2164" w:type="dxa"/>
          </w:tcPr>
          <w:p w:rsidR="00A00D26" w:rsidRPr="00C52EFB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BF4C22">
            <w:pPr>
              <w:jc w:val="center"/>
            </w:pPr>
            <w:r>
              <w:lastRenderedPageBreak/>
              <w:t>38</w:t>
            </w:r>
          </w:p>
        </w:tc>
        <w:tc>
          <w:tcPr>
            <w:tcW w:w="855" w:type="dxa"/>
          </w:tcPr>
          <w:p w:rsidR="00A00D26" w:rsidRDefault="00A00D26" w:rsidP="00BF4C22">
            <w:r>
              <w:t>02.12.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8E0028" w:rsidRDefault="00A00D26" w:rsidP="00C52A00">
            <w:pPr>
              <w:shd w:val="clear" w:color="auto" w:fill="FFFFFF"/>
              <w:spacing w:before="25"/>
              <w:ind w:left="7" w:right="11"/>
            </w:pPr>
            <w:r w:rsidRPr="008E0028">
              <w:rPr>
                <w:bCs/>
              </w:rPr>
              <w:t>А. С. Пушкин. «Евге</w:t>
            </w:r>
            <w:r w:rsidRPr="008E0028">
              <w:rPr>
                <w:bCs/>
              </w:rPr>
              <w:softHyphen/>
            </w:r>
            <w:r w:rsidRPr="008E0028">
              <w:rPr>
                <w:bCs/>
                <w:spacing w:val="-3"/>
              </w:rPr>
              <w:t>ний Онегин» в зеркале критики.</w:t>
            </w:r>
          </w:p>
          <w:p w:rsidR="00A00D26" w:rsidRPr="008E0028" w:rsidRDefault="00A00D26" w:rsidP="00C52A00">
            <w:pPr>
              <w:shd w:val="clear" w:color="auto" w:fill="FFFFFF"/>
            </w:pPr>
          </w:p>
          <w:p w:rsidR="00A00D26" w:rsidRPr="008E0028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A00D26" w:rsidRPr="008E0028" w:rsidRDefault="00A00D26" w:rsidP="00C52A00">
            <w:pPr>
              <w:shd w:val="clear" w:color="auto" w:fill="FFFFFF"/>
              <w:spacing w:before="25"/>
              <w:ind w:left="7" w:right="11"/>
            </w:pPr>
            <w:r w:rsidRPr="008E0028">
              <w:rPr>
                <w:bCs/>
              </w:rPr>
              <w:t>А. С. Пушкин. «Евге</w:t>
            </w:r>
            <w:r w:rsidRPr="008E0028">
              <w:rPr>
                <w:bCs/>
              </w:rPr>
              <w:softHyphen/>
            </w:r>
            <w:r w:rsidRPr="008E0028">
              <w:rPr>
                <w:bCs/>
                <w:spacing w:val="-3"/>
              </w:rPr>
              <w:t>ний Онегин» в зеркале критики.</w:t>
            </w:r>
          </w:p>
          <w:p w:rsidR="00A00D26" w:rsidRPr="008E0028" w:rsidRDefault="00A00D26" w:rsidP="00C52A00">
            <w:pPr>
              <w:shd w:val="clear" w:color="auto" w:fill="FFFFFF"/>
            </w:pPr>
            <w:r w:rsidRPr="008E0028">
              <w:t>Литературная критика о романе: В. Г. Белинский, Д. И. Писарев, А. А. Григорьев, Ф. М. Достоев</w:t>
            </w:r>
            <w:r w:rsidRPr="008E0028">
              <w:softHyphen/>
              <w:t xml:space="preserve">ский,    философская    критика начала </w:t>
            </w:r>
            <w:r w:rsidRPr="008E0028">
              <w:rPr>
                <w:lang w:val="en-US"/>
              </w:rPr>
              <w:t>XX</w:t>
            </w:r>
            <w:r w:rsidRPr="008E0028">
              <w:t xml:space="preserve"> века; писательские оценки. Роман А. С. Пушкина и опера П. И. Чайковского</w:t>
            </w:r>
          </w:p>
          <w:p w:rsidR="00A00D26" w:rsidRPr="008E0028" w:rsidRDefault="00A00D26" w:rsidP="00C52A00">
            <w:pPr>
              <w:shd w:val="clear" w:color="auto" w:fill="FFFFFF"/>
            </w:pPr>
          </w:p>
          <w:p w:rsidR="00A00D26" w:rsidRPr="008E0028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Pr="008E0028" w:rsidRDefault="00A00D26" w:rsidP="00C52A00">
            <w:pPr>
              <w:shd w:val="clear" w:color="auto" w:fill="FFFFFF"/>
              <w:ind w:left="7"/>
            </w:pPr>
            <w:r w:rsidRPr="008E0028">
              <w:t>Чтение фрагментов литературно-критических статей. Формулирование вопросов по тексту статей. Устный или письменный ответ на вопрос (с использовани</w:t>
            </w:r>
            <w:r w:rsidRPr="008E0028">
              <w:softHyphen/>
              <w:t>ем цитирования). Конспектирование фрагментов литературно-критической статьи. Выводы об особен</w:t>
            </w:r>
            <w:r w:rsidRPr="008E0028">
              <w:softHyphen/>
              <w:t>ностях художественного мира романа в стихах, его сюжета, проблематики и тематики в оценках русской критики. Сопоставление романа Пушкина и одно</w:t>
            </w:r>
            <w:r w:rsidRPr="008E0028">
              <w:softHyphen/>
              <w:t xml:space="preserve">имённой оперы Чайковского. Обсуждение театральных или кинематографических версий романа в стихах. </w:t>
            </w:r>
          </w:p>
          <w:p w:rsidR="00A00D26" w:rsidRPr="008E0028" w:rsidRDefault="00A00D26" w:rsidP="00C52A00">
            <w:pPr>
              <w:shd w:val="clear" w:color="auto" w:fill="FFFFFF"/>
              <w:ind w:left="7"/>
            </w:pPr>
            <w:r w:rsidRPr="008E0028">
              <w:rPr>
                <w:i/>
                <w:iCs/>
              </w:rPr>
              <w:t xml:space="preserve">Практическая работа. </w:t>
            </w:r>
            <w:r w:rsidRPr="008E0028">
              <w:t>Подбор цитат на тему «Ге</w:t>
            </w:r>
            <w:r w:rsidRPr="008E0028">
              <w:softHyphen/>
              <w:t xml:space="preserve">рои, автор, русская жизнь в романе: оценки русской критики», составление цитатной таблицы. </w:t>
            </w:r>
          </w:p>
          <w:p w:rsidR="00A00D26" w:rsidRPr="008E0028" w:rsidRDefault="00A00D26" w:rsidP="008A56B2">
            <w:pPr>
              <w:shd w:val="clear" w:color="auto" w:fill="FFFFFF"/>
              <w:ind w:left="7"/>
            </w:pPr>
            <w:r w:rsidRPr="008E0028">
              <w:rPr>
                <w:i/>
                <w:iCs/>
              </w:rPr>
              <w:t xml:space="preserve">Самостоятельная работа. </w:t>
            </w:r>
            <w:r w:rsidRPr="008E0028">
              <w:t xml:space="preserve">Письменный ответ на вопрос «Почему роман „Евгений </w:t>
            </w:r>
            <w:r w:rsidRPr="008E0028">
              <w:lastRenderedPageBreak/>
              <w:t xml:space="preserve">Онегин" вызвал споры в критике?». </w:t>
            </w:r>
          </w:p>
        </w:tc>
        <w:tc>
          <w:tcPr>
            <w:tcW w:w="2164" w:type="dxa"/>
          </w:tcPr>
          <w:p w:rsidR="00A00D26" w:rsidRPr="00C52EFB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39</w:t>
            </w:r>
          </w:p>
        </w:tc>
        <w:tc>
          <w:tcPr>
            <w:tcW w:w="855" w:type="dxa"/>
          </w:tcPr>
          <w:p w:rsidR="00A00D26" w:rsidRDefault="00A00D26" w:rsidP="001E4A45">
            <w:r>
              <w:t>06.12.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8A56B2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  <w:proofErr w:type="gramStart"/>
            <w:r w:rsidRPr="008A56B2">
              <w:rPr>
                <w:bCs/>
              </w:rPr>
              <w:t>Р</w:t>
            </w:r>
            <w:proofErr w:type="gramEnd"/>
            <w:r w:rsidRPr="008A56B2">
              <w:rPr>
                <w:bCs/>
              </w:rPr>
              <w:t>/р  Классное сочинение по роману А. С. Пушкина «Ев</w:t>
            </w:r>
            <w:r w:rsidRPr="008A56B2">
              <w:rPr>
                <w:bCs/>
              </w:rPr>
              <w:softHyphen/>
              <w:t>гений Онегин».</w:t>
            </w:r>
          </w:p>
        </w:tc>
        <w:tc>
          <w:tcPr>
            <w:tcW w:w="3122" w:type="dxa"/>
          </w:tcPr>
          <w:p w:rsidR="00A00D26" w:rsidRPr="008A56B2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  <w:r w:rsidRPr="008A56B2">
              <w:rPr>
                <w:bCs/>
              </w:rPr>
              <w:t>А. С. Пушкин. «Ев</w:t>
            </w:r>
            <w:r w:rsidRPr="008A56B2">
              <w:rPr>
                <w:bCs/>
              </w:rPr>
              <w:softHyphen/>
              <w:t xml:space="preserve">гений Онегин». Письменный ответ на один из проблемных вопросов </w:t>
            </w:r>
          </w:p>
        </w:tc>
        <w:tc>
          <w:tcPr>
            <w:tcW w:w="4976" w:type="dxa"/>
            <w:gridSpan w:val="3"/>
          </w:tcPr>
          <w:p w:rsidR="00A00D26" w:rsidRPr="008A56B2" w:rsidRDefault="00A00D26" w:rsidP="00C52A00">
            <w:pPr>
              <w:shd w:val="clear" w:color="auto" w:fill="FFFFFF"/>
              <w:ind w:left="18"/>
            </w:pPr>
            <w:r w:rsidRPr="008A56B2">
              <w:t>Составление плана ответа на проблемный вопрос. Уст</w:t>
            </w:r>
            <w:r w:rsidRPr="008A56B2">
              <w:softHyphen/>
              <w:t>ный или письменный ответ на проблемный вопрос. Написание классного или домашнего сочинения на литературном материале с использованием собствен</w:t>
            </w:r>
            <w:r w:rsidRPr="008A56B2">
              <w:softHyphen/>
              <w:t>ного жизненного и читательского опыта на одну из тем:</w:t>
            </w:r>
          </w:p>
          <w:p w:rsidR="00A00D26" w:rsidRPr="008A56B2" w:rsidRDefault="00A00D26" w:rsidP="008A56B2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234"/>
              </w:tabs>
              <w:suppressAutoHyphens w:val="0"/>
              <w:autoSpaceDE w:val="0"/>
              <w:autoSpaceDN w:val="0"/>
              <w:adjustRightInd w:val="0"/>
              <w:ind w:right="18"/>
              <w:rPr>
                <w:spacing w:val="-22"/>
              </w:rPr>
            </w:pPr>
            <w:r w:rsidRPr="008A56B2">
              <w:t>Каковы психологические мотивы поступков и вза</w:t>
            </w:r>
            <w:r w:rsidRPr="008A56B2">
              <w:softHyphen/>
              <w:t>имоотношений героев романа «Евгений Онегин»?</w:t>
            </w:r>
          </w:p>
          <w:p w:rsidR="00A00D26" w:rsidRPr="008A56B2" w:rsidRDefault="00A00D26" w:rsidP="008A56B2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234"/>
              </w:tabs>
              <w:suppressAutoHyphens w:val="0"/>
              <w:autoSpaceDE w:val="0"/>
              <w:autoSpaceDN w:val="0"/>
              <w:adjustRightInd w:val="0"/>
              <w:ind w:right="25"/>
              <w:rPr>
                <w:spacing w:val="-6"/>
              </w:rPr>
            </w:pPr>
            <w:r w:rsidRPr="008A56B2">
              <w:t>Какова конкретно-историческая и общечеловече</w:t>
            </w:r>
            <w:r w:rsidRPr="008A56B2">
              <w:softHyphen/>
              <w:t>ская сущность характеров Татьяны и Онегина?</w:t>
            </w:r>
          </w:p>
          <w:p w:rsidR="00A00D26" w:rsidRPr="008A56B2" w:rsidRDefault="00A00D26" w:rsidP="008A56B2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234"/>
              </w:tabs>
              <w:suppressAutoHyphens w:val="0"/>
              <w:autoSpaceDE w:val="0"/>
              <w:autoSpaceDN w:val="0"/>
              <w:adjustRightInd w:val="0"/>
              <w:ind w:right="32"/>
              <w:rPr>
                <w:spacing w:val="-10"/>
              </w:rPr>
            </w:pPr>
            <w:r w:rsidRPr="008A56B2">
              <w:t>Как в образе автора романа «Евгений Онегин» от</w:t>
            </w:r>
            <w:r w:rsidRPr="008A56B2">
              <w:softHyphen/>
              <w:t>разились черты личности А. С. Пушкина?</w:t>
            </w:r>
          </w:p>
          <w:p w:rsidR="00A00D26" w:rsidRPr="008A56B2" w:rsidRDefault="00A00D26" w:rsidP="008A56B2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234"/>
              </w:tabs>
              <w:suppressAutoHyphens w:val="0"/>
              <w:autoSpaceDE w:val="0"/>
              <w:autoSpaceDN w:val="0"/>
              <w:adjustRightInd w:val="0"/>
              <w:ind w:right="32"/>
              <w:rPr>
                <w:spacing w:val="-10"/>
              </w:rPr>
            </w:pPr>
            <w:r w:rsidRPr="008A56B2">
              <w:t>Какой предстаёт Россия на страницах романа «Евгений Онегин»?</w:t>
            </w:r>
          </w:p>
          <w:p w:rsidR="00A00D26" w:rsidRPr="008A56B2" w:rsidRDefault="00A00D26" w:rsidP="008A56B2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234"/>
              </w:tabs>
              <w:suppressAutoHyphens w:val="0"/>
              <w:autoSpaceDE w:val="0"/>
              <w:autoSpaceDN w:val="0"/>
              <w:adjustRightInd w:val="0"/>
              <w:ind w:right="32"/>
              <w:rPr>
                <w:spacing w:val="-10"/>
              </w:rPr>
            </w:pPr>
            <w:r w:rsidRPr="008A56B2">
              <w:t>Какие философские размышления о жизни отрази</w:t>
            </w:r>
            <w:r w:rsidRPr="008A56B2">
              <w:softHyphen/>
              <w:t>лись в лирических отступлениях романа «Евгений Онегин»?</w:t>
            </w:r>
          </w:p>
          <w:p w:rsidR="00A00D26" w:rsidRPr="008A56B2" w:rsidRDefault="00A00D26" w:rsidP="00C52A00">
            <w:pPr>
              <w:shd w:val="clear" w:color="auto" w:fill="FFFFFF"/>
              <w:tabs>
                <w:tab w:val="left" w:pos="234"/>
              </w:tabs>
              <w:ind w:right="32"/>
            </w:pPr>
            <w:r w:rsidRPr="008A56B2">
              <w:t>Нахождение ошибок и редактирование черновых ва</w:t>
            </w:r>
            <w:r w:rsidRPr="008A56B2">
              <w:softHyphen/>
              <w:t xml:space="preserve">риантов собственных письменных работ. </w:t>
            </w:r>
          </w:p>
          <w:p w:rsidR="00A00D26" w:rsidRPr="008A56B2" w:rsidRDefault="00A00D26" w:rsidP="008A56B2">
            <w:pPr>
              <w:shd w:val="clear" w:color="auto" w:fill="FFFFFF"/>
              <w:tabs>
                <w:tab w:val="left" w:pos="234"/>
              </w:tabs>
              <w:ind w:right="32"/>
            </w:pPr>
            <w:r w:rsidRPr="008A56B2">
              <w:rPr>
                <w:i/>
                <w:iCs/>
              </w:rPr>
              <w:t>Самостоятельная   работа</w:t>
            </w:r>
            <w:r w:rsidRPr="008A56B2">
              <w:rPr>
                <w:i/>
                <w:iCs/>
                <w:vertAlign w:val="subscript"/>
              </w:rPr>
              <w:t>&gt;</w:t>
            </w:r>
            <w:r w:rsidRPr="008A56B2">
              <w:rPr>
                <w:i/>
                <w:iCs/>
              </w:rPr>
              <w:t xml:space="preserve">  </w:t>
            </w:r>
            <w:r w:rsidRPr="008A56B2">
              <w:t>Подбор   материала   о юности и раннем творчестве Лермонтова с использо</w:t>
            </w:r>
            <w:r w:rsidRPr="008A56B2">
              <w:softHyphen/>
              <w:t>ванием справочной литературы и ресурсов Интерне</w:t>
            </w:r>
            <w:r w:rsidRPr="008A56B2">
              <w:softHyphen/>
              <w:t xml:space="preserve">та.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40</w:t>
            </w:r>
          </w:p>
        </w:tc>
        <w:tc>
          <w:tcPr>
            <w:tcW w:w="855" w:type="dxa"/>
          </w:tcPr>
          <w:p w:rsidR="00A00D26" w:rsidRDefault="00A00D26" w:rsidP="001E4A45">
            <w:r>
              <w:t>08.12.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8A56B2" w:rsidRDefault="00A00D26" w:rsidP="008A56B2">
            <w:pPr>
              <w:shd w:val="clear" w:color="auto" w:fill="FFFFFF"/>
            </w:pPr>
            <w:r w:rsidRPr="008A56B2">
              <w:rPr>
                <w:bCs/>
              </w:rPr>
              <w:t>М.Ю. Лермонтов</w:t>
            </w:r>
            <w:r>
              <w:rPr>
                <w:bCs/>
              </w:rPr>
              <w:t>: личность, судьба, эпоха. Два поэтических мира: Пушкин и Лермонтов.</w:t>
            </w:r>
          </w:p>
        </w:tc>
        <w:tc>
          <w:tcPr>
            <w:tcW w:w="3122" w:type="dxa"/>
          </w:tcPr>
          <w:p w:rsidR="00A00D26" w:rsidRPr="008A56B2" w:rsidRDefault="00A00D26" w:rsidP="008A56B2">
            <w:pPr>
              <w:shd w:val="clear" w:color="auto" w:fill="FFFFFF"/>
            </w:pPr>
            <w:r w:rsidRPr="008A56B2">
              <w:rPr>
                <w:bCs/>
              </w:rPr>
              <w:t>М.Ю. Лермонтов. Хронология   жизни   и   твор</w:t>
            </w:r>
            <w:r w:rsidRPr="008A56B2">
              <w:rPr>
                <w:bCs/>
              </w:rPr>
              <w:softHyphen/>
              <w:t xml:space="preserve">чества.    </w:t>
            </w:r>
          </w:p>
        </w:tc>
        <w:tc>
          <w:tcPr>
            <w:tcW w:w="4976" w:type="dxa"/>
            <w:gridSpan w:val="3"/>
          </w:tcPr>
          <w:p w:rsidR="00A00D26" w:rsidRDefault="00A00D26" w:rsidP="00C52A00">
            <w:pPr>
              <w:shd w:val="clear" w:color="auto" w:fill="FFFFFF"/>
              <w:ind w:left="22" w:right="4"/>
            </w:pPr>
            <w:r w:rsidRPr="008A56B2">
              <w:t>Конспектирование лекции учителя о Лермонтове. Со</w:t>
            </w:r>
            <w:r w:rsidRPr="008A56B2">
              <w:softHyphen/>
              <w:t>общение о юности и раннем творчестве поэта. Подбор и обобщение дополнительного материала о его биогра</w:t>
            </w:r>
            <w:r w:rsidRPr="008A56B2">
              <w:softHyphen/>
              <w:t>фии и творчестве. Составление лексических и историко-культурных комментариев. Устное рецен</w:t>
            </w:r>
            <w:r w:rsidRPr="008A56B2">
              <w:softHyphen/>
              <w:t xml:space="preserve">зирование   выразительного   чтения   одноклассников, исполнения актёров (см. </w:t>
            </w:r>
            <w:r w:rsidRPr="008A56B2">
              <w:lastRenderedPageBreak/>
              <w:t xml:space="preserve">задания фонохрестоматии). Формулирование вопросов по тексту стихотворений. Устный </w:t>
            </w:r>
            <w:r>
              <w:t>или письменный ответ на вопрос (</w:t>
            </w:r>
            <w:r w:rsidRPr="008A56B2">
              <w:t>с исполь</w:t>
            </w:r>
            <w:r w:rsidRPr="008A56B2">
              <w:softHyphen/>
              <w:t>зованием цитирования). Участие в коллективном диа</w:t>
            </w:r>
            <w:r w:rsidRPr="008A56B2">
              <w:softHyphen/>
              <w:t xml:space="preserve">логе. </w:t>
            </w:r>
          </w:p>
          <w:p w:rsidR="00A00D26" w:rsidRPr="008A56B2" w:rsidRDefault="00A00D26" w:rsidP="00C52A00">
            <w:pPr>
              <w:shd w:val="clear" w:color="auto" w:fill="FFFFFF"/>
              <w:ind w:left="22" w:right="4"/>
            </w:pPr>
            <w:r w:rsidRPr="008A56B2">
              <w:rPr>
                <w:i/>
                <w:iCs/>
              </w:rPr>
              <w:t xml:space="preserve">Практическая работа.   </w:t>
            </w:r>
            <w:r w:rsidRPr="008A56B2">
              <w:t>Выявление  художественно значимых    изобразительно-выразительных    средств языка поэта (поэтический словарь, тропы, поэтиче</w:t>
            </w:r>
            <w:r w:rsidRPr="008A56B2">
              <w:softHyphen/>
              <w:t>ский синтаксис, фоника и др.) и определение их ху</w:t>
            </w:r>
            <w:r w:rsidRPr="008A56B2">
              <w:softHyphen/>
              <w:t>дожественной функции.</w:t>
            </w:r>
          </w:p>
          <w:p w:rsidR="00A00D26" w:rsidRPr="008A56B2" w:rsidRDefault="00A00D26" w:rsidP="00C52A00">
            <w:pPr>
              <w:shd w:val="clear" w:color="auto" w:fill="FFFFFF"/>
            </w:pPr>
            <w:r w:rsidRPr="008A56B2">
              <w:rPr>
                <w:i/>
                <w:iCs/>
              </w:rPr>
              <w:t xml:space="preserve">Самостоятельная работа. </w:t>
            </w:r>
            <w:r w:rsidRPr="008A56B2">
              <w:t>Составле</w:t>
            </w:r>
            <w:r w:rsidRPr="008A56B2">
              <w:softHyphen/>
              <w:t>ние хронологической таблицы жизни и творчества поэта с указанием произведений, написанных в каж</w:t>
            </w:r>
            <w:r w:rsidRPr="008A56B2">
              <w:softHyphen/>
              <w:t>дый период. Подготовка сообщения о Лермонтове с использованием материалов практикума «Читаем, ду</w:t>
            </w:r>
            <w:r w:rsidRPr="008A56B2">
              <w:softHyphen/>
              <w:t>маем, спорим...». Составление цитатной таблицы «Поэтические миры лирики Пушкина и Лермонтова (на основе ста</w:t>
            </w:r>
            <w:r w:rsidRPr="008A56B2">
              <w:softHyphen/>
              <w:t xml:space="preserve">тьи учебника «Два поэтических мира»).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41</w:t>
            </w:r>
          </w:p>
        </w:tc>
        <w:tc>
          <w:tcPr>
            <w:tcW w:w="855" w:type="dxa"/>
          </w:tcPr>
          <w:p w:rsidR="00A00D26" w:rsidRDefault="00A00D26" w:rsidP="001E4A45">
            <w:r>
              <w:t>09.12.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8A56B2" w:rsidRDefault="00A00D26" w:rsidP="00C52A00">
            <w:pPr>
              <w:shd w:val="clear" w:color="auto" w:fill="FFFFFF"/>
            </w:pPr>
            <w:r w:rsidRPr="008A56B2">
              <w:rPr>
                <w:bCs/>
              </w:rPr>
              <w:t>М.Ю. Лермонтов. Жизнь   и   твор</w:t>
            </w:r>
            <w:r w:rsidRPr="008A56B2">
              <w:rPr>
                <w:bCs/>
              </w:rPr>
              <w:softHyphen/>
              <w:t>чество</w:t>
            </w:r>
            <w:r>
              <w:rPr>
                <w:bCs/>
              </w:rPr>
              <w:t xml:space="preserve">. </w:t>
            </w:r>
            <w:r w:rsidRPr="008A56B2">
              <w:rPr>
                <w:bCs/>
              </w:rPr>
              <w:t>Многообразие    тем, жанров, мотивов лирики поэта.</w:t>
            </w:r>
          </w:p>
          <w:p w:rsidR="00A00D26" w:rsidRPr="008A56B2" w:rsidRDefault="00A00D26" w:rsidP="00C52A00">
            <w:pPr>
              <w:shd w:val="clear" w:color="auto" w:fill="FFFFFF"/>
              <w:ind w:left="58" w:right="50"/>
            </w:pPr>
          </w:p>
        </w:tc>
        <w:tc>
          <w:tcPr>
            <w:tcW w:w="3122" w:type="dxa"/>
          </w:tcPr>
          <w:p w:rsidR="00A00D26" w:rsidRPr="008A56B2" w:rsidRDefault="00A00D26" w:rsidP="00C52A00">
            <w:pPr>
              <w:shd w:val="clear" w:color="auto" w:fill="FFFFFF"/>
            </w:pPr>
            <w:r w:rsidRPr="008A56B2">
              <w:rPr>
                <w:bCs/>
              </w:rPr>
              <w:t>М.Ю. Лермонтов. Хронология   жизни   и   твор</w:t>
            </w:r>
            <w:r w:rsidRPr="008A56B2">
              <w:rPr>
                <w:bCs/>
              </w:rPr>
              <w:softHyphen/>
              <w:t>чества.    Многообразие    тем, жанров, мотивов лирики по</w:t>
            </w:r>
            <w:r w:rsidRPr="008A56B2">
              <w:rPr>
                <w:bCs/>
              </w:rPr>
              <w:softHyphen/>
              <w:t>эта (с повторением ранее из</w:t>
            </w:r>
            <w:r w:rsidRPr="008A56B2">
              <w:rPr>
                <w:bCs/>
              </w:rPr>
              <w:softHyphen/>
              <w:t xml:space="preserve">ученного).   </w:t>
            </w:r>
            <w:r w:rsidRPr="008A56B2">
              <w:t>Тема   одиночества, мотив скитаний, гармония мира природы и счастье на небесах, интерес поэта к отечественной истории.     Мотивы    вольности и одиночества в лирике поэта: «Парус». Тема трагического оди</w:t>
            </w:r>
            <w:r w:rsidRPr="008A56B2">
              <w:softHyphen/>
              <w:t xml:space="preserve">ночества в </w:t>
            </w:r>
            <w:r w:rsidRPr="008A56B2">
              <w:lastRenderedPageBreak/>
              <w:t>зрелой лирике поэта. Философские   размышления   о быстротечности   жизни,   иллю</w:t>
            </w:r>
            <w:r w:rsidRPr="008A56B2">
              <w:softHyphen/>
              <w:t>з</w:t>
            </w:r>
            <w:r>
              <w:t>орности   любви   и   предназна</w:t>
            </w:r>
            <w:r w:rsidRPr="008A56B2">
              <w:t>чении человека: «И скучно и грустно...». Стихотворения в ак</w:t>
            </w:r>
            <w:r w:rsidRPr="008A56B2">
              <w:softHyphen/>
              <w:t>тёрском исполнении</w:t>
            </w:r>
          </w:p>
          <w:p w:rsidR="00A00D26" w:rsidRPr="008A56B2" w:rsidRDefault="00A00D26" w:rsidP="00C52A00">
            <w:pPr>
              <w:shd w:val="clear" w:color="auto" w:fill="FFFFFF"/>
              <w:ind w:left="58" w:right="50"/>
            </w:pPr>
          </w:p>
        </w:tc>
        <w:tc>
          <w:tcPr>
            <w:tcW w:w="4976" w:type="dxa"/>
            <w:gridSpan w:val="3"/>
          </w:tcPr>
          <w:p w:rsidR="00A00D26" w:rsidRPr="008A56B2" w:rsidRDefault="00A00D26" w:rsidP="00C52A00">
            <w:pPr>
              <w:shd w:val="clear" w:color="auto" w:fill="FFFFFF"/>
              <w:ind w:left="22" w:right="4"/>
            </w:pPr>
            <w:r w:rsidRPr="008A56B2">
              <w:lastRenderedPageBreak/>
              <w:t>Конспектирование лекции учителя о Лермонтове. Со</w:t>
            </w:r>
            <w:r w:rsidRPr="008A56B2">
              <w:softHyphen/>
              <w:t>общение о юности и раннем творчестве поэта. Подбор и обобщение дополнительного материала о его биогра</w:t>
            </w:r>
            <w:r w:rsidRPr="008A56B2">
              <w:softHyphen/>
              <w:t>фии и творчестве. Выразительное чтение стихотворе</w:t>
            </w:r>
            <w:r w:rsidRPr="008A56B2">
              <w:softHyphen/>
              <w:t>ний (в том числе наизусть). Составление лексических и историко-культурных комментариев. Устное рецен</w:t>
            </w:r>
            <w:r w:rsidRPr="008A56B2">
              <w:softHyphen/>
              <w:t xml:space="preserve">зирование   выразительного   чтения   одноклассников, исполнения актёров (см. задания фонохрестоматии). Формулирование вопросов по тексту стихотворений. </w:t>
            </w:r>
            <w:proofErr w:type="gramStart"/>
            <w:r w:rsidRPr="008A56B2">
              <w:t>Устный или письменный ответ на вопрос {с исполь</w:t>
            </w:r>
            <w:r w:rsidRPr="008A56B2">
              <w:softHyphen/>
              <w:t>зованием цитирования).</w:t>
            </w:r>
            <w:proofErr w:type="gramEnd"/>
            <w:r w:rsidRPr="008A56B2">
              <w:t xml:space="preserve"> Участие в коллективном диа</w:t>
            </w:r>
            <w:r w:rsidRPr="008A56B2">
              <w:softHyphen/>
              <w:t>логе. Характеристика тематики, проблематики, идей</w:t>
            </w:r>
            <w:r w:rsidRPr="008A56B2">
              <w:softHyphen/>
              <w:t>но-</w:t>
            </w:r>
            <w:r w:rsidRPr="008A56B2">
              <w:lastRenderedPageBreak/>
              <w:t>эмоционального  содержания  стихотворений.  Об</w:t>
            </w:r>
            <w:r w:rsidRPr="008A56B2">
              <w:softHyphen/>
              <w:t xml:space="preserve">суждение романсов на стихи Лермонтова. </w:t>
            </w:r>
          </w:p>
          <w:p w:rsidR="00A00D26" w:rsidRPr="008A56B2" w:rsidRDefault="00A00D26" w:rsidP="00C52A00">
            <w:pPr>
              <w:shd w:val="clear" w:color="auto" w:fill="FFFFFF"/>
              <w:ind w:left="22" w:right="4"/>
            </w:pPr>
            <w:r w:rsidRPr="008A56B2">
              <w:rPr>
                <w:i/>
                <w:iCs/>
              </w:rPr>
              <w:t xml:space="preserve">Практическая работа.   </w:t>
            </w:r>
            <w:r w:rsidRPr="008A56B2">
              <w:t>Выявление  художественно значимых    изобразительно-выразительных    средств языка поэта (поэтический словарь, тропы, поэтиче</w:t>
            </w:r>
            <w:r w:rsidRPr="008A56B2">
              <w:softHyphen/>
              <w:t>ский синтаксис, фоника и др.) и определение их ху</w:t>
            </w:r>
            <w:r w:rsidRPr="008A56B2">
              <w:softHyphen/>
              <w:t>дожественной функции.</w:t>
            </w:r>
          </w:p>
          <w:p w:rsidR="00A00D26" w:rsidRPr="008A56B2" w:rsidRDefault="00A00D26" w:rsidP="00724392">
            <w:pPr>
              <w:shd w:val="clear" w:color="auto" w:fill="FFFFFF"/>
            </w:pPr>
            <w:r w:rsidRPr="008A56B2">
              <w:rPr>
                <w:i/>
                <w:iCs/>
              </w:rPr>
              <w:t xml:space="preserve">Самостоятельная работа. </w:t>
            </w:r>
            <w:r w:rsidRPr="008A56B2">
              <w:t>Подготовка сообщения о Лермонтове с использованием материалов практикума «Читаем, ду</w:t>
            </w:r>
            <w:r w:rsidRPr="008A56B2">
              <w:softHyphen/>
              <w:t>маем, спорим...». Подготовка выразительного чтения наизусть и письменный анализ одного из стихотво</w:t>
            </w:r>
            <w:r w:rsidRPr="008A56B2">
              <w:softHyphen/>
              <w:t xml:space="preserve">рений.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42</w:t>
            </w:r>
          </w:p>
        </w:tc>
        <w:tc>
          <w:tcPr>
            <w:tcW w:w="855" w:type="dxa"/>
          </w:tcPr>
          <w:p w:rsidR="00A00D26" w:rsidRDefault="00A00D26" w:rsidP="001E4A45">
            <w:r>
              <w:t>13.12.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724392" w:rsidRDefault="00A00D26" w:rsidP="00C52A00">
            <w:pPr>
              <w:shd w:val="clear" w:color="auto" w:fill="FFFFFF"/>
              <w:ind w:left="14"/>
              <w:rPr>
                <w:bCs/>
              </w:rPr>
            </w:pPr>
            <w:r w:rsidRPr="00724392">
              <w:rPr>
                <w:bCs/>
              </w:rPr>
              <w:t>Образ поэта-про</w:t>
            </w:r>
            <w:r w:rsidRPr="00724392">
              <w:rPr>
                <w:bCs/>
              </w:rPr>
              <w:softHyphen/>
              <w:t xml:space="preserve">рока   в   лирике  </w:t>
            </w:r>
            <w:r>
              <w:rPr>
                <w:bCs/>
              </w:rPr>
              <w:t xml:space="preserve">М.Ю. </w:t>
            </w:r>
            <w:r w:rsidRPr="00724392">
              <w:rPr>
                <w:bCs/>
              </w:rPr>
              <w:t>Лермонтова.</w:t>
            </w:r>
          </w:p>
          <w:p w:rsidR="00A00D26" w:rsidRPr="00724392" w:rsidRDefault="00A00D26" w:rsidP="00C52A00">
            <w:pPr>
              <w:shd w:val="clear" w:color="auto" w:fill="FFFFFF"/>
              <w:rPr>
                <w:bCs/>
              </w:rPr>
            </w:pPr>
          </w:p>
        </w:tc>
        <w:tc>
          <w:tcPr>
            <w:tcW w:w="3122" w:type="dxa"/>
          </w:tcPr>
          <w:p w:rsidR="00A00D26" w:rsidRPr="00724392" w:rsidRDefault="00A00D26" w:rsidP="00C52A00">
            <w:pPr>
              <w:shd w:val="clear" w:color="auto" w:fill="FFFFFF"/>
              <w:ind w:left="14"/>
            </w:pPr>
            <w:r w:rsidRPr="00724392">
              <w:rPr>
                <w:bCs/>
              </w:rPr>
              <w:t>Образ поэта-про</w:t>
            </w:r>
            <w:r w:rsidRPr="00724392">
              <w:rPr>
                <w:bCs/>
              </w:rPr>
              <w:softHyphen/>
              <w:t>рока   в   лирике  Лермонтова.</w:t>
            </w:r>
            <w:r w:rsidRPr="00724392">
              <w:t xml:space="preserve"> Своеобразие воплощения темы поэта и поэзии в лирике Лер</w:t>
            </w:r>
            <w:r w:rsidRPr="00724392">
              <w:softHyphen/>
              <w:t>монтова: «Нет, я не Байрон, я другой...», «Есть речи — зна</w:t>
            </w:r>
            <w:r w:rsidRPr="00724392">
              <w:softHyphen/>
              <w:t>ченье...», «Я жить хочу! хочу печали...». Поэтический дар как символ избранности и как источник   страдания:   «Смерть Поэта», «Поэт», «Молитва» («Не обвиняй меня, Всесиль</w:t>
            </w:r>
            <w:r w:rsidRPr="00724392">
              <w:softHyphen/>
              <w:t>ный...»). Трагическая судьба поэта и человека в бездуховном мире («Пророк»). Стихотворе</w:t>
            </w:r>
            <w:r w:rsidRPr="00724392">
              <w:softHyphen/>
              <w:t>ния в актёрском исполнении</w:t>
            </w:r>
          </w:p>
        </w:tc>
        <w:tc>
          <w:tcPr>
            <w:tcW w:w="4976" w:type="dxa"/>
            <w:gridSpan w:val="3"/>
          </w:tcPr>
          <w:p w:rsidR="00A00D26" w:rsidRPr="00724392" w:rsidRDefault="00A00D26" w:rsidP="00C52A00">
            <w:pPr>
              <w:shd w:val="clear" w:color="auto" w:fill="FFFFFF"/>
              <w:ind w:left="7" w:right="7"/>
            </w:pPr>
            <w:r w:rsidRPr="00724392">
              <w:t>Выразительное чтение стихотворений (в том чис</w:t>
            </w:r>
            <w:r w:rsidRPr="00724392">
              <w:softHyphen/>
              <w:t>ле наизусть). Составление лексических и историко-культурных комментариев. Устное рецензирование выразительного чтения одноклассников, исполнения актёров (см. задания фонохрестоматии). Формулиро</w:t>
            </w:r>
            <w:r w:rsidRPr="00724392">
              <w:softHyphen/>
              <w:t>вание вопросов по тексту стихотворений. Устный или письменный ответ на вопрос (с использованием ци</w:t>
            </w:r>
            <w:r w:rsidRPr="00724392">
              <w:softHyphen/>
              <w:t>тирования). Участие в коллективном диалоге. Выяв</w:t>
            </w:r>
            <w:r w:rsidRPr="00724392">
              <w:softHyphen/>
              <w:t>ление характерных для русской лирики первой поло</w:t>
            </w:r>
            <w:r w:rsidRPr="00724392">
              <w:softHyphen/>
              <w:t xml:space="preserve">вины </w:t>
            </w:r>
            <w:r w:rsidRPr="00724392">
              <w:rPr>
                <w:lang w:val="en-US"/>
              </w:rPr>
              <w:t>XIX</w:t>
            </w:r>
            <w:r w:rsidRPr="00724392">
              <w:t xml:space="preserve"> века тем, образов и приёмов изображения человека. </w:t>
            </w:r>
          </w:p>
          <w:p w:rsidR="00A00D26" w:rsidRPr="00724392" w:rsidRDefault="00A00D26" w:rsidP="00C52A00">
            <w:pPr>
              <w:shd w:val="clear" w:color="auto" w:fill="FFFFFF"/>
              <w:ind w:left="11" w:right="11"/>
            </w:pPr>
            <w:r w:rsidRPr="00724392">
              <w:rPr>
                <w:i/>
                <w:iCs/>
              </w:rPr>
              <w:t xml:space="preserve">Практическая работа. </w:t>
            </w:r>
            <w:r w:rsidRPr="00724392">
              <w:t>Сопоставление стихотворе</w:t>
            </w:r>
            <w:r w:rsidRPr="00724392">
              <w:softHyphen/>
              <w:t>ния Лермонтова «Пророк» с одноимённым стихотво</w:t>
            </w:r>
            <w:r w:rsidRPr="00724392">
              <w:softHyphen/>
              <w:t>рением Пушкина.</w:t>
            </w:r>
          </w:p>
          <w:p w:rsidR="00A00D26" w:rsidRPr="00724392" w:rsidRDefault="00A00D26" w:rsidP="00C52A00">
            <w:pPr>
              <w:shd w:val="clear" w:color="auto" w:fill="FFFFFF"/>
              <w:ind w:left="11"/>
            </w:pPr>
            <w:r w:rsidRPr="00724392">
              <w:rPr>
                <w:i/>
                <w:iCs/>
              </w:rPr>
              <w:t xml:space="preserve">Самостоятельная работа. </w:t>
            </w:r>
            <w:r w:rsidRPr="00724392">
              <w:t>Подготовка выразитель</w:t>
            </w:r>
            <w:r w:rsidRPr="00724392">
              <w:softHyphen/>
              <w:t>ного чтения наизусть и письменный анализ одного из стихотворений. Составление тезисного плана на те</w:t>
            </w:r>
            <w:r w:rsidRPr="00724392">
              <w:softHyphen/>
              <w:t>му «Образ поэта-пророка в лирике Лермонтова» или письменного ответа на один из вопросов:</w:t>
            </w:r>
          </w:p>
          <w:p w:rsidR="00A00D26" w:rsidRPr="00724392" w:rsidRDefault="00A00D26" w:rsidP="00724392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227"/>
              </w:tabs>
              <w:suppressAutoHyphens w:val="0"/>
              <w:autoSpaceDE w:val="0"/>
              <w:autoSpaceDN w:val="0"/>
              <w:adjustRightInd w:val="0"/>
              <w:ind w:left="18"/>
              <w:rPr>
                <w:spacing w:val="-22"/>
              </w:rPr>
            </w:pPr>
            <w:r w:rsidRPr="00724392">
              <w:t xml:space="preserve">Как изменялось отношение Лермонтова к </w:t>
            </w:r>
            <w:r w:rsidRPr="00724392">
              <w:lastRenderedPageBreak/>
              <w:t>своему по</w:t>
            </w:r>
            <w:r w:rsidRPr="00724392">
              <w:softHyphen/>
              <w:t>этическому предназначению в ранней и зрелой лирике?</w:t>
            </w:r>
          </w:p>
          <w:p w:rsidR="00A00D26" w:rsidRPr="00724392" w:rsidRDefault="00A00D26" w:rsidP="00724392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227"/>
              </w:tabs>
              <w:suppressAutoHyphens w:val="0"/>
              <w:autoSpaceDE w:val="0"/>
              <w:autoSpaceDN w:val="0"/>
              <w:adjustRightInd w:val="0"/>
              <w:ind w:left="18" w:right="7"/>
              <w:rPr>
                <w:spacing w:val="-7"/>
              </w:rPr>
            </w:pPr>
            <w:r w:rsidRPr="00724392">
              <w:t>Как воспринимали миссию поэта-пророка Пуш</w:t>
            </w:r>
            <w:r w:rsidRPr="00724392">
              <w:softHyphen/>
              <w:t>кин и Лермонтов?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43</w:t>
            </w:r>
          </w:p>
        </w:tc>
        <w:tc>
          <w:tcPr>
            <w:tcW w:w="855" w:type="dxa"/>
          </w:tcPr>
          <w:p w:rsidR="00A00D26" w:rsidRDefault="00A00D26" w:rsidP="001E4A45">
            <w:r>
              <w:t>15.12.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724392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  <w:r w:rsidRPr="00724392">
              <w:rPr>
                <w:bCs/>
              </w:rPr>
              <w:t>М. Ю. Лермонтов. Любовь как страсть, прино</w:t>
            </w:r>
            <w:r w:rsidRPr="00724392">
              <w:rPr>
                <w:bCs/>
              </w:rPr>
              <w:softHyphen/>
              <w:t xml:space="preserve">сящая страдания, в лирике поэта. </w:t>
            </w:r>
            <w:r w:rsidRPr="00724392">
              <w:t>Адресаты любовной лирики.</w:t>
            </w:r>
          </w:p>
        </w:tc>
        <w:tc>
          <w:tcPr>
            <w:tcW w:w="3122" w:type="dxa"/>
          </w:tcPr>
          <w:p w:rsidR="00A00D26" w:rsidRPr="00724392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  <w:r w:rsidRPr="00724392">
              <w:rPr>
                <w:bCs/>
              </w:rPr>
              <w:t>М. Ю. Лермонтов. Любовь как страсть, прино</w:t>
            </w:r>
            <w:r w:rsidRPr="00724392">
              <w:rPr>
                <w:bCs/>
              </w:rPr>
              <w:softHyphen/>
              <w:t>сящая страдания, в лирике поэта: «Нищий», «Расста</w:t>
            </w:r>
            <w:r w:rsidRPr="00724392">
              <w:rPr>
                <w:bCs/>
              </w:rPr>
              <w:softHyphen/>
              <w:t xml:space="preserve">лись мы, но твой портрет...», «Нет, не тебя так пылко я люблю...». </w:t>
            </w:r>
            <w:r w:rsidRPr="00724392">
              <w:t>Адресаты любовной лирики Лермонтова и послания к ним. Стихотворения в актёр</w:t>
            </w:r>
            <w:r w:rsidRPr="00724392">
              <w:softHyphen/>
              <w:t>ском исполнении.</w:t>
            </w:r>
          </w:p>
        </w:tc>
        <w:tc>
          <w:tcPr>
            <w:tcW w:w="4976" w:type="dxa"/>
            <w:gridSpan w:val="3"/>
          </w:tcPr>
          <w:p w:rsidR="00A00D26" w:rsidRPr="00724392" w:rsidRDefault="00A00D26" w:rsidP="00C52A00">
            <w:pPr>
              <w:shd w:val="clear" w:color="auto" w:fill="FFFFFF"/>
              <w:ind w:right="191"/>
            </w:pPr>
            <w:r w:rsidRPr="00724392">
              <w:t>Выразительное чтение стихотворений (в том чис</w:t>
            </w:r>
            <w:r w:rsidRPr="00724392">
              <w:softHyphen/>
              <w:t>ле наизусть). Устное рецензирование выразительного чтения одноклассников, исполнения актёров (см. задания фонохрестоматии). Формулиро</w:t>
            </w:r>
            <w:r w:rsidRPr="00724392">
              <w:softHyphen/>
              <w:t>вание вопросов к стихотворениям. Устный или пись</w:t>
            </w:r>
            <w:r w:rsidRPr="00724392">
              <w:softHyphen/>
              <w:t>менный ответ на вопрос (с использованием цитиро</w:t>
            </w:r>
            <w:r w:rsidRPr="00724392">
              <w:softHyphen/>
              <w:t xml:space="preserve">вания). Участие в коллективном диалоге. Выявление характерных для русской лирики первой половины </w:t>
            </w:r>
            <w:r w:rsidRPr="00724392">
              <w:rPr>
                <w:lang w:val="en-US"/>
              </w:rPr>
              <w:t>XIX</w:t>
            </w:r>
            <w:r w:rsidRPr="00724392">
              <w:t xml:space="preserve"> века тем, образов и приёмов изображения че</w:t>
            </w:r>
            <w:r w:rsidRPr="00724392">
              <w:softHyphen/>
              <w:t xml:space="preserve">ловека. Обсуждение исполнения романсов на стихи Лермонтова (см. вопросы фонохрестоматии). </w:t>
            </w:r>
          </w:p>
          <w:p w:rsidR="00A00D26" w:rsidRPr="00724392" w:rsidRDefault="00A00D26" w:rsidP="00C52A00">
            <w:pPr>
              <w:shd w:val="clear" w:color="auto" w:fill="FFFFFF"/>
              <w:ind w:right="191"/>
            </w:pPr>
            <w:r w:rsidRPr="00724392">
              <w:rPr>
                <w:i/>
                <w:iCs/>
              </w:rPr>
              <w:t xml:space="preserve">Практическая работа. </w:t>
            </w:r>
            <w:r w:rsidRPr="00724392">
              <w:t>Подбор цитат на тему «Лю</w:t>
            </w:r>
            <w:r w:rsidRPr="00724392">
              <w:softHyphen/>
              <w:t>бовь — страдание». Выявление художественно зна</w:t>
            </w:r>
            <w:r w:rsidRPr="00724392">
              <w:softHyphen/>
              <w:t>чимых изобразительно-выразительных средств языка поэта (поэтический словарь, тропы, поэтический синтаксис, фоника и др.) и определение их художе</w:t>
            </w:r>
            <w:r w:rsidRPr="00724392">
              <w:softHyphen/>
              <w:t>ственной функции в лирике.</w:t>
            </w:r>
          </w:p>
          <w:p w:rsidR="00A00D26" w:rsidRPr="00724392" w:rsidRDefault="00A00D26" w:rsidP="00724392">
            <w:pPr>
              <w:shd w:val="clear" w:color="auto" w:fill="FFFFFF"/>
              <w:ind w:right="191"/>
            </w:pPr>
            <w:r w:rsidRPr="00724392">
              <w:rPr>
                <w:i/>
                <w:iCs/>
              </w:rPr>
              <w:t xml:space="preserve">Самостоятельная работа. </w:t>
            </w:r>
            <w:r w:rsidRPr="00724392">
              <w:t xml:space="preserve">Письменный ответ на вопрос «В чём своеобразие любовной лирики Лермонтова?».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44</w:t>
            </w:r>
          </w:p>
        </w:tc>
        <w:tc>
          <w:tcPr>
            <w:tcW w:w="855" w:type="dxa"/>
          </w:tcPr>
          <w:p w:rsidR="00A00D26" w:rsidRDefault="00A00D26" w:rsidP="001E4A45">
            <w:r>
              <w:t>16.12.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724392" w:rsidRDefault="00A00D26" w:rsidP="00C52A00">
            <w:pPr>
              <w:shd w:val="clear" w:color="auto" w:fill="FFFFFF"/>
              <w:ind w:left="14"/>
            </w:pPr>
            <w:r w:rsidRPr="00724392">
              <w:rPr>
                <w:bCs/>
              </w:rPr>
              <w:t>М.Ю.Лермонтов. Тема родины и эпохи в лирике поэта.</w:t>
            </w:r>
          </w:p>
          <w:p w:rsidR="00A00D26" w:rsidRPr="00724392" w:rsidRDefault="00A00D26" w:rsidP="00C52A00">
            <w:pPr>
              <w:shd w:val="clear" w:color="auto" w:fill="FFFFFF"/>
              <w:spacing w:before="86"/>
              <w:rPr>
                <w:bCs/>
              </w:rPr>
            </w:pPr>
          </w:p>
        </w:tc>
        <w:tc>
          <w:tcPr>
            <w:tcW w:w="3122" w:type="dxa"/>
          </w:tcPr>
          <w:p w:rsidR="00A00D26" w:rsidRPr="00724392" w:rsidRDefault="00A00D26" w:rsidP="00C52A00">
            <w:pPr>
              <w:shd w:val="clear" w:color="auto" w:fill="FFFFFF"/>
              <w:ind w:left="14"/>
            </w:pPr>
            <w:r w:rsidRPr="00724392">
              <w:rPr>
                <w:bCs/>
              </w:rPr>
              <w:t>М.Ю.Лермонтов. Тема родины в лирике поэта.</w:t>
            </w:r>
            <w:r w:rsidRPr="00724392">
              <w:t xml:space="preserve"> Эпоха безвременья в лирике поэта: «Предсказание», «Дума». Тема Росс</w:t>
            </w:r>
            <w:proofErr w:type="gramStart"/>
            <w:r w:rsidRPr="00724392">
              <w:t>ии и её</w:t>
            </w:r>
            <w:proofErr w:type="gramEnd"/>
            <w:r w:rsidRPr="00724392">
              <w:t xml:space="preserve"> своеобразие: «Родина». Характер лирическо</w:t>
            </w:r>
            <w:r w:rsidRPr="00724392">
              <w:softHyphen/>
              <w:t xml:space="preserve">го героя поэзии Лермонтова. </w:t>
            </w:r>
            <w:r w:rsidRPr="00724392">
              <w:lastRenderedPageBreak/>
              <w:t>Поэзия Лермонтова в критике В. Г. Белинского. Стихотворе</w:t>
            </w:r>
            <w:r w:rsidRPr="00724392">
              <w:softHyphen/>
              <w:t>ния в актёрском исполнении</w:t>
            </w:r>
          </w:p>
        </w:tc>
        <w:tc>
          <w:tcPr>
            <w:tcW w:w="4976" w:type="dxa"/>
            <w:gridSpan w:val="3"/>
          </w:tcPr>
          <w:p w:rsidR="00A00D26" w:rsidRPr="00724392" w:rsidRDefault="00A00D26" w:rsidP="00C52A00">
            <w:pPr>
              <w:shd w:val="clear" w:color="auto" w:fill="FFFFFF"/>
              <w:ind w:right="234"/>
              <w:rPr>
                <w:i/>
                <w:iCs/>
              </w:rPr>
            </w:pPr>
            <w:r w:rsidRPr="00724392">
              <w:lastRenderedPageBreak/>
              <w:t>Выразительное чтение стихотворений (в том числе наизусть). Устное рецензирование выразительного чтения одноклассников, исполнения актёров (см. за</w:t>
            </w:r>
            <w:r w:rsidRPr="00724392">
              <w:softHyphen/>
              <w:t>дания фонохрестоматии). Составление лексических и историко-культурных комментариев. Формулирова</w:t>
            </w:r>
            <w:r w:rsidRPr="00724392">
              <w:softHyphen/>
              <w:t xml:space="preserve">ние вопросов по тексту стихотворений. Устный или письменный ответ на вопрос (с </w:t>
            </w:r>
            <w:r w:rsidRPr="00724392">
              <w:lastRenderedPageBreak/>
              <w:t>использованием ци</w:t>
            </w:r>
            <w:r w:rsidRPr="00724392">
              <w:softHyphen/>
              <w:t>тирования). Участие в коллективном диалоге. Опре</w:t>
            </w:r>
            <w:r w:rsidRPr="00724392">
              <w:softHyphen/>
              <w:t>деление общего и индивидуального, неповторимого в литературном образе родины в творчестве поэта. Ана</w:t>
            </w:r>
            <w:r w:rsidRPr="00724392">
              <w:softHyphen/>
              <w:t>лиз различных форм выражения авторской позиции. Характеристика лирического героя поэзии М. Ю. Лер</w:t>
            </w:r>
            <w:r w:rsidRPr="00724392">
              <w:softHyphen/>
              <w:t>монтова. Выводы об особенностях художественного мира, проблематики и тематики лирики М. Ю. Лер</w:t>
            </w:r>
            <w:r w:rsidRPr="00724392">
              <w:softHyphen/>
              <w:t>монтова.</w:t>
            </w:r>
            <w:r w:rsidRPr="00724392">
              <w:rPr>
                <w:i/>
                <w:iCs/>
              </w:rPr>
              <w:t xml:space="preserve"> </w:t>
            </w:r>
          </w:p>
          <w:p w:rsidR="00A00D26" w:rsidRPr="00724392" w:rsidRDefault="00A00D26" w:rsidP="00724392">
            <w:pPr>
              <w:shd w:val="clear" w:color="auto" w:fill="FFFFFF"/>
              <w:ind w:right="234"/>
            </w:pPr>
            <w:r w:rsidRPr="00724392">
              <w:rPr>
                <w:i/>
                <w:iCs/>
              </w:rPr>
              <w:t xml:space="preserve">Практическая работа. </w:t>
            </w:r>
            <w:r w:rsidRPr="00724392">
              <w:t>Подбор цитат из текста стихо</w:t>
            </w:r>
            <w:r w:rsidRPr="00724392">
              <w:softHyphen/>
              <w:t>творений на тему «Образ России в лирике Лермонто</w:t>
            </w:r>
            <w:r w:rsidRPr="00724392">
              <w:softHyphen/>
              <w:t>ва». Выявление художественно значимых изобразитель</w:t>
            </w:r>
            <w:r w:rsidRPr="00724392">
              <w:softHyphen/>
              <w:t xml:space="preserve">но-выразительных средств языка поэта (поэтический словарь, тропы, поэтический синтаксис, фоника и др.) и определение их художественной функции в лирике.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45</w:t>
            </w:r>
          </w:p>
        </w:tc>
        <w:tc>
          <w:tcPr>
            <w:tcW w:w="855" w:type="dxa"/>
          </w:tcPr>
          <w:p w:rsidR="00A00D26" w:rsidRDefault="00A00D26" w:rsidP="001E4A45">
            <w:r>
              <w:t>20.12.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2527E9" w:rsidRDefault="00A00D26" w:rsidP="00C52A00">
            <w:pPr>
              <w:shd w:val="clear" w:color="auto" w:fill="FFFFFF"/>
              <w:spacing w:before="86"/>
              <w:ind w:left="14"/>
              <w:rPr>
                <w:b/>
                <w:bCs/>
              </w:rPr>
            </w:pPr>
            <w:proofErr w:type="spellStart"/>
            <w:r w:rsidRPr="002527E9">
              <w:rPr>
                <w:b/>
                <w:bCs/>
              </w:rPr>
              <w:t>Рр</w:t>
            </w:r>
            <w:proofErr w:type="spellEnd"/>
            <w:r w:rsidRPr="002527E9">
              <w:rPr>
                <w:b/>
                <w:bCs/>
              </w:rPr>
              <w:t xml:space="preserve">. Письменный ответ на один из проблемных вопросов по лирике М.Ю.Лермонтова. </w:t>
            </w:r>
          </w:p>
        </w:tc>
        <w:tc>
          <w:tcPr>
            <w:tcW w:w="3122" w:type="dxa"/>
          </w:tcPr>
          <w:p w:rsidR="00A00D26" w:rsidRPr="00724392" w:rsidRDefault="00A00D26" w:rsidP="00724392">
            <w:pPr>
              <w:shd w:val="clear" w:color="auto" w:fill="FFFFFF"/>
              <w:spacing w:before="86"/>
              <w:ind w:left="14"/>
              <w:rPr>
                <w:bCs/>
              </w:rPr>
            </w:pPr>
            <w:r w:rsidRPr="00724392">
              <w:rPr>
                <w:bCs/>
              </w:rPr>
              <w:t xml:space="preserve">М.Ю.Лермонтов. Письменный ответ на один из проблемных вопросов по лирике поэта </w:t>
            </w:r>
          </w:p>
        </w:tc>
        <w:tc>
          <w:tcPr>
            <w:tcW w:w="4976" w:type="dxa"/>
            <w:gridSpan w:val="3"/>
          </w:tcPr>
          <w:p w:rsidR="00A00D26" w:rsidRPr="00724392" w:rsidRDefault="00A00D26" w:rsidP="00C52A00">
            <w:pPr>
              <w:shd w:val="clear" w:color="auto" w:fill="FFFFFF"/>
              <w:ind w:right="25"/>
            </w:pPr>
            <w:r w:rsidRPr="00724392">
              <w:t>Составление плана ответа на проблемный вопрос. Уст</w:t>
            </w:r>
            <w:r w:rsidRPr="00724392">
              <w:softHyphen/>
              <w:t>ный или письменный ответ на проблемный вопрос. Написание классного или домашнего сочинения на литературном материале с использованием собствен</w:t>
            </w:r>
            <w:r w:rsidRPr="00724392">
              <w:softHyphen/>
              <w:t>ного жизненного и читательского опыта на одну из тем:</w:t>
            </w:r>
          </w:p>
          <w:p w:rsidR="00A00D26" w:rsidRPr="00724392" w:rsidRDefault="00A00D26" w:rsidP="00724392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234"/>
              </w:tabs>
              <w:suppressAutoHyphens w:val="0"/>
              <w:autoSpaceDE w:val="0"/>
              <w:autoSpaceDN w:val="0"/>
              <w:adjustRightInd w:val="0"/>
              <w:ind w:left="18" w:right="32"/>
              <w:rPr>
                <w:spacing w:val="-21"/>
              </w:rPr>
            </w:pPr>
            <w:r w:rsidRPr="00724392">
              <w:t>В чём трагизм темы одиночества в лирике Лер</w:t>
            </w:r>
            <w:r w:rsidRPr="00724392">
              <w:softHyphen/>
              <w:t>монтова?</w:t>
            </w:r>
          </w:p>
          <w:p w:rsidR="00A00D26" w:rsidRPr="00724392" w:rsidRDefault="00A00D26" w:rsidP="00724392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234"/>
              </w:tabs>
              <w:suppressAutoHyphens w:val="0"/>
              <w:autoSpaceDE w:val="0"/>
              <w:autoSpaceDN w:val="0"/>
              <w:adjustRightInd w:val="0"/>
              <w:ind w:left="18" w:right="25"/>
              <w:rPr>
                <w:spacing w:val="-6"/>
              </w:rPr>
            </w:pPr>
            <w:r w:rsidRPr="00724392">
              <w:t>Почему лирический герой поэзии Лермонтова смо</w:t>
            </w:r>
            <w:r w:rsidRPr="00724392">
              <w:softHyphen/>
              <w:t>трит на своё поколение и на свою эпоху печально?</w:t>
            </w:r>
          </w:p>
          <w:p w:rsidR="00A00D26" w:rsidRPr="00724392" w:rsidRDefault="00A00D26" w:rsidP="00724392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234"/>
              </w:tabs>
              <w:suppressAutoHyphens w:val="0"/>
              <w:autoSpaceDE w:val="0"/>
              <w:autoSpaceDN w:val="0"/>
              <w:adjustRightInd w:val="0"/>
              <w:ind w:left="18" w:right="18"/>
              <w:rPr>
                <w:spacing w:val="-12"/>
              </w:rPr>
            </w:pPr>
            <w:r w:rsidRPr="00724392">
              <w:t>Почему лирический герой поэзии Лермонтова вос</w:t>
            </w:r>
            <w:r w:rsidRPr="00724392">
              <w:softHyphen/>
              <w:t>принимает любовь как страсть, приносящую страдания?</w:t>
            </w:r>
          </w:p>
          <w:p w:rsidR="00A00D26" w:rsidRPr="00724392" w:rsidRDefault="00A00D26" w:rsidP="00724392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234"/>
              </w:tabs>
              <w:suppressAutoHyphens w:val="0"/>
              <w:autoSpaceDE w:val="0"/>
              <w:autoSpaceDN w:val="0"/>
              <w:adjustRightInd w:val="0"/>
              <w:ind w:left="18" w:right="18"/>
              <w:rPr>
                <w:spacing w:val="-4"/>
              </w:rPr>
            </w:pPr>
            <w:r w:rsidRPr="00724392">
              <w:t>В чём необычность воплощения темы поэта и по</w:t>
            </w:r>
            <w:r w:rsidRPr="00724392">
              <w:softHyphen/>
              <w:t>эзии в лирике Лермонтова?</w:t>
            </w:r>
          </w:p>
          <w:p w:rsidR="00A00D26" w:rsidRPr="00724392" w:rsidRDefault="00A00D26" w:rsidP="00724392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234"/>
              </w:tabs>
              <w:suppressAutoHyphens w:val="0"/>
              <w:autoSpaceDE w:val="0"/>
              <w:autoSpaceDN w:val="0"/>
              <w:adjustRightInd w:val="0"/>
              <w:ind w:left="18"/>
              <w:rPr>
                <w:spacing w:val="-10"/>
              </w:rPr>
            </w:pPr>
            <w:r w:rsidRPr="00724392">
              <w:t>Как проявилась «странная любовь» Лермонтова к родине в его лирике?</w:t>
            </w:r>
          </w:p>
          <w:p w:rsidR="00A00D26" w:rsidRPr="00724392" w:rsidRDefault="00A00D26" w:rsidP="00724392">
            <w:pPr>
              <w:shd w:val="clear" w:color="auto" w:fill="FFFFFF"/>
              <w:ind w:left="43" w:right="11"/>
              <w:rPr>
                <w:i/>
                <w:iCs/>
              </w:rPr>
            </w:pPr>
            <w:r w:rsidRPr="00724392">
              <w:lastRenderedPageBreak/>
              <w:t>Нахождение ошибок и редактирование черновых ва</w:t>
            </w:r>
            <w:r w:rsidRPr="00724392">
              <w:softHyphen/>
              <w:t>риантов собственных письменных работ.</w:t>
            </w:r>
            <w:r w:rsidRPr="00724392">
              <w:rPr>
                <w:i/>
                <w:iCs/>
              </w:rPr>
              <w:t xml:space="preserve">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46</w:t>
            </w:r>
          </w:p>
        </w:tc>
        <w:tc>
          <w:tcPr>
            <w:tcW w:w="855" w:type="dxa"/>
          </w:tcPr>
          <w:p w:rsidR="00A00D26" w:rsidRDefault="00A00D26" w:rsidP="001E4A45">
            <w:r>
              <w:t>22.12.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2527E9" w:rsidRDefault="00A00D26" w:rsidP="00C52A00">
            <w:pPr>
              <w:shd w:val="clear" w:color="auto" w:fill="FFFFFF"/>
              <w:spacing w:before="86"/>
              <w:ind w:left="14"/>
              <w:rPr>
                <w:b/>
                <w:bCs/>
              </w:rPr>
            </w:pPr>
            <w:r w:rsidRPr="002527E9">
              <w:rPr>
                <w:b/>
                <w:bCs/>
              </w:rPr>
              <w:t>Контрольная работа по лирике А.С.Пушкина и М.Ю.Лермонтова.</w:t>
            </w:r>
          </w:p>
        </w:tc>
        <w:tc>
          <w:tcPr>
            <w:tcW w:w="3122" w:type="dxa"/>
          </w:tcPr>
          <w:p w:rsidR="00A00D26" w:rsidRPr="00724392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  <w:r w:rsidRPr="00724392">
              <w:rPr>
                <w:bCs/>
              </w:rPr>
              <w:t xml:space="preserve">Контрольная работа </w:t>
            </w:r>
          </w:p>
        </w:tc>
        <w:tc>
          <w:tcPr>
            <w:tcW w:w="4976" w:type="dxa"/>
            <w:gridSpan w:val="3"/>
          </w:tcPr>
          <w:p w:rsidR="00A00D26" w:rsidRPr="00724392" w:rsidRDefault="00A00D26" w:rsidP="00724392">
            <w:pPr>
              <w:shd w:val="clear" w:color="auto" w:fill="FFFFFF"/>
              <w:ind w:right="32"/>
            </w:pPr>
            <w:r w:rsidRPr="00724392">
              <w:t xml:space="preserve">Письменные ответы на вопросы и тестирование по произведениям, включённым </w:t>
            </w:r>
            <w:proofErr w:type="gramStart"/>
            <w:r w:rsidRPr="00724392">
              <w:t>в</w:t>
            </w:r>
            <w:proofErr w:type="gramEnd"/>
            <w:r w:rsidRPr="00724392">
              <w:t xml:space="preserve"> </w:t>
            </w:r>
            <w:proofErr w:type="gramStart"/>
            <w:r w:rsidRPr="00724392">
              <w:t>Кодификатор</w:t>
            </w:r>
            <w:proofErr w:type="gramEnd"/>
            <w:r w:rsidRPr="00724392">
              <w:t xml:space="preserve"> эле</w:t>
            </w:r>
            <w:r w:rsidRPr="00724392">
              <w:softHyphen/>
              <w:t xml:space="preserve">ментов содержания по литературе для составления КИМ ГИА для выпускников 9 класса и КИМ ЕГЭ для выпускников 11 класса: лирика А. С. Пушкина и М. Ю.Лермонтова: Роман в стихах «Евгений Онегин».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47</w:t>
            </w:r>
          </w:p>
        </w:tc>
        <w:tc>
          <w:tcPr>
            <w:tcW w:w="855" w:type="dxa"/>
          </w:tcPr>
          <w:p w:rsidR="00A00D26" w:rsidRDefault="00A00D26" w:rsidP="001E4A45">
            <w:r>
              <w:t>23.12.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724392" w:rsidRDefault="00A00D26" w:rsidP="00C52A00">
            <w:pPr>
              <w:shd w:val="clear" w:color="auto" w:fill="FFFFFF"/>
              <w:ind w:left="11"/>
            </w:pPr>
            <w:r w:rsidRPr="00724392">
              <w:rPr>
                <w:bCs/>
              </w:rPr>
              <w:t xml:space="preserve">М.Ю.Лермонтов. </w:t>
            </w:r>
            <w:r w:rsidRPr="00724392">
              <w:t>«Герой нашего времени» — первый психологический роман в русской литературе.</w:t>
            </w:r>
          </w:p>
          <w:p w:rsidR="00A00D26" w:rsidRPr="00724392" w:rsidRDefault="00A00D26" w:rsidP="00C52A00">
            <w:pPr>
              <w:shd w:val="clear" w:color="auto" w:fill="FFFFFF"/>
              <w:ind w:right="4"/>
            </w:pPr>
          </w:p>
          <w:p w:rsidR="00A00D26" w:rsidRPr="00724392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A00D26" w:rsidRPr="00724392" w:rsidRDefault="00A00D26" w:rsidP="00C52A00">
            <w:pPr>
              <w:shd w:val="clear" w:color="auto" w:fill="FFFFFF"/>
              <w:ind w:left="11"/>
            </w:pPr>
            <w:r w:rsidRPr="00724392">
              <w:rPr>
                <w:bCs/>
              </w:rPr>
              <w:t>М.Ю.Лермонтов. «Герой нашего времени»: об</w:t>
            </w:r>
            <w:r w:rsidRPr="00724392">
              <w:rPr>
                <w:bCs/>
              </w:rPr>
              <w:softHyphen/>
              <w:t>щая характеристика романа.</w:t>
            </w:r>
            <w:r w:rsidRPr="00724392">
              <w:t xml:space="preserve"> «Герой нашего времени» — первый психологический роман в русской литературе, роман о незаурядной личности. Обзор содержания романа. Главные и второстепенные герои. Особен</w:t>
            </w:r>
            <w:r w:rsidRPr="00724392">
              <w:softHyphen/>
              <w:t>ности композиции</w:t>
            </w:r>
          </w:p>
          <w:p w:rsidR="00A00D26" w:rsidRPr="00724392" w:rsidRDefault="00A00D26" w:rsidP="00C52A00">
            <w:pPr>
              <w:shd w:val="clear" w:color="auto" w:fill="FFFFFF"/>
              <w:ind w:right="4"/>
            </w:pPr>
          </w:p>
          <w:p w:rsidR="00A00D26" w:rsidRPr="00724392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Pr="00724392" w:rsidRDefault="00A00D26" w:rsidP="00C52A00">
            <w:pPr>
              <w:shd w:val="clear" w:color="auto" w:fill="FFFFFF"/>
              <w:ind w:left="-24" w:right="32"/>
            </w:pPr>
            <w:r w:rsidRPr="00724392">
              <w:t>Конспектирование лекции учителя о романе «Герой нашего времени». Сообщение об истории создания романа. Выразительное чтение фрагментов романа. Составление лексических и историко-культурных комментариев. Формулирование вопросов по тексту романа. Устный или письменный ответ на вопрос (с использованием цитирования). Участие в коллек</w:t>
            </w:r>
            <w:r w:rsidRPr="00724392">
              <w:softHyphen/>
              <w:t>тивном диалоге. Характеристика сюжета произведения, его тематики, проблематики, идейно-эмоционального содержания. Работа со словарём литературоведческих терминов. Подбор примеров, иллюстрирующих по</w:t>
            </w:r>
            <w:r w:rsidRPr="00724392">
              <w:softHyphen/>
              <w:t>нятие «композиция», «психологический роман». Вы</w:t>
            </w:r>
            <w:r w:rsidRPr="00724392">
              <w:softHyphen/>
              <w:t xml:space="preserve">явление системы образов романа и особенностей его композиции. Сопоставление сюжета и фабулы романа. </w:t>
            </w:r>
          </w:p>
          <w:p w:rsidR="00A00D26" w:rsidRPr="00724392" w:rsidRDefault="00A00D26" w:rsidP="00C52A00">
            <w:pPr>
              <w:shd w:val="clear" w:color="auto" w:fill="FFFFFF"/>
              <w:ind w:left="-24" w:right="32"/>
            </w:pPr>
            <w:r w:rsidRPr="00724392">
              <w:rPr>
                <w:i/>
                <w:iCs/>
              </w:rPr>
              <w:t xml:space="preserve">Самостоятельная работа. </w:t>
            </w:r>
            <w:r w:rsidRPr="00724392">
              <w:t xml:space="preserve">Чтение глав «Бэла» и «Максим </w:t>
            </w:r>
            <w:proofErr w:type="spellStart"/>
            <w:r w:rsidRPr="00724392">
              <w:t>Максимыч</w:t>
            </w:r>
            <w:proofErr w:type="spellEnd"/>
            <w:r w:rsidRPr="00724392">
              <w:t xml:space="preserve">». Письменный ответ на вопрос «Сколько рассказчиков в </w:t>
            </w:r>
            <w:proofErr w:type="gramStart"/>
            <w:r w:rsidRPr="00724392">
              <w:t>романе</w:t>
            </w:r>
            <w:proofErr w:type="gramEnd"/>
            <w:r w:rsidRPr="00724392">
              <w:t xml:space="preserve"> и </w:t>
            </w:r>
            <w:proofErr w:type="gramStart"/>
            <w:r w:rsidRPr="00724392">
              <w:t>каков</w:t>
            </w:r>
            <w:proofErr w:type="gramEnd"/>
            <w:r w:rsidRPr="00724392">
              <w:t xml:space="preserve"> смысл их смены в повествовании?»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48</w:t>
            </w:r>
          </w:p>
        </w:tc>
        <w:tc>
          <w:tcPr>
            <w:tcW w:w="855" w:type="dxa"/>
          </w:tcPr>
          <w:p w:rsidR="00A00D26" w:rsidRDefault="00A00D26" w:rsidP="001E4A45">
            <w:r>
              <w:t>27.12.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724392" w:rsidRDefault="00A00D26" w:rsidP="00C52A00">
            <w:pPr>
              <w:shd w:val="clear" w:color="auto" w:fill="FFFFFF"/>
              <w:spacing w:before="36"/>
              <w:ind w:left="7"/>
              <w:rPr>
                <w:bCs/>
              </w:rPr>
            </w:pPr>
            <w:r w:rsidRPr="00724392">
              <w:rPr>
                <w:bCs/>
              </w:rPr>
              <w:t>М. Ю. Лермон</w:t>
            </w:r>
            <w:r w:rsidRPr="00724392">
              <w:rPr>
                <w:bCs/>
              </w:rPr>
              <w:softHyphen/>
              <w:t>тов. «Герой нашего време</w:t>
            </w:r>
            <w:r w:rsidRPr="00724392">
              <w:rPr>
                <w:bCs/>
              </w:rPr>
              <w:softHyphen/>
              <w:t xml:space="preserve">ни» (главы «Бэла», «Максим </w:t>
            </w:r>
            <w:proofErr w:type="spellStart"/>
            <w:r w:rsidRPr="00724392">
              <w:rPr>
                <w:bCs/>
              </w:rPr>
              <w:lastRenderedPageBreak/>
              <w:t>Максимыч</w:t>
            </w:r>
            <w:proofErr w:type="spellEnd"/>
            <w:r w:rsidRPr="00724392">
              <w:rPr>
                <w:bCs/>
              </w:rPr>
              <w:t xml:space="preserve">»): загадки образа Печорина. </w:t>
            </w:r>
          </w:p>
        </w:tc>
        <w:tc>
          <w:tcPr>
            <w:tcW w:w="3122" w:type="dxa"/>
          </w:tcPr>
          <w:p w:rsidR="00A00D26" w:rsidRPr="00724392" w:rsidRDefault="00A00D26" w:rsidP="00C52A00">
            <w:pPr>
              <w:shd w:val="clear" w:color="auto" w:fill="FFFFFF"/>
              <w:spacing w:before="36"/>
              <w:ind w:left="7"/>
            </w:pPr>
            <w:r w:rsidRPr="00724392">
              <w:rPr>
                <w:bCs/>
              </w:rPr>
              <w:lastRenderedPageBreak/>
              <w:t>М. Ю. Лермон</w:t>
            </w:r>
            <w:r w:rsidRPr="00724392">
              <w:rPr>
                <w:bCs/>
              </w:rPr>
              <w:softHyphen/>
              <w:t>тов. «Герой нашего време</w:t>
            </w:r>
            <w:r w:rsidRPr="00724392">
              <w:rPr>
                <w:bCs/>
              </w:rPr>
              <w:softHyphen/>
              <w:t xml:space="preserve">ни» (главы «Бэла», «Максим </w:t>
            </w:r>
            <w:proofErr w:type="spellStart"/>
            <w:r w:rsidRPr="00724392">
              <w:rPr>
                <w:bCs/>
              </w:rPr>
              <w:lastRenderedPageBreak/>
              <w:t>Максимыч</w:t>
            </w:r>
            <w:proofErr w:type="spellEnd"/>
            <w:r w:rsidRPr="00724392">
              <w:rPr>
                <w:bCs/>
              </w:rPr>
              <w:t xml:space="preserve">»): загадки образа Печорина. </w:t>
            </w:r>
            <w:r w:rsidRPr="00724392">
              <w:t>Печорин — «самый любопытный предмет своих наблюдений» (В. Г. Белинский). Загадки образа Печорина: взгляд со стороны. Смысл сме</w:t>
            </w:r>
            <w:r w:rsidRPr="00724392">
              <w:softHyphen/>
              <w:t>ны рассказчиков</w:t>
            </w:r>
          </w:p>
          <w:p w:rsidR="00A00D26" w:rsidRPr="00724392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Default="00A00D26" w:rsidP="00C52A00">
            <w:pPr>
              <w:shd w:val="clear" w:color="auto" w:fill="FFFFFF"/>
              <w:tabs>
                <w:tab w:val="left" w:pos="5479"/>
              </w:tabs>
            </w:pPr>
            <w:r w:rsidRPr="00724392">
              <w:lastRenderedPageBreak/>
              <w:t>Выразительное чтение фрагментов романа. Выявле</w:t>
            </w:r>
            <w:r w:rsidRPr="00724392">
              <w:softHyphen/>
              <w:t xml:space="preserve">ние характерных для реалистического романа тем, образов и приёмов изображения </w:t>
            </w:r>
            <w:r w:rsidRPr="00724392">
              <w:lastRenderedPageBreak/>
              <w:t>человека. Соотне</w:t>
            </w:r>
            <w:r w:rsidRPr="00724392">
              <w:softHyphen/>
              <w:t>сение содержания романа с романтическими и ре</w:t>
            </w:r>
            <w:r w:rsidRPr="00724392">
              <w:softHyphen/>
              <w:t>алистическими принципами изображения жизни и человека. Устный или письменный ответ на вопрос (с использованием цитирования). Участие в коллек</w:t>
            </w:r>
            <w:r w:rsidRPr="00724392">
              <w:softHyphen/>
              <w:t xml:space="preserve">тивном диалоге. Различение образов рассказчика и автора-повествователя в романе. Анализ различных форм выражения авторской позиции в, романе. </w:t>
            </w:r>
          </w:p>
          <w:p w:rsidR="00A00D26" w:rsidRDefault="00A00D26" w:rsidP="00C52A00">
            <w:pPr>
              <w:shd w:val="clear" w:color="auto" w:fill="FFFFFF"/>
              <w:tabs>
                <w:tab w:val="left" w:pos="5479"/>
              </w:tabs>
            </w:pPr>
            <w:r w:rsidRPr="00724392">
              <w:rPr>
                <w:i/>
                <w:iCs/>
              </w:rPr>
              <w:t xml:space="preserve">Практическая работа. </w:t>
            </w:r>
            <w:r w:rsidRPr="00724392">
              <w:t xml:space="preserve">Характеристика Печорина в первых двух повестях. Подбор цитат на тему «Образ Печорина в повестях „Бэла" и „Максим </w:t>
            </w:r>
            <w:proofErr w:type="spellStart"/>
            <w:r w:rsidRPr="00724392">
              <w:t>Максимыч</w:t>
            </w:r>
            <w:proofErr w:type="spellEnd"/>
            <w:r w:rsidRPr="00724392">
              <w:t xml:space="preserve">"». </w:t>
            </w:r>
          </w:p>
          <w:p w:rsidR="00A00D26" w:rsidRDefault="00A00D26" w:rsidP="00C52A00">
            <w:pPr>
              <w:shd w:val="clear" w:color="auto" w:fill="FFFFFF"/>
              <w:tabs>
                <w:tab w:val="left" w:pos="5479"/>
              </w:tabs>
            </w:pPr>
            <w:r w:rsidRPr="00724392">
              <w:rPr>
                <w:i/>
                <w:iCs/>
              </w:rPr>
              <w:t xml:space="preserve">Самостоятельная работа. </w:t>
            </w:r>
            <w:r w:rsidRPr="00724392">
              <w:t>Подготовка устного сообщения «Лермо</w:t>
            </w:r>
            <w:r>
              <w:t>нтов в Та</w:t>
            </w:r>
            <w:r>
              <w:softHyphen/>
              <w:t xml:space="preserve">мани» (по книге </w:t>
            </w:r>
            <w:proofErr w:type="spellStart"/>
            <w:r>
              <w:t>Н.Г.</w:t>
            </w:r>
            <w:r w:rsidRPr="00724392">
              <w:t>Долининой</w:t>
            </w:r>
            <w:proofErr w:type="spellEnd"/>
            <w:r w:rsidRPr="00724392">
              <w:t xml:space="preserve"> «Печорин и наше время»). </w:t>
            </w:r>
          </w:p>
          <w:p w:rsidR="00A00D26" w:rsidRPr="00724392" w:rsidRDefault="00A00D26" w:rsidP="00C52A00">
            <w:pPr>
              <w:shd w:val="clear" w:color="auto" w:fill="FFFFFF"/>
              <w:tabs>
                <w:tab w:val="left" w:pos="5479"/>
              </w:tabs>
            </w:pPr>
            <w:r w:rsidRPr="00724392">
              <w:t xml:space="preserve">Письменный сопоставительный анализ двух портретов Печорина или письменный ответ на один из вопросов: </w:t>
            </w:r>
          </w:p>
          <w:p w:rsidR="00A00D26" w:rsidRPr="00724392" w:rsidRDefault="00A00D26" w:rsidP="00724392">
            <w:pPr>
              <w:widowControl/>
              <w:numPr>
                <w:ilvl w:val="0"/>
                <w:numId w:val="19"/>
              </w:numPr>
              <w:shd w:val="clear" w:color="auto" w:fill="FFFFFF"/>
              <w:tabs>
                <w:tab w:val="left" w:pos="-24"/>
                <w:tab w:val="left" w:pos="259"/>
              </w:tabs>
              <w:suppressAutoHyphens w:val="0"/>
              <w:ind w:left="0" w:firstLine="0"/>
              <w:rPr>
                <w:spacing w:val="-21"/>
              </w:rPr>
            </w:pPr>
            <w:r w:rsidRPr="00724392">
              <w:t>Какова роль пейзажа в главе «Бэла»?</w:t>
            </w:r>
          </w:p>
          <w:p w:rsidR="00A00D26" w:rsidRPr="00724392" w:rsidRDefault="00A00D26" w:rsidP="00724392">
            <w:pPr>
              <w:widowControl/>
              <w:numPr>
                <w:ilvl w:val="0"/>
                <w:numId w:val="19"/>
              </w:numPr>
              <w:shd w:val="clear" w:color="auto" w:fill="FFFFFF"/>
              <w:tabs>
                <w:tab w:val="left" w:pos="-24"/>
                <w:tab w:val="left" w:pos="259"/>
              </w:tabs>
              <w:suppressAutoHyphens w:val="0"/>
              <w:ind w:left="0" w:firstLine="0"/>
              <w:rPr>
                <w:spacing w:val="-8"/>
              </w:rPr>
            </w:pPr>
            <w:r w:rsidRPr="00724392">
              <w:t xml:space="preserve">Какими способами автор создаёт психологический портрет Максима </w:t>
            </w:r>
            <w:proofErr w:type="spellStart"/>
            <w:r w:rsidRPr="00724392">
              <w:t>Максимыча</w:t>
            </w:r>
            <w:proofErr w:type="spellEnd"/>
            <w:r w:rsidRPr="00724392">
              <w:t>?</w:t>
            </w:r>
          </w:p>
          <w:p w:rsidR="00A00D26" w:rsidRPr="00724392" w:rsidRDefault="00A00D26" w:rsidP="00724392">
            <w:pPr>
              <w:widowControl/>
              <w:numPr>
                <w:ilvl w:val="0"/>
                <w:numId w:val="19"/>
              </w:numPr>
              <w:shd w:val="clear" w:color="auto" w:fill="FFFFFF"/>
              <w:tabs>
                <w:tab w:val="left" w:pos="-24"/>
                <w:tab w:val="left" w:pos="259"/>
              </w:tabs>
              <w:suppressAutoHyphens w:val="0"/>
              <w:ind w:left="0" w:firstLine="0"/>
              <w:rPr>
                <w:spacing w:val="-8"/>
              </w:rPr>
            </w:pPr>
            <w:r w:rsidRPr="00724392">
              <w:t xml:space="preserve">Каким видел Печорина Максим </w:t>
            </w:r>
            <w:proofErr w:type="spellStart"/>
            <w:r w:rsidRPr="00724392">
              <w:t>Максимыч</w:t>
            </w:r>
            <w:proofErr w:type="spellEnd"/>
            <w:r w:rsidRPr="00724392">
              <w:t>?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6152E2">
        <w:tc>
          <w:tcPr>
            <w:tcW w:w="15617" w:type="dxa"/>
            <w:gridSpan w:val="9"/>
          </w:tcPr>
          <w:p w:rsidR="00A00D26" w:rsidRPr="00AB62DC" w:rsidRDefault="00A00D26" w:rsidP="00A00D2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 xml:space="preserve">                                                 Третья четверть (09.01.2023 – 17.03.2023</w:t>
            </w:r>
            <w:r w:rsidRPr="0089393D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BF4C22">
            <w:pPr>
              <w:jc w:val="center"/>
            </w:pPr>
            <w:r>
              <w:t>49</w:t>
            </w:r>
          </w:p>
        </w:tc>
        <w:tc>
          <w:tcPr>
            <w:tcW w:w="855" w:type="dxa"/>
          </w:tcPr>
          <w:p w:rsidR="00A00D26" w:rsidRDefault="00A00D26" w:rsidP="00BF4C22">
            <w:r>
              <w:t>10.01.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5E6426" w:rsidRDefault="00A00D26" w:rsidP="00C52A00">
            <w:pPr>
              <w:shd w:val="clear" w:color="auto" w:fill="FFFFFF"/>
              <w:rPr>
                <w:bCs/>
              </w:rPr>
            </w:pPr>
            <w:r w:rsidRPr="005E6426">
              <w:rPr>
                <w:bCs/>
              </w:rPr>
              <w:t>М. Ю. Лермонтов. «Герой нашего времени» (гла</w:t>
            </w:r>
            <w:r w:rsidRPr="005E6426">
              <w:rPr>
                <w:bCs/>
              </w:rPr>
              <w:softHyphen/>
              <w:t>вы «Тамань», «Княжна Ме</w:t>
            </w:r>
            <w:r w:rsidRPr="005E6426">
              <w:rPr>
                <w:bCs/>
              </w:rPr>
              <w:softHyphen/>
              <w:t xml:space="preserve">ри»). </w:t>
            </w:r>
            <w:r w:rsidRPr="005E6426">
              <w:t>Характер Печори</w:t>
            </w:r>
            <w:r w:rsidRPr="005E6426">
              <w:softHyphen/>
              <w:t>на в его собственных оценках.</w:t>
            </w:r>
          </w:p>
        </w:tc>
        <w:tc>
          <w:tcPr>
            <w:tcW w:w="3122" w:type="dxa"/>
          </w:tcPr>
          <w:p w:rsidR="00A00D26" w:rsidRPr="005E6426" w:rsidRDefault="00A00D26" w:rsidP="00C52A00">
            <w:pPr>
              <w:shd w:val="clear" w:color="auto" w:fill="FFFFFF"/>
            </w:pPr>
            <w:r w:rsidRPr="005E6426">
              <w:rPr>
                <w:bCs/>
              </w:rPr>
              <w:t>М. Ю. Лермонтов. «Герой нашего времени» (гла</w:t>
            </w:r>
            <w:r w:rsidRPr="005E6426">
              <w:rPr>
                <w:bCs/>
              </w:rPr>
              <w:softHyphen/>
              <w:t>вы «Тамань», «Княжна Ме</w:t>
            </w:r>
            <w:r w:rsidRPr="005E6426">
              <w:rPr>
                <w:bCs/>
              </w:rPr>
              <w:softHyphen/>
              <w:t xml:space="preserve">ри»). </w:t>
            </w:r>
            <w:r w:rsidRPr="005E6426">
              <w:t>Характер Печори</w:t>
            </w:r>
            <w:r w:rsidRPr="005E6426">
              <w:softHyphen/>
              <w:t>на в его собственных оценках. Печорин как человек, причиня</w:t>
            </w:r>
            <w:r w:rsidRPr="005E6426">
              <w:softHyphen/>
              <w:t>ющий страдания другим людям</w:t>
            </w:r>
          </w:p>
          <w:p w:rsidR="00A00D26" w:rsidRPr="005E6426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Pr="005E6426" w:rsidRDefault="00A00D26" w:rsidP="00C52A00">
            <w:pPr>
              <w:shd w:val="clear" w:color="auto" w:fill="FFFFFF"/>
              <w:ind w:left="11"/>
            </w:pPr>
            <w:r w:rsidRPr="005E6426">
              <w:t>Выразительное чтение фрагментов романа. Устное со</w:t>
            </w:r>
            <w:r w:rsidRPr="005E6426">
              <w:softHyphen/>
              <w:t>общение «Лермонтов в Тамани». Устный или письмен</w:t>
            </w:r>
            <w:r w:rsidRPr="005E6426">
              <w:softHyphen/>
              <w:t xml:space="preserve">ный ответ на вопрос (с использованием цитирования). Участие в коллективном диалоге. Анализ ключевых эпизодов повестей. </w:t>
            </w:r>
          </w:p>
          <w:p w:rsidR="00A00D26" w:rsidRPr="005E6426" w:rsidRDefault="00A00D26" w:rsidP="00C52A00">
            <w:pPr>
              <w:shd w:val="clear" w:color="auto" w:fill="FFFFFF"/>
              <w:ind w:left="11"/>
            </w:pPr>
            <w:r w:rsidRPr="005E6426">
              <w:rPr>
                <w:i/>
                <w:iCs/>
              </w:rPr>
              <w:t xml:space="preserve">Практическая работа. </w:t>
            </w:r>
            <w:r w:rsidRPr="005E6426">
              <w:t xml:space="preserve">Подбор цитат на тему «Образ Печорина в главах „Тамань", „Княжна Мери"». </w:t>
            </w:r>
          </w:p>
          <w:p w:rsidR="00A00D26" w:rsidRPr="005E6426" w:rsidRDefault="00A00D26" w:rsidP="00C52A00">
            <w:pPr>
              <w:shd w:val="clear" w:color="auto" w:fill="FFFFFF"/>
              <w:ind w:left="11"/>
            </w:pPr>
            <w:r w:rsidRPr="005E6426">
              <w:rPr>
                <w:i/>
                <w:iCs/>
              </w:rPr>
              <w:t xml:space="preserve">Самостоятельная работа. </w:t>
            </w:r>
            <w:r w:rsidRPr="005E6426">
              <w:t xml:space="preserve">Письменный </w:t>
            </w:r>
            <w:r w:rsidRPr="005E6426">
              <w:lastRenderedPageBreak/>
              <w:t>ответ на один из вопросов:</w:t>
            </w:r>
          </w:p>
          <w:p w:rsidR="00A00D26" w:rsidRPr="005E6426" w:rsidRDefault="00A00D26" w:rsidP="005E6426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230"/>
              </w:tabs>
              <w:suppressAutoHyphens w:val="0"/>
              <w:autoSpaceDE w:val="0"/>
              <w:autoSpaceDN w:val="0"/>
              <w:adjustRightInd w:val="0"/>
              <w:ind w:right="11"/>
              <w:rPr>
                <w:spacing w:val="-21"/>
              </w:rPr>
            </w:pPr>
            <w:r w:rsidRPr="005E6426">
              <w:t>Какую позицию Печорина по отношению к людям подчёркивает автор в главе «Тамань»?</w:t>
            </w:r>
          </w:p>
          <w:p w:rsidR="00A00D26" w:rsidRPr="005E6426" w:rsidRDefault="00A00D26" w:rsidP="005E6426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230"/>
              </w:tabs>
              <w:suppressAutoHyphens w:val="0"/>
              <w:autoSpaceDE w:val="0"/>
              <w:autoSpaceDN w:val="0"/>
              <w:adjustRightInd w:val="0"/>
              <w:ind w:right="18"/>
              <w:rPr>
                <w:spacing w:val="-6"/>
              </w:rPr>
            </w:pPr>
            <w:r w:rsidRPr="005E6426">
              <w:t>Как характеризует Печорина его поведение в сцене дуэли?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50</w:t>
            </w:r>
          </w:p>
        </w:tc>
        <w:tc>
          <w:tcPr>
            <w:tcW w:w="855" w:type="dxa"/>
          </w:tcPr>
          <w:p w:rsidR="00A00D26" w:rsidRDefault="00A00D26" w:rsidP="001E4A45">
            <w:r>
              <w:t>12.01.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261FA4" w:rsidRDefault="00A00D26" w:rsidP="00C52A00">
            <w:pPr>
              <w:shd w:val="clear" w:color="auto" w:fill="FFFFFF"/>
              <w:rPr>
                <w:bCs/>
              </w:rPr>
            </w:pPr>
            <w:r w:rsidRPr="00261FA4">
              <w:rPr>
                <w:bCs/>
              </w:rPr>
              <w:t xml:space="preserve">М. Ю. Лермонтов. «Герой нашего времени».  «Журнал Печорина» как средство самораскрытия его характера. </w:t>
            </w:r>
          </w:p>
        </w:tc>
        <w:tc>
          <w:tcPr>
            <w:tcW w:w="3122" w:type="dxa"/>
          </w:tcPr>
          <w:p w:rsidR="00A00D26" w:rsidRPr="00261FA4" w:rsidRDefault="00A00D26" w:rsidP="00C52A00">
            <w:pPr>
              <w:shd w:val="clear" w:color="auto" w:fill="FFFFFF"/>
            </w:pPr>
            <w:r w:rsidRPr="00261FA4">
              <w:rPr>
                <w:bCs/>
              </w:rPr>
              <w:t xml:space="preserve">М. Ю. Лермонтов. «Герой нашего времени».  «Журнал Печорина» как средство самораскрытия его характера. </w:t>
            </w:r>
            <w:r w:rsidRPr="00261FA4">
              <w:t>Характер Печори</w:t>
            </w:r>
            <w:r w:rsidRPr="00261FA4">
              <w:softHyphen/>
              <w:t>на в его собственных оценках. Печорин как человек, причиня</w:t>
            </w:r>
            <w:r w:rsidRPr="00261FA4">
              <w:softHyphen/>
              <w:t>ющий страдания другим людям</w:t>
            </w:r>
            <w:r>
              <w:t>.</w:t>
            </w:r>
          </w:p>
        </w:tc>
        <w:tc>
          <w:tcPr>
            <w:tcW w:w="4976" w:type="dxa"/>
            <w:gridSpan w:val="3"/>
          </w:tcPr>
          <w:p w:rsidR="00A00D26" w:rsidRPr="00261FA4" w:rsidRDefault="00A00D26" w:rsidP="00C52A00">
            <w:pPr>
              <w:shd w:val="clear" w:color="auto" w:fill="FFFFFF"/>
              <w:spacing w:before="22"/>
              <w:ind w:left="11"/>
            </w:pPr>
            <w:r w:rsidRPr="00261FA4">
              <w:t>Выразительное чтение фрагментов романа. Участие в коллективном диалоге. Выявление особен</w:t>
            </w:r>
            <w:r w:rsidRPr="00261FA4">
              <w:softHyphen/>
              <w:t>ностей образа рассказчика и языка писателя в «Жур</w:t>
            </w:r>
            <w:r w:rsidRPr="00261FA4">
              <w:softHyphen/>
              <w:t xml:space="preserve">нале Печорина». Анализ ключевых эпизодов повестей. </w:t>
            </w:r>
          </w:p>
        </w:tc>
        <w:tc>
          <w:tcPr>
            <w:tcW w:w="2164" w:type="dxa"/>
          </w:tcPr>
          <w:p w:rsidR="00A00D26" w:rsidRPr="003A7AA0" w:rsidRDefault="00A00D26" w:rsidP="007743B6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51</w:t>
            </w:r>
          </w:p>
        </w:tc>
        <w:tc>
          <w:tcPr>
            <w:tcW w:w="855" w:type="dxa"/>
          </w:tcPr>
          <w:p w:rsidR="00A00D26" w:rsidRDefault="00A00D26" w:rsidP="001E4A45">
            <w:r>
              <w:t>13.01.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261FA4" w:rsidRDefault="00A00D26" w:rsidP="00C52A00">
            <w:pPr>
              <w:shd w:val="clear" w:color="auto" w:fill="FFFFFF"/>
              <w:ind w:left="7" w:right="101"/>
            </w:pPr>
            <w:r w:rsidRPr="00261FA4">
              <w:rPr>
                <w:bCs/>
              </w:rPr>
              <w:t>М. Ю. Лермонтов.</w:t>
            </w:r>
            <w:r w:rsidRPr="00261FA4">
              <w:rPr>
                <w:bCs/>
              </w:rPr>
              <w:br/>
              <w:t>«Герой нашего времени» (</w:t>
            </w:r>
            <w:r>
              <w:rPr>
                <w:bCs/>
              </w:rPr>
              <w:t>гла</w:t>
            </w:r>
            <w:r>
              <w:rPr>
                <w:bCs/>
              </w:rPr>
              <w:softHyphen/>
              <w:t>ва «Фаталист»): философско-</w:t>
            </w:r>
            <w:r w:rsidRPr="00261FA4">
              <w:rPr>
                <w:bCs/>
              </w:rPr>
              <w:t xml:space="preserve">композиционное значение повести. </w:t>
            </w:r>
          </w:p>
          <w:p w:rsidR="00A00D26" w:rsidRPr="00261FA4" w:rsidRDefault="00A00D26" w:rsidP="00C52A00">
            <w:pPr>
              <w:shd w:val="clear" w:color="auto" w:fill="FFFFFF"/>
              <w:tabs>
                <w:tab w:val="left" w:pos="1868"/>
              </w:tabs>
            </w:pPr>
          </w:p>
          <w:p w:rsidR="00A00D26" w:rsidRPr="00261FA4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A00D26" w:rsidRPr="00261FA4" w:rsidRDefault="00A00D26" w:rsidP="00C52A00">
            <w:pPr>
              <w:shd w:val="clear" w:color="auto" w:fill="FFFFFF"/>
              <w:ind w:left="7" w:right="101"/>
            </w:pPr>
            <w:r w:rsidRPr="00261FA4">
              <w:rPr>
                <w:bCs/>
              </w:rPr>
              <w:t>М. Ю. Лермонтов.</w:t>
            </w:r>
            <w:r w:rsidRPr="00261FA4">
              <w:rPr>
                <w:bCs/>
              </w:rPr>
              <w:br/>
              <w:t xml:space="preserve">«Герой нашего времени» (глава «Фаталист»): философско-композиционное значение повести. </w:t>
            </w:r>
            <w:r w:rsidRPr="00261FA4">
              <w:t>Мотив предопределе</w:t>
            </w:r>
            <w:r w:rsidRPr="00261FA4">
              <w:softHyphen/>
              <w:t>ния и судьбы. Образ Печорина в повести</w:t>
            </w:r>
            <w:r>
              <w:t>.</w:t>
            </w:r>
          </w:p>
          <w:p w:rsidR="00A00D26" w:rsidRPr="00261FA4" w:rsidRDefault="00A00D26" w:rsidP="00C52A00">
            <w:pPr>
              <w:shd w:val="clear" w:color="auto" w:fill="FFFFFF"/>
              <w:tabs>
                <w:tab w:val="left" w:pos="1868"/>
              </w:tabs>
            </w:pPr>
          </w:p>
          <w:p w:rsidR="00A00D26" w:rsidRPr="00261FA4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Pr="00261FA4" w:rsidRDefault="00A00D26" w:rsidP="00C52A00">
            <w:pPr>
              <w:shd w:val="clear" w:color="auto" w:fill="FFFFFF"/>
              <w:ind w:left="11"/>
            </w:pPr>
            <w:r w:rsidRPr="00261FA4">
              <w:t>Выразительное чтение фрагментов романа. Устный или письменный ответ на вопрос (с использованием цитирования). Участие в коллективном диалоге. Фор</w:t>
            </w:r>
            <w:r w:rsidRPr="00261FA4">
              <w:softHyphen/>
              <w:t>мулирование выводов о характере Печорина. Анализ ключевого эпизода повести. Определение смысла кольцевой композиции романа. Обсуждение иллю</w:t>
            </w:r>
            <w:r w:rsidRPr="00261FA4">
              <w:softHyphen/>
              <w:t>страций к роману.</w:t>
            </w:r>
          </w:p>
          <w:p w:rsidR="00A00D26" w:rsidRDefault="00A00D26" w:rsidP="00C52A00">
            <w:pPr>
              <w:shd w:val="clear" w:color="auto" w:fill="FFFFFF"/>
              <w:ind w:left="11"/>
            </w:pPr>
            <w:r w:rsidRPr="00261FA4">
              <w:rPr>
                <w:i/>
              </w:rPr>
              <w:t>Практическая работа</w:t>
            </w:r>
            <w:r w:rsidRPr="00261FA4">
              <w:t>. Характеристика героя рома</w:t>
            </w:r>
            <w:r w:rsidRPr="00261FA4">
              <w:softHyphen/>
              <w:t>на в финальной повести. Подбор цитат на тему «Об</w:t>
            </w:r>
            <w:r w:rsidRPr="00261FA4">
              <w:softHyphen/>
              <w:t xml:space="preserve">раз Печорина в повести „Фаталист"». Сопоставление характеров и судеб Печорина и Онегина. </w:t>
            </w:r>
          </w:p>
          <w:p w:rsidR="00A00D26" w:rsidRPr="00261FA4" w:rsidRDefault="00A00D26" w:rsidP="00C52A00">
            <w:pPr>
              <w:shd w:val="clear" w:color="auto" w:fill="FFFFFF"/>
              <w:ind w:left="11"/>
            </w:pPr>
            <w:r w:rsidRPr="00261FA4">
              <w:rPr>
                <w:i/>
              </w:rPr>
              <w:t>Самостоятельная работа</w:t>
            </w:r>
            <w:r w:rsidRPr="00261FA4">
              <w:t>. Письменный ответ на один из вопросов:</w:t>
            </w:r>
          </w:p>
          <w:p w:rsidR="00A00D26" w:rsidRPr="00261FA4" w:rsidRDefault="00A00D26" w:rsidP="00261FA4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263"/>
              </w:tabs>
              <w:suppressAutoHyphens w:val="0"/>
              <w:autoSpaceDE w:val="0"/>
              <w:autoSpaceDN w:val="0"/>
              <w:adjustRightInd w:val="0"/>
              <w:ind w:left="11"/>
            </w:pPr>
            <w:r w:rsidRPr="00261FA4">
              <w:t>Почему повесть «Фаталист» можно назвать фило</w:t>
            </w:r>
            <w:r w:rsidRPr="00261FA4">
              <w:softHyphen/>
              <w:t>софским произведением?</w:t>
            </w:r>
          </w:p>
          <w:p w:rsidR="00A00D26" w:rsidRPr="00261FA4" w:rsidRDefault="00A00D26" w:rsidP="00261FA4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263"/>
              </w:tabs>
              <w:suppressAutoHyphens w:val="0"/>
              <w:autoSpaceDE w:val="0"/>
              <w:autoSpaceDN w:val="0"/>
              <w:adjustRightInd w:val="0"/>
              <w:ind w:left="11"/>
            </w:pPr>
            <w:r w:rsidRPr="00261FA4">
              <w:t>Каким образом автор помогает читателю понять загадочную душу Печорина?</w:t>
            </w:r>
          </w:p>
          <w:p w:rsidR="00A00D26" w:rsidRPr="00261FA4" w:rsidRDefault="00A00D26" w:rsidP="00C52A00">
            <w:pPr>
              <w:shd w:val="clear" w:color="auto" w:fill="FFFFFF"/>
              <w:ind w:left="11"/>
            </w:pPr>
            <w:r w:rsidRPr="00261FA4">
              <w:t>Подбор цитат на тему «Печорин в системе муж</w:t>
            </w:r>
            <w:r w:rsidRPr="00261FA4">
              <w:softHyphen/>
              <w:t>ских образов романа»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52</w:t>
            </w:r>
          </w:p>
        </w:tc>
        <w:tc>
          <w:tcPr>
            <w:tcW w:w="855" w:type="dxa"/>
          </w:tcPr>
          <w:p w:rsidR="00A00D26" w:rsidRDefault="00A00D26" w:rsidP="001E4A45">
            <w:r>
              <w:t>17.01.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261FA4" w:rsidRDefault="00A00D26" w:rsidP="00C52A00">
            <w:pPr>
              <w:shd w:val="clear" w:color="auto" w:fill="FFFFFF"/>
              <w:ind w:left="7" w:right="101"/>
              <w:rPr>
                <w:bCs/>
              </w:rPr>
            </w:pPr>
            <w:r w:rsidRPr="00261FA4">
              <w:rPr>
                <w:bCs/>
              </w:rPr>
              <w:t>М. Ю. Лермон</w:t>
            </w:r>
            <w:r w:rsidRPr="00261FA4">
              <w:rPr>
                <w:bCs/>
              </w:rPr>
              <w:softHyphen/>
              <w:t xml:space="preserve">тов. </w:t>
            </w:r>
            <w:r w:rsidRPr="00261FA4">
              <w:rPr>
                <w:bCs/>
              </w:rPr>
              <w:lastRenderedPageBreak/>
              <w:t>«Герой нашего времени»: дружба   в   жизни   Печорина.</w:t>
            </w:r>
          </w:p>
        </w:tc>
        <w:tc>
          <w:tcPr>
            <w:tcW w:w="3122" w:type="dxa"/>
          </w:tcPr>
          <w:p w:rsidR="00A00D26" w:rsidRPr="00261FA4" w:rsidRDefault="00A00D26" w:rsidP="00C52A00">
            <w:pPr>
              <w:shd w:val="clear" w:color="auto" w:fill="FFFFFF"/>
              <w:ind w:left="7" w:right="101"/>
              <w:rPr>
                <w:bCs/>
              </w:rPr>
            </w:pPr>
            <w:r w:rsidRPr="00261FA4">
              <w:rPr>
                <w:bCs/>
              </w:rPr>
              <w:lastRenderedPageBreak/>
              <w:t>М. Ю. Лермон</w:t>
            </w:r>
            <w:r w:rsidRPr="00261FA4">
              <w:rPr>
                <w:bCs/>
              </w:rPr>
              <w:softHyphen/>
              <w:t xml:space="preserve">тов. «Герой </w:t>
            </w:r>
            <w:r w:rsidRPr="00261FA4">
              <w:rPr>
                <w:bCs/>
              </w:rPr>
              <w:lastRenderedPageBreak/>
              <w:t>нашего времени»: дружба   в   жизни   Печорина. Главные и второстепенные ге</w:t>
            </w:r>
            <w:r w:rsidRPr="00261FA4">
              <w:rPr>
                <w:bCs/>
              </w:rPr>
              <w:softHyphen/>
              <w:t>рои. Печорин в системе муж</w:t>
            </w:r>
            <w:r w:rsidRPr="00261FA4">
              <w:rPr>
                <w:bCs/>
              </w:rPr>
              <w:softHyphen/>
              <w:t xml:space="preserve">ских образов романа (Печорин и Максим </w:t>
            </w:r>
            <w:proofErr w:type="spellStart"/>
            <w:r w:rsidRPr="00261FA4">
              <w:rPr>
                <w:bCs/>
              </w:rPr>
              <w:t>Максимыч</w:t>
            </w:r>
            <w:proofErr w:type="spellEnd"/>
            <w:r w:rsidRPr="00261FA4">
              <w:rPr>
                <w:bCs/>
              </w:rPr>
              <w:t xml:space="preserve">, Печорин и доктор Вернер, Печорин и Грушницкий, Печорин и </w:t>
            </w:r>
            <w:proofErr w:type="spellStart"/>
            <w:r w:rsidRPr="00261FA4">
              <w:rPr>
                <w:bCs/>
              </w:rPr>
              <w:t>Вулич</w:t>
            </w:r>
            <w:proofErr w:type="spellEnd"/>
            <w:r w:rsidRPr="00261FA4">
              <w:rPr>
                <w:bCs/>
              </w:rPr>
              <w:t>)</w:t>
            </w:r>
          </w:p>
        </w:tc>
        <w:tc>
          <w:tcPr>
            <w:tcW w:w="4976" w:type="dxa"/>
            <w:gridSpan w:val="3"/>
          </w:tcPr>
          <w:p w:rsidR="00A00D26" w:rsidRPr="00261FA4" w:rsidRDefault="00A00D26" w:rsidP="00C52A00">
            <w:pPr>
              <w:shd w:val="clear" w:color="auto" w:fill="FFFFFF"/>
              <w:ind w:left="-24" w:firstLine="24"/>
            </w:pPr>
            <w:r w:rsidRPr="00261FA4">
              <w:lastRenderedPageBreak/>
              <w:t xml:space="preserve">Выразительное чтение фрагментов романа. </w:t>
            </w:r>
            <w:r w:rsidRPr="00261FA4">
              <w:lastRenderedPageBreak/>
              <w:t>Устный или письменный ответ на вопрос (с использованием цитирования). Участие в коллективном диалоге. Со</w:t>
            </w:r>
            <w:r w:rsidRPr="00261FA4">
              <w:softHyphen/>
              <w:t>поставление персонажей романа и их сравнительная характеристика.</w:t>
            </w:r>
          </w:p>
          <w:p w:rsidR="00A00D26" w:rsidRDefault="00A00D26" w:rsidP="00C52A00">
            <w:pPr>
              <w:shd w:val="clear" w:color="auto" w:fill="FFFFFF"/>
              <w:ind w:left="-24" w:firstLine="24"/>
            </w:pPr>
            <w:r w:rsidRPr="00261FA4">
              <w:rPr>
                <w:i/>
                <w:iCs/>
              </w:rPr>
              <w:t xml:space="preserve">Практическая работа. </w:t>
            </w:r>
            <w:r w:rsidRPr="00261FA4">
              <w:t>Составление сравнительной характеристики Печорина с другими мужскими об</w:t>
            </w:r>
            <w:r w:rsidRPr="00261FA4">
              <w:softHyphen/>
              <w:t xml:space="preserve">разами романа и опорной схемы для письменного высказывания. </w:t>
            </w:r>
          </w:p>
          <w:p w:rsidR="00A00D26" w:rsidRPr="00261FA4" w:rsidRDefault="00A00D26" w:rsidP="00C52A00">
            <w:pPr>
              <w:shd w:val="clear" w:color="auto" w:fill="FFFFFF"/>
              <w:ind w:left="-24" w:firstLine="24"/>
            </w:pPr>
            <w:r w:rsidRPr="00261FA4">
              <w:rPr>
                <w:i/>
                <w:iCs/>
              </w:rPr>
              <w:t xml:space="preserve">Самостоятельная работа.   </w:t>
            </w:r>
            <w:r w:rsidRPr="00261FA4">
              <w:t>Письменный  ответ  на один из вопросов:</w:t>
            </w:r>
          </w:p>
          <w:p w:rsidR="00A00D26" w:rsidRPr="00261FA4" w:rsidRDefault="00A00D26" w:rsidP="00261FA4">
            <w:pPr>
              <w:widowControl/>
              <w:numPr>
                <w:ilvl w:val="0"/>
                <w:numId w:val="22"/>
              </w:numPr>
              <w:shd w:val="clear" w:color="auto" w:fill="FFFFFF"/>
              <w:tabs>
                <w:tab w:val="left" w:pos="259"/>
              </w:tabs>
              <w:suppressAutoHyphens w:val="0"/>
              <w:ind w:left="-24" w:firstLine="24"/>
            </w:pPr>
            <w:r w:rsidRPr="00261FA4">
              <w:t>Каково место Печорина в системе мужских обра</w:t>
            </w:r>
            <w:r w:rsidRPr="00261FA4">
              <w:softHyphen/>
              <w:t>зов романа «Герой нашего времени»?</w:t>
            </w:r>
          </w:p>
          <w:p w:rsidR="00A00D26" w:rsidRPr="00261FA4" w:rsidRDefault="00A00D26" w:rsidP="00261FA4">
            <w:pPr>
              <w:widowControl/>
              <w:numPr>
                <w:ilvl w:val="0"/>
                <w:numId w:val="22"/>
              </w:numPr>
              <w:shd w:val="clear" w:color="auto" w:fill="FFFFFF"/>
              <w:tabs>
                <w:tab w:val="left" w:pos="259"/>
              </w:tabs>
              <w:suppressAutoHyphens w:val="0"/>
              <w:ind w:left="-24" w:firstLine="24"/>
            </w:pPr>
            <w:r w:rsidRPr="00261FA4">
              <w:t>Можно ли отношения Печорина с другими (муж</w:t>
            </w:r>
            <w:r w:rsidRPr="00261FA4">
              <w:softHyphen/>
              <w:t xml:space="preserve">скими) персонажами романа назвать дружбой? </w:t>
            </w:r>
          </w:p>
          <w:p w:rsidR="00A00D26" w:rsidRPr="00261FA4" w:rsidRDefault="00A00D26" w:rsidP="00C52A00">
            <w:pPr>
              <w:shd w:val="clear" w:color="auto" w:fill="FFFFFF"/>
              <w:ind w:left="-24" w:firstLine="24"/>
            </w:pPr>
            <w:r w:rsidRPr="00261FA4">
              <w:t>Подбор цитат на тему «Печорин в системе женских образов романа»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53</w:t>
            </w:r>
          </w:p>
        </w:tc>
        <w:tc>
          <w:tcPr>
            <w:tcW w:w="855" w:type="dxa"/>
          </w:tcPr>
          <w:p w:rsidR="00A00D26" w:rsidRDefault="00A00D26" w:rsidP="001E4A45">
            <w:r>
              <w:t>19.01.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261FA4" w:rsidRDefault="00A00D26" w:rsidP="00C52A00">
            <w:pPr>
              <w:shd w:val="clear" w:color="auto" w:fill="FFFFFF"/>
              <w:ind w:left="61"/>
              <w:rPr>
                <w:bCs/>
              </w:rPr>
            </w:pPr>
            <w:r w:rsidRPr="00261FA4">
              <w:rPr>
                <w:bCs/>
              </w:rPr>
              <w:t>М. Ю. Лермонтов. «Герой нашего времени»: лю</w:t>
            </w:r>
            <w:r w:rsidRPr="00261FA4">
              <w:rPr>
                <w:bCs/>
              </w:rPr>
              <w:softHyphen/>
              <w:t xml:space="preserve">бовь в жизни Печорина. </w:t>
            </w:r>
          </w:p>
        </w:tc>
        <w:tc>
          <w:tcPr>
            <w:tcW w:w="3122" w:type="dxa"/>
          </w:tcPr>
          <w:p w:rsidR="00A00D26" w:rsidRPr="00261FA4" w:rsidRDefault="00A00D26" w:rsidP="00261FA4">
            <w:pPr>
              <w:shd w:val="clear" w:color="auto" w:fill="FFFFFF"/>
            </w:pPr>
            <w:r w:rsidRPr="00261FA4">
              <w:rPr>
                <w:bCs/>
              </w:rPr>
              <w:t>М. Ю. Лермонтов. «Герой нашего времени»: лю</w:t>
            </w:r>
            <w:r w:rsidRPr="00261FA4">
              <w:rPr>
                <w:bCs/>
              </w:rPr>
              <w:softHyphen/>
              <w:t xml:space="preserve">бовь в жизни Печорина. </w:t>
            </w:r>
            <w:r w:rsidRPr="00261FA4">
              <w:t>Глав</w:t>
            </w:r>
            <w:r w:rsidRPr="00261FA4">
              <w:softHyphen/>
              <w:t>ные и второстепенные герои. Печорин в системе женских об</w:t>
            </w:r>
            <w:r w:rsidRPr="00261FA4">
              <w:softHyphen/>
              <w:t>разов романа (Печорин и Бэла, Печорин и «ундина», Печорин и Мери, Печорин и Вера)</w:t>
            </w:r>
          </w:p>
          <w:p w:rsidR="00A00D26" w:rsidRPr="00261FA4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Pr="00261FA4" w:rsidRDefault="00A00D26" w:rsidP="00C52A00">
            <w:pPr>
              <w:shd w:val="clear" w:color="auto" w:fill="FFFFFF"/>
            </w:pPr>
            <w:r w:rsidRPr="00261FA4">
              <w:t>Выразительное чтение фрагментов романа. Устный или письменный ответ на вопрос (с использованием цитирования). Участие в коллективном диалоге. Со</w:t>
            </w:r>
            <w:r w:rsidRPr="00261FA4">
              <w:softHyphen/>
              <w:t>поставление персонажей романа и их сравнительная характеристика.</w:t>
            </w:r>
          </w:p>
          <w:p w:rsidR="00A00D26" w:rsidRPr="00261FA4" w:rsidRDefault="00A00D26" w:rsidP="00C52A00">
            <w:pPr>
              <w:shd w:val="clear" w:color="auto" w:fill="FFFFFF"/>
              <w:ind w:right="18"/>
            </w:pPr>
            <w:r w:rsidRPr="00261FA4">
              <w:rPr>
                <w:i/>
                <w:iCs/>
              </w:rPr>
              <w:t xml:space="preserve">Практическая работа. </w:t>
            </w:r>
            <w:r w:rsidRPr="00261FA4">
              <w:t>Составление сравнительной характеристики Печорина с женскими образами ро</w:t>
            </w:r>
            <w:r w:rsidRPr="00261FA4">
              <w:softHyphen/>
              <w:t>мана и опорной схемы для письменного высказы</w:t>
            </w:r>
            <w:r w:rsidRPr="00261FA4">
              <w:softHyphen/>
              <w:t xml:space="preserve">вания с использованием характеристик героев (см. практикум «Читаем, думаем, спорим...»). </w:t>
            </w:r>
          </w:p>
          <w:p w:rsidR="00A00D26" w:rsidRPr="00261FA4" w:rsidRDefault="00A00D26" w:rsidP="00261FA4">
            <w:pPr>
              <w:shd w:val="clear" w:color="auto" w:fill="FFFFFF"/>
              <w:ind w:right="18"/>
            </w:pPr>
            <w:r w:rsidRPr="00261FA4">
              <w:rPr>
                <w:i/>
                <w:iCs/>
              </w:rPr>
              <w:t xml:space="preserve">Самостоятельная работа. </w:t>
            </w:r>
            <w:r w:rsidRPr="00261FA4">
              <w:t>Подготовка обвинительной (защитной) речи на тему «Печорин: испытание любо</w:t>
            </w:r>
            <w:r w:rsidRPr="00261FA4">
              <w:softHyphen/>
              <w:t xml:space="preserve">вью».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54</w:t>
            </w:r>
          </w:p>
        </w:tc>
        <w:tc>
          <w:tcPr>
            <w:tcW w:w="855" w:type="dxa"/>
          </w:tcPr>
          <w:p w:rsidR="00A00D26" w:rsidRDefault="00A00D26" w:rsidP="001E4A45">
            <w:r>
              <w:t>20.01.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261FA4" w:rsidRDefault="00A00D26" w:rsidP="00C52A00">
            <w:pPr>
              <w:shd w:val="clear" w:color="auto" w:fill="FFFFFF"/>
              <w:ind w:left="61"/>
              <w:rPr>
                <w:noProof/>
              </w:rPr>
            </w:pPr>
            <w:r w:rsidRPr="00261FA4">
              <w:rPr>
                <w:noProof/>
              </w:rPr>
              <w:t xml:space="preserve">Роман М. Ю. Лермонтова «Герой нашего времени» в оценке критиков. </w:t>
            </w:r>
          </w:p>
          <w:p w:rsidR="00A00D26" w:rsidRPr="00261FA4" w:rsidRDefault="00A00D26" w:rsidP="00C52A00">
            <w:pPr>
              <w:shd w:val="clear" w:color="auto" w:fill="FFFFFF"/>
              <w:ind w:left="61"/>
              <w:rPr>
                <w:noProof/>
              </w:rPr>
            </w:pPr>
          </w:p>
        </w:tc>
        <w:tc>
          <w:tcPr>
            <w:tcW w:w="3122" w:type="dxa"/>
          </w:tcPr>
          <w:p w:rsidR="00A00D26" w:rsidRPr="00261FA4" w:rsidRDefault="00A00D26" w:rsidP="00C52A00">
            <w:pPr>
              <w:shd w:val="clear" w:color="auto" w:fill="FFFFFF"/>
              <w:ind w:left="61"/>
              <w:rPr>
                <w:noProof/>
              </w:rPr>
            </w:pPr>
            <w:r w:rsidRPr="00261FA4">
              <w:rPr>
                <w:noProof/>
              </w:rPr>
              <w:lastRenderedPageBreak/>
              <w:t xml:space="preserve">М. Ю. Лермонтов. «Герой нашего времени»: оценки критиков. Споры о </w:t>
            </w:r>
            <w:r w:rsidRPr="00261FA4">
              <w:rPr>
                <w:noProof/>
              </w:rPr>
              <w:lastRenderedPageBreak/>
              <w:t>романтизме и реализме романа. Роман в оценке В. Г. Белинско</w:t>
            </w:r>
            <w:r w:rsidRPr="00261FA4">
              <w:rPr>
                <w:noProof/>
              </w:rPr>
              <w:softHyphen/>
              <w:t>го, Н. А. Добролюбова и в со</w:t>
            </w:r>
            <w:r w:rsidRPr="00261FA4">
              <w:rPr>
                <w:noProof/>
              </w:rPr>
              <w:softHyphen/>
              <w:t>временном литературоведении</w:t>
            </w:r>
          </w:p>
          <w:p w:rsidR="00A00D26" w:rsidRPr="00261FA4" w:rsidRDefault="00A00D26" w:rsidP="00C52A00">
            <w:pPr>
              <w:shd w:val="clear" w:color="auto" w:fill="FFFFFF"/>
              <w:ind w:left="61"/>
              <w:rPr>
                <w:noProof/>
              </w:rPr>
            </w:pPr>
          </w:p>
        </w:tc>
        <w:tc>
          <w:tcPr>
            <w:tcW w:w="4976" w:type="dxa"/>
            <w:gridSpan w:val="3"/>
          </w:tcPr>
          <w:p w:rsidR="00A00D26" w:rsidRPr="00261FA4" w:rsidRDefault="00A00D26" w:rsidP="00C52A00">
            <w:pPr>
              <w:shd w:val="clear" w:color="auto" w:fill="FFFFFF"/>
              <w:ind w:left="14" w:right="-95"/>
            </w:pPr>
            <w:r w:rsidRPr="00261FA4">
              <w:lastRenderedPageBreak/>
              <w:t xml:space="preserve">Общая характеристика художественного мира романа. Соотнесение содержания романа с романтическими и реалистическими </w:t>
            </w:r>
            <w:r w:rsidRPr="00261FA4">
              <w:lastRenderedPageBreak/>
              <w:t xml:space="preserve">принципами изображения жизни и человека. Сопоставление сюжетов и героев, близких роману. Выводы об особенностях художественного мира, сюжета, проблематики и тематики романа. </w:t>
            </w:r>
          </w:p>
          <w:p w:rsidR="00A00D26" w:rsidRPr="00261FA4" w:rsidRDefault="00A00D26" w:rsidP="00C52A00">
            <w:pPr>
              <w:shd w:val="clear" w:color="auto" w:fill="FFFFFF"/>
              <w:ind w:left="14" w:right="-95"/>
            </w:pPr>
            <w:r w:rsidRPr="00261FA4">
              <w:rPr>
                <w:i/>
                <w:iCs/>
              </w:rPr>
              <w:t xml:space="preserve">Практическая работа. </w:t>
            </w:r>
            <w:r w:rsidRPr="00261FA4">
              <w:t>Составление таблицы «Чер</w:t>
            </w:r>
            <w:r w:rsidRPr="00261FA4">
              <w:softHyphen/>
              <w:t>ты романтизма и реализма в романе „Герой нашего времени"».</w:t>
            </w:r>
          </w:p>
          <w:p w:rsidR="00A00D26" w:rsidRPr="00261FA4" w:rsidRDefault="00A00D26" w:rsidP="00261FA4">
            <w:pPr>
              <w:shd w:val="clear" w:color="auto" w:fill="FFFFFF"/>
              <w:ind w:left="14" w:right="-95"/>
            </w:pPr>
            <w:r w:rsidRPr="00261FA4">
              <w:rPr>
                <w:i/>
                <w:iCs/>
              </w:rPr>
              <w:t xml:space="preserve">Самостоятельная работа. </w:t>
            </w:r>
            <w:r w:rsidRPr="00261FA4">
              <w:t>Конспектирование фраг</w:t>
            </w:r>
            <w:r w:rsidRPr="00261FA4">
              <w:softHyphen/>
              <w:t>ментов литературно-критической статьи и выбор критических оценок романа с использованием материалов практикума «Читаем, думаем, спорим...». На</w:t>
            </w:r>
            <w:r w:rsidRPr="00261FA4">
              <w:softHyphen/>
              <w:t>писание отзыва (рецензии) на театральные или кине</w:t>
            </w:r>
            <w:r w:rsidRPr="00261FA4">
              <w:softHyphen/>
              <w:t>матографические версии романа. Письменный ответ на вопрос «Чья критическая оценка романа пред</w:t>
            </w:r>
            <w:r w:rsidRPr="00261FA4">
              <w:softHyphen/>
              <w:t xml:space="preserve">ставляется мне наиболее убедительной и почему?».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55</w:t>
            </w:r>
          </w:p>
        </w:tc>
        <w:tc>
          <w:tcPr>
            <w:tcW w:w="855" w:type="dxa"/>
          </w:tcPr>
          <w:p w:rsidR="00A00D26" w:rsidRDefault="00A00D26" w:rsidP="001E4A45">
            <w:r>
              <w:t>24.01.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261FA4" w:rsidRDefault="00A00D26" w:rsidP="00C52A00">
            <w:pPr>
              <w:shd w:val="clear" w:color="auto" w:fill="FFFFFF"/>
              <w:spacing w:before="86"/>
              <w:ind w:left="14"/>
              <w:rPr>
                <w:b/>
                <w:bCs/>
              </w:rPr>
            </w:pPr>
            <w:proofErr w:type="spellStart"/>
            <w:r w:rsidRPr="00261FA4">
              <w:rPr>
                <w:b/>
                <w:bCs/>
              </w:rPr>
              <w:t>Рр</w:t>
            </w:r>
            <w:proofErr w:type="spellEnd"/>
            <w:r w:rsidRPr="00261FA4">
              <w:rPr>
                <w:b/>
                <w:bCs/>
              </w:rPr>
              <w:t xml:space="preserve">. Классное сочинение по роману М. Ю. Лермонтова «Герой нашего времени». </w:t>
            </w:r>
          </w:p>
        </w:tc>
        <w:tc>
          <w:tcPr>
            <w:tcW w:w="3122" w:type="dxa"/>
          </w:tcPr>
          <w:p w:rsidR="00A00D26" w:rsidRPr="00261FA4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  <w:r w:rsidRPr="00261FA4">
              <w:rPr>
                <w:bCs/>
              </w:rPr>
              <w:t xml:space="preserve">М. Ю. Лермонтов. «Герой нашего времени». Контрольная работа или письменный ответ на один из проблемных вопросов </w:t>
            </w:r>
          </w:p>
        </w:tc>
        <w:tc>
          <w:tcPr>
            <w:tcW w:w="4976" w:type="dxa"/>
            <w:gridSpan w:val="3"/>
          </w:tcPr>
          <w:p w:rsidR="00A00D26" w:rsidRPr="00261FA4" w:rsidRDefault="00A00D26" w:rsidP="00C52A00">
            <w:pPr>
              <w:shd w:val="clear" w:color="auto" w:fill="FFFFFF"/>
              <w:ind w:left="4"/>
            </w:pPr>
            <w:r w:rsidRPr="00261FA4">
              <w:t>Написание сочинения на литературном материале с использованием собственного жизненного и чита</w:t>
            </w:r>
            <w:r w:rsidRPr="00261FA4">
              <w:softHyphen/>
              <w:t>тельского опыта на одну из тем:</w:t>
            </w:r>
          </w:p>
          <w:p w:rsidR="00A00D26" w:rsidRPr="00261FA4" w:rsidRDefault="00A00D26" w:rsidP="00261FA4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230"/>
              </w:tabs>
              <w:suppressAutoHyphens w:val="0"/>
              <w:autoSpaceDE w:val="0"/>
              <w:autoSpaceDN w:val="0"/>
              <w:adjustRightInd w:val="0"/>
              <w:ind w:left="4"/>
              <w:rPr>
                <w:spacing w:val="-22"/>
              </w:rPr>
            </w:pPr>
            <w:r w:rsidRPr="00261FA4">
              <w:t>В чём противоречивость характера Печорина?</w:t>
            </w:r>
          </w:p>
          <w:p w:rsidR="00A00D26" w:rsidRPr="00261FA4" w:rsidRDefault="00A00D26" w:rsidP="00261FA4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230"/>
              </w:tabs>
              <w:suppressAutoHyphens w:val="0"/>
              <w:autoSpaceDE w:val="0"/>
              <w:autoSpaceDN w:val="0"/>
              <w:adjustRightInd w:val="0"/>
              <w:ind w:left="4"/>
              <w:rPr>
                <w:spacing w:val="-7"/>
              </w:rPr>
            </w:pPr>
            <w:r w:rsidRPr="00261FA4">
              <w:t>Как система мужских образов романа помогает по</w:t>
            </w:r>
            <w:r w:rsidRPr="00261FA4">
              <w:softHyphen/>
              <w:t>нять характер Печорина?</w:t>
            </w:r>
          </w:p>
          <w:p w:rsidR="00A00D26" w:rsidRPr="00261FA4" w:rsidRDefault="00A00D26" w:rsidP="00261FA4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230"/>
              </w:tabs>
              <w:suppressAutoHyphens w:val="0"/>
              <w:autoSpaceDE w:val="0"/>
              <w:autoSpaceDN w:val="0"/>
              <w:adjustRightInd w:val="0"/>
              <w:ind w:left="4"/>
              <w:rPr>
                <w:spacing w:val="-10"/>
              </w:rPr>
            </w:pPr>
            <w:r w:rsidRPr="00261FA4">
              <w:t>В чём нравственные победы женщин над Печори</w:t>
            </w:r>
            <w:r w:rsidRPr="00261FA4">
              <w:softHyphen/>
              <w:t>ным?</w:t>
            </w:r>
          </w:p>
          <w:p w:rsidR="00A00D26" w:rsidRPr="00261FA4" w:rsidRDefault="00A00D26" w:rsidP="00261FA4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230"/>
              </w:tabs>
              <w:suppressAutoHyphens w:val="0"/>
              <w:autoSpaceDE w:val="0"/>
              <w:autoSpaceDN w:val="0"/>
              <w:adjustRightInd w:val="0"/>
              <w:ind w:left="4"/>
              <w:rPr>
                <w:spacing w:val="-6"/>
              </w:rPr>
            </w:pPr>
            <w:r w:rsidRPr="00261FA4">
              <w:t>Каковы приёмы изображения внутреннего мира человека в романе «Герой нашего времени»?</w:t>
            </w:r>
          </w:p>
          <w:p w:rsidR="00A00D26" w:rsidRPr="00261FA4" w:rsidRDefault="00A00D26" w:rsidP="00C52A00">
            <w:pPr>
              <w:shd w:val="clear" w:color="auto" w:fill="FFFFFF"/>
              <w:tabs>
                <w:tab w:val="left" w:pos="277"/>
              </w:tabs>
              <w:ind w:left="4"/>
            </w:pPr>
            <w:r w:rsidRPr="00261FA4">
              <w:rPr>
                <w:spacing w:val="-10"/>
              </w:rPr>
              <w:t>5.</w:t>
            </w:r>
            <w:r w:rsidRPr="00261FA4">
              <w:tab/>
              <w:t>Как развивается в романе «Герой нашего времени»</w:t>
            </w:r>
            <w:r w:rsidRPr="00261FA4">
              <w:br/>
              <w:t>тема смысла жизни?</w:t>
            </w:r>
          </w:p>
          <w:p w:rsidR="00A00D26" w:rsidRDefault="00A00D26" w:rsidP="00C52A00">
            <w:pPr>
              <w:shd w:val="clear" w:color="auto" w:fill="FFFFFF"/>
              <w:ind w:left="4"/>
            </w:pPr>
            <w:r w:rsidRPr="00261FA4">
              <w:t>Нахождение ошибок и редактирование черновых ва</w:t>
            </w:r>
            <w:r w:rsidRPr="00261FA4">
              <w:softHyphen/>
              <w:t xml:space="preserve">риантов собственных письменных работ. </w:t>
            </w:r>
          </w:p>
          <w:p w:rsidR="00A00D26" w:rsidRPr="00261FA4" w:rsidRDefault="00A00D26" w:rsidP="00261FA4">
            <w:pPr>
              <w:shd w:val="clear" w:color="auto" w:fill="FFFFFF"/>
            </w:pP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56</w:t>
            </w:r>
          </w:p>
        </w:tc>
        <w:tc>
          <w:tcPr>
            <w:tcW w:w="855" w:type="dxa"/>
          </w:tcPr>
          <w:p w:rsidR="00A00D26" w:rsidRDefault="00A00D26" w:rsidP="001E4A45">
            <w:r>
              <w:t>26.01.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261FA4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  <w:r w:rsidRPr="00261FA4">
              <w:rPr>
                <w:bCs/>
              </w:rPr>
              <w:t>Н. В. Гоголь. Жизнь и творчество. «Мёрт</w:t>
            </w:r>
            <w:r w:rsidRPr="00261FA4">
              <w:rPr>
                <w:bCs/>
              </w:rPr>
              <w:softHyphen/>
              <w:t>вые души». Обзор содер</w:t>
            </w:r>
            <w:r w:rsidRPr="00261FA4">
              <w:rPr>
                <w:bCs/>
              </w:rPr>
              <w:softHyphen/>
              <w:t xml:space="preserve">жания, история создания поэмы.     </w:t>
            </w:r>
          </w:p>
        </w:tc>
        <w:tc>
          <w:tcPr>
            <w:tcW w:w="3122" w:type="dxa"/>
          </w:tcPr>
          <w:p w:rsidR="00A00D26" w:rsidRPr="00261FA4" w:rsidRDefault="00A00D26" w:rsidP="00B25E98">
            <w:pPr>
              <w:shd w:val="clear" w:color="auto" w:fill="FFFFFF"/>
              <w:spacing w:before="86"/>
              <w:ind w:left="14"/>
              <w:rPr>
                <w:bCs/>
              </w:rPr>
            </w:pPr>
            <w:r w:rsidRPr="00261FA4">
              <w:rPr>
                <w:bCs/>
              </w:rPr>
              <w:t>Н. В. Гоголь. Жизнь и творчество (обзор). «Мёрт</w:t>
            </w:r>
            <w:r w:rsidRPr="00261FA4">
              <w:rPr>
                <w:bCs/>
              </w:rPr>
              <w:softHyphen/>
              <w:t>вые души». Обзор содер</w:t>
            </w:r>
            <w:r w:rsidRPr="00261FA4">
              <w:rPr>
                <w:bCs/>
              </w:rPr>
              <w:softHyphen/>
              <w:t xml:space="preserve">жания, история создания поэмы.     </w:t>
            </w:r>
            <w:r w:rsidRPr="00261FA4">
              <w:t>Хронология     жизни и творчества писателя. Про</w:t>
            </w:r>
            <w:r w:rsidRPr="00261FA4">
              <w:softHyphen/>
              <w:t>блематика и поэтика первых сборников: «Вечера на хуторе близ Диканьки», «Миргород» (с обобщением ранее изученно</w:t>
            </w:r>
            <w:r w:rsidRPr="00261FA4">
              <w:softHyphen/>
              <w:t>го). Первоначальный замысел и идея Гоголя. Смысл названия поэмы и причины её незавер</w:t>
            </w:r>
            <w:r w:rsidRPr="00261FA4">
              <w:softHyphen/>
              <w:t xml:space="preserve">шённости. </w:t>
            </w:r>
          </w:p>
        </w:tc>
        <w:tc>
          <w:tcPr>
            <w:tcW w:w="4976" w:type="dxa"/>
            <w:gridSpan w:val="3"/>
          </w:tcPr>
          <w:p w:rsidR="00A00D26" w:rsidRDefault="00A00D26" w:rsidP="00C52A00">
            <w:pPr>
              <w:shd w:val="clear" w:color="auto" w:fill="FFFFFF"/>
              <w:ind w:right="331"/>
            </w:pPr>
            <w:r w:rsidRPr="00261FA4">
              <w:t>Конспектирование лекции учителя о Гоголе. Сообще</w:t>
            </w:r>
            <w:r w:rsidRPr="00261FA4">
              <w:softHyphen/>
              <w:t>ния о биографии и творчестве писателя и истории создания поэмы «Мёртвые души». Подбор и обоб</w:t>
            </w:r>
            <w:r w:rsidRPr="00261FA4">
              <w:softHyphen/>
              <w:t>щение дополнительного материала о биографии Гого</w:t>
            </w:r>
            <w:r w:rsidRPr="00261FA4">
              <w:softHyphen/>
              <w:t>ля. Выразительное чтение фрагментов произведений Гоголя. Составление лексических и историко-куль</w:t>
            </w:r>
            <w:r w:rsidRPr="00261FA4">
              <w:softHyphen/>
              <w:t>турных комментариев. Характеристика сюжета по</w:t>
            </w:r>
            <w:r w:rsidRPr="00261FA4">
              <w:softHyphen/>
              <w:t>эмы, её тематики, проблематики, идейно-эмоцио</w:t>
            </w:r>
            <w:r w:rsidRPr="00261FA4">
              <w:softHyphen/>
              <w:t xml:space="preserve">нального содержания, жанра и композиции. Устный или письменный ответ на вопрос (с использованием цитирования). Участие в коллективном диалоге. </w:t>
            </w:r>
          </w:p>
          <w:p w:rsidR="00A00D26" w:rsidRPr="00261FA4" w:rsidRDefault="00A00D26" w:rsidP="00C52A00">
            <w:pPr>
              <w:shd w:val="clear" w:color="auto" w:fill="FFFFFF"/>
              <w:ind w:right="331"/>
            </w:pPr>
            <w:r w:rsidRPr="00261FA4">
              <w:rPr>
                <w:i/>
                <w:iCs/>
              </w:rPr>
              <w:t xml:space="preserve">Практическая работа. </w:t>
            </w:r>
            <w:r w:rsidRPr="00261FA4">
              <w:t>Выделение этапов развития сюжета, определение художественной функции вне</w:t>
            </w:r>
            <w:r>
              <w:t xml:space="preserve"> </w:t>
            </w:r>
            <w:r w:rsidRPr="00261FA4">
              <w:t>сюжетных элементов композиции поэмы. Составле</w:t>
            </w:r>
            <w:r w:rsidRPr="00261FA4">
              <w:softHyphen/>
              <w:t xml:space="preserve">ние таблицы «Композиционная структура поэмы». </w:t>
            </w:r>
          </w:p>
          <w:p w:rsidR="00A00D26" w:rsidRPr="00261FA4" w:rsidRDefault="00A00D26" w:rsidP="00B25E98">
            <w:pPr>
              <w:shd w:val="clear" w:color="auto" w:fill="FFFFFF"/>
              <w:ind w:right="331"/>
            </w:pPr>
            <w:r w:rsidRPr="00261FA4">
              <w:rPr>
                <w:i/>
                <w:iCs/>
              </w:rPr>
              <w:t xml:space="preserve">Самостоятельная работа. </w:t>
            </w:r>
            <w:r w:rsidRPr="00261FA4">
              <w:t>Письменный ответ на вопрос «Почему Гоголь не су</w:t>
            </w:r>
            <w:r w:rsidRPr="00261FA4">
              <w:softHyphen/>
              <w:t>мел завершить „Мёртвые души"?». Подготовка со</w:t>
            </w:r>
            <w:r w:rsidRPr="00261FA4">
              <w:softHyphen/>
              <w:t>общений «Образы помещиков в поэме» (по группам)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57</w:t>
            </w:r>
          </w:p>
        </w:tc>
        <w:tc>
          <w:tcPr>
            <w:tcW w:w="855" w:type="dxa"/>
          </w:tcPr>
          <w:p w:rsidR="00A00D26" w:rsidRDefault="00A00D26" w:rsidP="001E4A45">
            <w:r>
              <w:t>27.01.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261FA4" w:rsidRDefault="00A00D26" w:rsidP="00C52A00">
            <w:pPr>
              <w:shd w:val="clear" w:color="auto" w:fill="FFFFFF"/>
              <w:spacing w:before="54"/>
              <w:ind w:left="11"/>
            </w:pPr>
            <w:r w:rsidRPr="00261FA4">
              <w:rPr>
                <w:bCs/>
              </w:rPr>
              <w:t>Н. В. Гоголь. «Мёрт</w:t>
            </w:r>
            <w:r w:rsidRPr="00261FA4">
              <w:rPr>
                <w:bCs/>
              </w:rPr>
              <w:softHyphen/>
              <w:t>вые души»: образы помещи</w:t>
            </w:r>
            <w:r w:rsidRPr="00261FA4">
              <w:rPr>
                <w:bCs/>
              </w:rPr>
              <w:softHyphen/>
              <w:t xml:space="preserve">ков. </w:t>
            </w:r>
            <w:r w:rsidRPr="00261FA4">
              <w:t xml:space="preserve">Система образов поэмы. Образы помещиков. </w:t>
            </w:r>
          </w:p>
          <w:p w:rsidR="00A00D26" w:rsidRPr="00261FA4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A00D26" w:rsidRPr="00261FA4" w:rsidRDefault="00A00D26" w:rsidP="00C52A00">
            <w:pPr>
              <w:shd w:val="clear" w:color="auto" w:fill="FFFFFF"/>
              <w:spacing w:before="54"/>
              <w:ind w:left="11"/>
            </w:pPr>
            <w:r w:rsidRPr="00261FA4">
              <w:rPr>
                <w:bCs/>
              </w:rPr>
              <w:t>Н. В. Гоголь. «Мёрт</w:t>
            </w:r>
            <w:r w:rsidRPr="00261FA4">
              <w:rPr>
                <w:bCs/>
              </w:rPr>
              <w:softHyphen/>
              <w:t>вые души»: образы помещи</w:t>
            </w:r>
            <w:r w:rsidRPr="00261FA4">
              <w:rPr>
                <w:bCs/>
              </w:rPr>
              <w:softHyphen/>
              <w:t xml:space="preserve">ков. </w:t>
            </w:r>
            <w:r w:rsidRPr="00261FA4">
              <w:t>Система образов поэмы. Образы помещиков. Обличи</w:t>
            </w:r>
            <w:r w:rsidRPr="00261FA4">
              <w:softHyphen/>
              <w:t>тельный пафос автора. Понятие о литературном типе. Фрагмент поэмы в актёрском исполнении</w:t>
            </w:r>
          </w:p>
          <w:p w:rsidR="00A00D26" w:rsidRPr="00261FA4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Default="00A00D26" w:rsidP="00C52A00">
            <w:pPr>
              <w:shd w:val="clear" w:color="auto" w:fill="FFFFFF"/>
              <w:ind w:right="209"/>
              <w:rPr>
                <w:noProof/>
              </w:rPr>
            </w:pPr>
            <w:r w:rsidRPr="00261FA4">
              <w:t>Выразительное чтение фрагментов поэмы. Устное рецензирование выразительного чтения одноклассни</w:t>
            </w:r>
            <w:r w:rsidRPr="00261FA4">
              <w:softHyphen/>
              <w:t>ков, исполнения актёров (см. задания фонохрестоматии). Составление лексических и историко-культурных комментариев. Выявление характерных для реалисти</w:t>
            </w:r>
            <w:r w:rsidRPr="00261FA4">
              <w:softHyphen/>
              <w:t>ческого произведения тем, образов и приёмов изо</w:t>
            </w:r>
            <w:r w:rsidRPr="00261FA4">
              <w:softHyphen/>
              <w:t xml:space="preserve">бражения человека. Соотнесение содержания поэмы с реалистическими </w:t>
            </w:r>
            <w:r w:rsidRPr="00261FA4">
              <w:lastRenderedPageBreak/>
              <w:t>принципами изображения жизни и человека. Устный или письменный ответ на вопрос (с использованием цитирования). Участие в коллек</w:t>
            </w:r>
            <w:r w:rsidRPr="00261FA4">
              <w:softHyphen/>
              <w:t>тивном диалоге. Анализ различных форм выражения авторской позиции. Устное рецензирование актёрско</w:t>
            </w:r>
            <w:r w:rsidRPr="00261FA4">
              <w:softHyphen/>
              <w:t>го исполнения фрагмента поэмы (см. задания фонохрестоматии). Работа со словарём литературоведческих терминов. Поиск примеров, иллюстрирующих понятие «литературный тип». Обсуждение иллюстраций к поэме.</w:t>
            </w:r>
            <w:r w:rsidRPr="00261FA4">
              <w:rPr>
                <w:noProof/>
              </w:rPr>
              <w:t xml:space="preserve"> </w:t>
            </w:r>
          </w:p>
          <w:p w:rsidR="00A00D26" w:rsidRPr="00261FA4" w:rsidRDefault="00A00D26" w:rsidP="00C52A00">
            <w:pPr>
              <w:shd w:val="clear" w:color="auto" w:fill="FFFFFF"/>
              <w:ind w:right="209"/>
            </w:pPr>
            <w:r w:rsidRPr="00261FA4">
              <w:rPr>
                <w:i/>
                <w:iCs/>
              </w:rPr>
              <w:t xml:space="preserve">Практическая работа. </w:t>
            </w:r>
            <w:r w:rsidRPr="00261FA4">
              <w:t>Составление плана харак</w:t>
            </w:r>
            <w:r w:rsidRPr="00261FA4">
              <w:softHyphen/>
              <w:t>теристики помещика и его устная характеристика. Анализ эпизодов купли-продажи мёртвых душ (по группам).</w:t>
            </w:r>
          </w:p>
          <w:p w:rsidR="00A00D26" w:rsidRPr="00261FA4" w:rsidRDefault="00A00D26" w:rsidP="00C52A00">
            <w:pPr>
              <w:shd w:val="clear" w:color="auto" w:fill="FFFFFF"/>
              <w:ind w:right="216"/>
            </w:pPr>
            <w:r w:rsidRPr="00261FA4">
              <w:rPr>
                <w:i/>
                <w:iCs/>
              </w:rPr>
              <w:t xml:space="preserve">Самостоятельная работа. </w:t>
            </w:r>
            <w:r w:rsidRPr="00261FA4">
              <w:t>Письменная сравни</w:t>
            </w:r>
            <w:r w:rsidRPr="00261FA4">
              <w:softHyphen/>
              <w:t>тельная характеристика двух помещиков (по выбору школьников). Подготовка сообщения «Образы чи</w:t>
            </w:r>
            <w:r w:rsidRPr="00261FA4">
              <w:softHyphen/>
              <w:t>новников в поэме» (по группам). Подготовка заочной экскурсии по городу N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58</w:t>
            </w:r>
          </w:p>
        </w:tc>
        <w:tc>
          <w:tcPr>
            <w:tcW w:w="855" w:type="dxa"/>
          </w:tcPr>
          <w:p w:rsidR="00A00D26" w:rsidRDefault="00CB5541" w:rsidP="001E4A45">
            <w:r>
              <w:t>31.0</w:t>
            </w:r>
            <w:r w:rsidR="00A00D26">
              <w:t>1.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261FA4" w:rsidRDefault="00A00D26" w:rsidP="00C52A00">
            <w:pPr>
              <w:shd w:val="clear" w:color="auto" w:fill="FFFFFF"/>
              <w:ind w:left="7"/>
            </w:pPr>
            <w:r w:rsidRPr="00261FA4">
              <w:rPr>
                <w:bCs/>
              </w:rPr>
              <w:t>Н. В. Гоголь. «Мёрт</w:t>
            </w:r>
            <w:r w:rsidRPr="00261FA4">
              <w:rPr>
                <w:bCs/>
              </w:rPr>
              <w:softHyphen/>
              <w:t xml:space="preserve">вые    души». </w:t>
            </w:r>
            <w:r w:rsidRPr="00261FA4">
              <w:t>Образ города в поэме. Сатира на чиновничество</w:t>
            </w:r>
          </w:p>
          <w:p w:rsidR="00A00D26" w:rsidRPr="00261FA4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A00D26" w:rsidRPr="00261FA4" w:rsidRDefault="00A00D26" w:rsidP="00C52A00">
            <w:pPr>
              <w:shd w:val="clear" w:color="auto" w:fill="FFFFFF"/>
              <w:ind w:left="7"/>
            </w:pPr>
            <w:r w:rsidRPr="00261FA4">
              <w:rPr>
                <w:bCs/>
              </w:rPr>
              <w:t>Н. В. Гоголь. «Мёрт</w:t>
            </w:r>
            <w:r w:rsidRPr="00261FA4">
              <w:rPr>
                <w:bCs/>
              </w:rPr>
              <w:softHyphen/>
              <w:t>вые    души»:    образ    города.</w:t>
            </w:r>
            <w:r w:rsidRPr="00261FA4">
              <w:t xml:space="preserve"> Образ города в поэме. Сатира на чиновничество</w:t>
            </w:r>
          </w:p>
          <w:p w:rsidR="00A00D26" w:rsidRPr="00261FA4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Pr="00261FA4" w:rsidRDefault="00A00D26" w:rsidP="00C52A00">
            <w:pPr>
              <w:shd w:val="clear" w:color="auto" w:fill="FFFFFF"/>
              <w:ind w:left="-24"/>
            </w:pPr>
            <w:r w:rsidRPr="00261FA4">
              <w:t>Выразительное чтение фрагментов поэмы. Состав</w:t>
            </w:r>
            <w:r w:rsidRPr="00261FA4">
              <w:softHyphen/>
              <w:t>ление лексических и историко-культурных коммен</w:t>
            </w:r>
            <w:r w:rsidRPr="00261FA4">
              <w:softHyphen/>
              <w:t>тариев. Устный или письменный ответ на вопрос (с использованием цитирования). Участие в коллек</w:t>
            </w:r>
            <w:r w:rsidRPr="00261FA4">
              <w:softHyphen/>
              <w:t>тивном диалоге. Работа со словарём литературовед</w:t>
            </w:r>
            <w:r w:rsidRPr="00261FA4">
              <w:softHyphen/>
              <w:t>ческих терминов. Поиск примеров, иллюстрирующих понятие «сатира».</w:t>
            </w:r>
          </w:p>
          <w:p w:rsidR="00A00D26" w:rsidRPr="00261FA4" w:rsidRDefault="00A00D26" w:rsidP="00C52A00">
            <w:pPr>
              <w:shd w:val="clear" w:color="auto" w:fill="FFFFFF"/>
              <w:ind w:left="-24" w:right="32"/>
            </w:pPr>
            <w:r w:rsidRPr="00261FA4">
              <w:rPr>
                <w:i/>
                <w:iCs/>
              </w:rPr>
              <w:t xml:space="preserve">Практическая работа. </w:t>
            </w:r>
            <w:r w:rsidRPr="00261FA4">
              <w:t>Составление плана груп</w:t>
            </w:r>
            <w:r w:rsidRPr="00261FA4">
              <w:softHyphen/>
              <w:t xml:space="preserve">повой характеристики чиновников (в том числе цитатного) и характеристика героев по плану (по группам). Подбор цитат на тему «Образ города </w:t>
            </w:r>
            <w:r w:rsidRPr="00261FA4">
              <w:rPr>
                <w:lang w:val="en-US"/>
              </w:rPr>
              <w:t>N</w:t>
            </w:r>
            <w:r w:rsidRPr="00261FA4">
              <w:t>» Составление плана анализа эпизода и анализ фраг</w:t>
            </w:r>
            <w:r w:rsidRPr="00261FA4">
              <w:softHyphen/>
              <w:t>ментов поэмы.</w:t>
            </w:r>
          </w:p>
          <w:p w:rsidR="00A00D26" w:rsidRPr="00261FA4" w:rsidRDefault="00A00D26" w:rsidP="00C52A00">
            <w:pPr>
              <w:shd w:val="clear" w:color="auto" w:fill="FFFFFF"/>
              <w:ind w:left="-24" w:right="50"/>
            </w:pPr>
            <w:r w:rsidRPr="00261FA4">
              <w:rPr>
                <w:i/>
                <w:iCs/>
              </w:rPr>
              <w:lastRenderedPageBreak/>
              <w:t xml:space="preserve">Самостоятельная работа. </w:t>
            </w:r>
            <w:r w:rsidRPr="00261FA4">
              <w:t>Письменный ответ на вопрос «Чем близки образы города в „Ревизоре" и „Мертвых душах"?». Подготовка сообщения «Исто</w:t>
            </w:r>
            <w:r w:rsidRPr="00261FA4">
              <w:softHyphen/>
              <w:t>рия жизни Чичикова»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59</w:t>
            </w:r>
          </w:p>
        </w:tc>
        <w:tc>
          <w:tcPr>
            <w:tcW w:w="855" w:type="dxa"/>
          </w:tcPr>
          <w:p w:rsidR="00A00D26" w:rsidRDefault="00A00D26" w:rsidP="001E4A45">
            <w:r>
              <w:t>02.02.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261FA4" w:rsidRDefault="00A00D26" w:rsidP="00C52A00">
            <w:pPr>
              <w:shd w:val="clear" w:color="auto" w:fill="FFFFFF"/>
              <w:spacing w:before="29"/>
              <w:ind w:left="4"/>
            </w:pPr>
            <w:r w:rsidRPr="00261FA4">
              <w:rPr>
                <w:bCs/>
              </w:rPr>
              <w:t>Н. В. Гоголь. «Мёрт</w:t>
            </w:r>
            <w:r w:rsidRPr="00261FA4">
              <w:rPr>
                <w:bCs/>
              </w:rPr>
              <w:softHyphen/>
              <w:t>вые души»: образ «</w:t>
            </w:r>
            <w:r w:rsidRPr="00261FA4">
              <w:t xml:space="preserve">нового героя эпохи» -  </w:t>
            </w:r>
            <w:r w:rsidRPr="00261FA4">
              <w:rPr>
                <w:bCs/>
              </w:rPr>
              <w:t>Чичико</w:t>
            </w:r>
            <w:r w:rsidRPr="00261FA4">
              <w:rPr>
                <w:bCs/>
              </w:rPr>
              <w:softHyphen/>
              <w:t xml:space="preserve">ва. </w:t>
            </w:r>
            <w:r w:rsidRPr="00261FA4">
              <w:t>Образ дороги в поэме</w:t>
            </w:r>
          </w:p>
          <w:p w:rsidR="00A00D26" w:rsidRPr="00261FA4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A00D26" w:rsidRPr="00261FA4" w:rsidRDefault="00A00D26" w:rsidP="00C52A00">
            <w:pPr>
              <w:shd w:val="clear" w:color="auto" w:fill="FFFFFF"/>
              <w:spacing w:before="29"/>
              <w:ind w:left="4"/>
            </w:pPr>
            <w:r w:rsidRPr="00261FA4">
              <w:rPr>
                <w:bCs/>
              </w:rPr>
              <w:t>Н. В. Гоголь. «Мёрт</w:t>
            </w:r>
            <w:r w:rsidRPr="00261FA4">
              <w:rPr>
                <w:bCs/>
              </w:rPr>
              <w:softHyphen/>
              <w:t>вые души»: образ Чичико</w:t>
            </w:r>
            <w:r w:rsidRPr="00261FA4">
              <w:rPr>
                <w:bCs/>
              </w:rPr>
              <w:softHyphen/>
              <w:t xml:space="preserve">ва. </w:t>
            </w:r>
            <w:r>
              <w:t>Чичиков-</w:t>
            </w:r>
            <w:r w:rsidRPr="00261FA4">
              <w:t>«приобретатель», новый герой эпохи и антигерой. Эволюция образа Чичикова и Плюшкина в замысле поэмы. Понятие о герое и антигерое. Образ дороги в поэме</w:t>
            </w:r>
          </w:p>
          <w:p w:rsidR="00A00D26" w:rsidRPr="00261FA4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Pr="00261FA4" w:rsidRDefault="00A00D26" w:rsidP="00C52A00">
            <w:pPr>
              <w:shd w:val="clear" w:color="auto" w:fill="FFFFFF"/>
              <w:ind w:right="7"/>
            </w:pPr>
            <w:r w:rsidRPr="00261FA4">
              <w:t>Выразительное чтение фрагментов поэмы. Состав</w:t>
            </w:r>
            <w:r w:rsidRPr="00261FA4">
              <w:softHyphen/>
              <w:t>ление лексических и историко-культурных коммен</w:t>
            </w:r>
            <w:r w:rsidRPr="00261FA4">
              <w:softHyphen/>
              <w:t>тариев. Устный или письменный ответ на вопрос (с использованием цитирования). Участие в коллек</w:t>
            </w:r>
            <w:r w:rsidRPr="00261FA4">
              <w:softHyphen/>
              <w:t>тивном диалоге. Объяснение жизненной основы и ху</w:t>
            </w:r>
            <w:r w:rsidRPr="00261FA4">
              <w:softHyphen/>
              <w:t>дожественной условности, индивидуальной неповто</w:t>
            </w:r>
            <w:r w:rsidRPr="00261FA4">
              <w:softHyphen/>
              <w:t>римости и типической обобщённости образа героя. Работа со словарём литературоведческих терминов. Поиск примеров, иллюстрирующих понятия «герой» и «антигерой».</w:t>
            </w:r>
          </w:p>
          <w:p w:rsidR="00A00D26" w:rsidRPr="00261FA4" w:rsidRDefault="00A00D26" w:rsidP="00C52A00">
            <w:pPr>
              <w:shd w:val="clear" w:color="auto" w:fill="FFFFFF"/>
              <w:ind w:right="7"/>
            </w:pPr>
            <w:r w:rsidRPr="00261FA4">
              <w:rPr>
                <w:i/>
                <w:iCs/>
              </w:rPr>
              <w:t xml:space="preserve">Практическая работа. </w:t>
            </w:r>
            <w:r w:rsidRPr="00261FA4">
              <w:t>Составление плана харак</w:t>
            </w:r>
            <w:r w:rsidRPr="00261FA4">
              <w:softHyphen/>
              <w:t>теристики Чичикова и устная характеристика героя. Подбор цитат на тему «Чичиков в гоголевских оцен</w:t>
            </w:r>
            <w:r w:rsidRPr="00261FA4">
              <w:softHyphen/>
              <w:t xml:space="preserve">ках». Анализ фрагментов поэмы. </w:t>
            </w:r>
          </w:p>
          <w:p w:rsidR="00A00D26" w:rsidRPr="00261FA4" w:rsidRDefault="00A00D26" w:rsidP="00C52A00">
            <w:pPr>
              <w:shd w:val="clear" w:color="auto" w:fill="FFFFFF"/>
              <w:ind w:right="7"/>
            </w:pPr>
            <w:r w:rsidRPr="00261FA4">
              <w:rPr>
                <w:i/>
                <w:iCs/>
              </w:rPr>
              <w:t xml:space="preserve">Самостоятельная работа. </w:t>
            </w:r>
            <w:r w:rsidRPr="00261FA4">
              <w:t>Письменный ответ на во</w:t>
            </w:r>
            <w:r w:rsidRPr="00261FA4">
              <w:softHyphen/>
              <w:t>прос «Зачем Гоголь рисует в финале „Мёртвых душ" образ дороги и образ Чичикова в едином движении?»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60</w:t>
            </w:r>
          </w:p>
        </w:tc>
        <w:tc>
          <w:tcPr>
            <w:tcW w:w="855" w:type="dxa"/>
          </w:tcPr>
          <w:p w:rsidR="00A00D26" w:rsidRDefault="00A00D26" w:rsidP="001E4A45">
            <w:r>
              <w:t>03.02.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261FA4" w:rsidRDefault="00A00D26" w:rsidP="00C52A00">
            <w:pPr>
              <w:shd w:val="clear" w:color="auto" w:fill="FFFFFF"/>
              <w:spacing w:before="18"/>
              <w:ind w:left="4"/>
            </w:pPr>
            <w:r w:rsidRPr="00261FA4">
              <w:rPr>
                <w:bCs/>
              </w:rPr>
              <w:t>Н. В. Гоголь. «Мёрт</w:t>
            </w:r>
            <w:r w:rsidRPr="00261FA4">
              <w:rPr>
                <w:bCs/>
              </w:rPr>
              <w:softHyphen/>
              <w:t>вые души»: образ России, на</w:t>
            </w:r>
            <w:r w:rsidRPr="00261FA4">
              <w:rPr>
                <w:bCs/>
              </w:rPr>
              <w:softHyphen/>
              <w:t xml:space="preserve">рода и автора в поэме. </w:t>
            </w:r>
          </w:p>
          <w:p w:rsidR="00A00D26" w:rsidRPr="00261FA4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A00D26" w:rsidRPr="00261FA4" w:rsidRDefault="00A00D26" w:rsidP="00C52A00">
            <w:pPr>
              <w:shd w:val="clear" w:color="auto" w:fill="FFFFFF"/>
              <w:spacing w:before="18"/>
              <w:ind w:left="4"/>
            </w:pPr>
            <w:r w:rsidRPr="00261FA4">
              <w:rPr>
                <w:bCs/>
              </w:rPr>
              <w:t>Н. В. Гоголь. «Мёрт</w:t>
            </w:r>
            <w:r w:rsidRPr="00261FA4">
              <w:rPr>
                <w:bCs/>
              </w:rPr>
              <w:softHyphen/>
              <w:t>вые души»: образ России, на</w:t>
            </w:r>
            <w:r w:rsidRPr="00261FA4">
              <w:rPr>
                <w:bCs/>
              </w:rPr>
              <w:softHyphen/>
              <w:t xml:space="preserve">рода и автора в поэме. </w:t>
            </w:r>
            <w:r w:rsidRPr="00261FA4">
              <w:t>«Мёрт</w:t>
            </w:r>
            <w:r w:rsidRPr="00261FA4">
              <w:softHyphen/>
              <w:t>вые души» — поэма о величии России. Мёртвые и живые души. Образ народа в поэме. Эволюция образа автора — от сатирика к пророку и проповед</w:t>
            </w:r>
            <w:r w:rsidRPr="00261FA4">
              <w:softHyphen/>
              <w:t xml:space="preserve">нику. Лирические </w:t>
            </w:r>
            <w:r w:rsidRPr="00261FA4">
              <w:lastRenderedPageBreak/>
              <w:t>отступления в поэме</w:t>
            </w:r>
          </w:p>
          <w:p w:rsidR="00A00D26" w:rsidRPr="00261FA4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Default="00A00D26" w:rsidP="00C52A00">
            <w:pPr>
              <w:shd w:val="clear" w:color="auto" w:fill="FFFFFF"/>
              <w:ind w:right="187"/>
            </w:pPr>
            <w:r w:rsidRPr="00261FA4">
              <w:lastRenderedPageBreak/>
              <w:t>Выразительное чтение фрагментов поэмы (в том числе наизусть). Устный или письменный ответ на вопрос (с использованием цитирования). Участие в "коллективном диалоге. Определение общего и ин</w:t>
            </w:r>
            <w:r w:rsidRPr="00261FA4">
              <w:softHyphen/>
              <w:t>дивидуального, неповторимого в литературном об</w:t>
            </w:r>
            <w:r w:rsidRPr="00261FA4">
              <w:softHyphen/>
              <w:t>разе родины в поэме. Подбор цитат на тему «Об</w:t>
            </w:r>
            <w:r w:rsidRPr="00261FA4">
              <w:softHyphen/>
              <w:t>раз родины в поэме». Определение художественной функции вне</w:t>
            </w:r>
            <w:r>
              <w:t xml:space="preserve"> </w:t>
            </w:r>
            <w:r w:rsidRPr="00261FA4">
              <w:t xml:space="preserve">сюжетных элементов </w:t>
            </w:r>
            <w:r w:rsidRPr="00261FA4">
              <w:lastRenderedPageBreak/>
              <w:t>композиции по</w:t>
            </w:r>
            <w:r w:rsidRPr="00261FA4">
              <w:softHyphen/>
              <w:t>эмы (лирических отступлений). Характеристика образа автора. Анализ различных форм выраже</w:t>
            </w:r>
            <w:r w:rsidRPr="00261FA4">
              <w:softHyphen/>
              <w:t>ния авторской позиции в поэме. Выявление при</w:t>
            </w:r>
            <w:r w:rsidRPr="00261FA4">
              <w:softHyphen/>
              <w:t xml:space="preserve">знаков эпического и лирического родов в поэме. </w:t>
            </w:r>
          </w:p>
          <w:p w:rsidR="00A00D26" w:rsidRPr="00261FA4" w:rsidRDefault="00A00D26" w:rsidP="00C52A00">
            <w:pPr>
              <w:shd w:val="clear" w:color="auto" w:fill="FFFFFF"/>
              <w:ind w:right="187"/>
            </w:pPr>
            <w:r w:rsidRPr="00261FA4">
              <w:rPr>
                <w:i/>
                <w:iCs/>
              </w:rPr>
              <w:t xml:space="preserve">Практическая работа. </w:t>
            </w:r>
            <w:r w:rsidRPr="00261FA4">
              <w:t xml:space="preserve">Составление схемы «Живые и мёртвые души в поэме Гоголя». </w:t>
            </w:r>
          </w:p>
          <w:p w:rsidR="00A00D26" w:rsidRPr="00261FA4" w:rsidRDefault="00A00D26" w:rsidP="00C52A00">
            <w:pPr>
              <w:shd w:val="clear" w:color="auto" w:fill="FFFFFF"/>
              <w:ind w:right="205"/>
            </w:pPr>
            <w:r w:rsidRPr="00261FA4">
              <w:rPr>
                <w:i/>
                <w:iCs/>
              </w:rPr>
              <w:t xml:space="preserve">Самостоятельная работа. </w:t>
            </w:r>
            <w:r w:rsidRPr="00261FA4">
              <w:t>Конспектирование фраг</w:t>
            </w:r>
            <w:r w:rsidRPr="00261FA4">
              <w:softHyphen/>
              <w:t>ментов статьи В. Г. Белинского «„Похождения Чи</w:t>
            </w:r>
            <w:r w:rsidRPr="00261FA4">
              <w:softHyphen/>
              <w:t>чикова, или Мёртвые души". Поэма Н. В. Гоголя». Письменный ответ на один из вопросов:</w:t>
            </w:r>
          </w:p>
          <w:p w:rsidR="00A00D26" w:rsidRPr="00261FA4" w:rsidRDefault="00A00D26" w:rsidP="00B25E98">
            <w:pPr>
              <w:shd w:val="clear" w:color="auto" w:fill="FFFFFF"/>
              <w:tabs>
                <w:tab w:val="left" w:pos="5818"/>
              </w:tabs>
              <w:ind w:right="212"/>
              <w:rPr>
                <w:spacing w:val="-21"/>
              </w:rPr>
            </w:pPr>
            <w:r w:rsidRPr="00261FA4">
              <w:t>Какой путь нравственного возрождения родины хотел показать Гоголь в «Мёртвых душах»?</w:t>
            </w:r>
            <w:r>
              <w:rPr>
                <w:spacing w:val="-21"/>
              </w:rPr>
              <w:t xml:space="preserve"> </w:t>
            </w:r>
            <w:r w:rsidRPr="00261FA4">
              <w:t xml:space="preserve">Почему в поэме образ автора дан в развитии: от сатирика к пророку и проповеднику?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61</w:t>
            </w:r>
          </w:p>
        </w:tc>
        <w:tc>
          <w:tcPr>
            <w:tcW w:w="855" w:type="dxa"/>
          </w:tcPr>
          <w:p w:rsidR="00A00D26" w:rsidRDefault="00A00D26" w:rsidP="001E4A45">
            <w:r>
              <w:t>07.02.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B25E98" w:rsidRDefault="00A00D26" w:rsidP="00C52A00">
            <w:pPr>
              <w:shd w:val="clear" w:color="auto" w:fill="FFFFFF"/>
              <w:rPr>
                <w:bCs/>
              </w:rPr>
            </w:pPr>
            <w:r w:rsidRPr="00B25E98">
              <w:rPr>
                <w:bCs/>
              </w:rPr>
              <w:t>Н. В. Гоголь. «Мёрт</w:t>
            </w:r>
            <w:r w:rsidRPr="00B25E98">
              <w:rPr>
                <w:bCs/>
              </w:rPr>
              <w:softHyphen/>
              <w:t xml:space="preserve">вые души». </w:t>
            </w:r>
            <w:r w:rsidRPr="00B25E98">
              <w:t>Жанровое своеобразие по</w:t>
            </w:r>
            <w:r w:rsidRPr="00B25E98">
              <w:softHyphen/>
              <w:t xml:space="preserve">эмы. Поэма в оценке В. Г. Белинского. </w:t>
            </w:r>
          </w:p>
        </w:tc>
        <w:tc>
          <w:tcPr>
            <w:tcW w:w="3122" w:type="dxa"/>
          </w:tcPr>
          <w:p w:rsidR="00A00D26" w:rsidRPr="00B25E98" w:rsidRDefault="00A00D26" w:rsidP="00C52A00">
            <w:pPr>
              <w:shd w:val="clear" w:color="auto" w:fill="FFFFFF"/>
            </w:pPr>
            <w:r w:rsidRPr="00B25E98">
              <w:rPr>
                <w:bCs/>
              </w:rPr>
              <w:t>Н. В. Гоголь. «Мёрт</w:t>
            </w:r>
            <w:r w:rsidRPr="00B25E98">
              <w:rPr>
                <w:bCs/>
              </w:rPr>
              <w:softHyphen/>
              <w:t>вые души»: специфика жан</w:t>
            </w:r>
            <w:r w:rsidRPr="00B25E98">
              <w:rPr>
                <w:bCs/>
              </w:rPr>
              <w:softHyphen/>
              <w:t xml:space="preserve">ра. </w:t>
            </w:r>
            <w:r w:rsidRPr="00B25E98">
              <w:t>Жанровое своеобразие по</w:t>
            </w:r>
            <w:r w:rsidRPr="00B25E98">
              <w:softHyphen/>
              <w:t>эмы. Соединение комического и лирического начал. Поэма в оценке В. Г. Белинского. Разви</w:t>
            </w:r>
            <w:r w:rsidRPr="00B25E98">
              <w:softHyphen/>
              <w:t xml:space="preserve">тие понятия о комическом и его </w:t>
            </w:r>
            <w:proofErr w:type="gramStart"/>
            <w:r w:rsidRPr="00B25E98">
              <w:t>видах</w:t>
            </w:r>
            <w:proofErr w:type="gramEnd"/>
            <w:r w:rsidRPr="00B25E98">
              <w:t>: сатире, юморе, иронии, сарказме. Ответ Н. В. Гоголя на критику В. Г. Белинского</w:t>
            </w:r>
          </w:p>
        </w:tc>
        <w:tc>
          <w:tcPr>
            <w:tcW w:w="4976" w:type="dxa"/>
            <w:gridSpan w:val="3"/>
          </w:tcPr>
          <w:p w:rsidR="00A00D26" w:rsidRPr="00B25E98" w:rsidRDefault="00A00D26" w:rsidP="00C52A00">
            <w:pPr>
              <w:shd w:val="clear" w:color="auto" w:fill="FFFFFF"/>
              <w:ind w:left="32"/>
            </w:pPr>
            <w:r w:rsidRPr="00B25E98">
              <w:t>Общая характеристика художественного мира поэмы. Выводы об особенностях художественного мира, сю</w:t>
            </w:r>
            <w:r w:rsidRPr="00B25E98">
              <w:softHyphen/>
              <w:t>жета, проблематики и тематики поэмы. Подбор при</w:t>
            </w:r>
            <w:r w:rsidRPr="00B25E98">
              <w:softHyphen/>
              <w:t>меров, иллюстрирующих понятия «сатира», «юмор», «ирония», «сарказм».</w:t>
            </w:r>
          </w:p>
          <w:p w:rsidR="00A00D26" w:rsidRPr="00B25E98" w:rsidRDefault="00A00D26" w:rsidP="00B25E98">
            <w:pPr>
              <w:shd w:val="clear" w:color="auto" w:fill="FFFFFF"/>
              <w:ind w:right="11"/>
            </w:pPr>
            <w:r w:rsidRPr="00B25E98">
              <w:rPr>
                <w:i/>
                <w:iCs/>
              </w:rPr>
              <w:t xml:space="preserve">Самостоятельная работа. </w:t>
            </w:r>
            <w:r w:rsidRPr="00B25E98">
              <w:t>Написание отзыва (ре</w:t>
            </w:r>
            <w:r w:rsidRPr="00B25E98">
              <w:softHyphen/>
              <w:t>цензии) на театральные или кинематографические версии поэмы. Сопоставление поэмы Н. В. Гоголя «Мёртвые души» и её инсценировки М.А.Булгако</w:t>
            </w:r>
            <w:r w:rsidRPr="00B25E98">
              <w:softHyphen/>
              <w:t xml:space="preserve">вым.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62</w:t>
            </w:r>
          </w:p>
        </w:tc>
        <w:tc>
          <w:tcPr>
            <w:tcW w:w="855" w:type="dxa"/>
          </w:tcPr>
          <w:p w:rsidR="00A00D26" w:rsidRDefault="00A00D26" w:rsidP="001E4A45">
            <w:r>
              <w:t>09.02.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B25E98" w:rsidRDefault="00A00D26" w:rsidP="00C52A00">
            <w:pPr>
              <w:shd w:val="clear" w:color="auto" w:fill="FFFFFF"/>
              <w:spacing w:before="32"/>
              <w:ind w:left="7"/>
              <w:rPr>
                <w:b/>
              </w:rPr>
            </w:pPr>
            <w:proofErr w:type="spellStart"/>
            <w:r w:rsidRPr="00B25E98">
              <w:rPr>
                <w:b/>
                <w:bCs/>
              </w:rPr>
              <w:t>Рр</w:t>
            </w:r>
            <w:proofErr w:type="spellEnd"/>
            <w:r w:rsidRPr="00B25E9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Классное кон</w:t>
            </w:r>
            <w:r w:rsidRPr="00B25E98">
              <w:rPr>
                <w:b/>
                <w:bCs/>
              </w:rPr>
              <w:t>трольное сочинение по поэме Н. В. Гоголя «Мёрт</w:t>
            </w:r>
            <w:r w:rsidRPr="00B25E98">
              <w:rPr>
                <w:b/>
                <w:bCs/>
              </w:rPr>
              <w:softHyphen/>
              <w:t>вые души».</w:t>
            </w:r>
          </w:p>
          <w:p w:rsidR="00A00D26" w:rsidRPr="00B25E98" w:rsidRDefault="00A00D26" w:rsidP="00C52A00">
            <w:pPr>
              <w:shd w:val="clear" w:color="auto" w:fill="FFFFFF"/>
              <w:spacing w:before="86"/>
              <w:ind w:left="14"/>
              <w:rPr>
                <w:b/>
                <w:bCs/>
              </w:rPr>
            </w:pPr>
          </w:p>
        </w:tc>
        <w:tc>
          <w:tcPr>
            <w:tcW w:w="3122" w:type="dxa"/>
          </w:tcPr>
          <w:p w:rsidR="00A00D26" w:rsidRPr="00B25E98" w:rsidRDefault="00A00D26" w:rsidP="00C52A00">
            <w:pPr>
              <w:shd w:val="clear" w:color="auto" w:fill="FFFFFF"/>
              <w:spacing w:before="32"/>
              <w:ind w:left="7"/>
            </w:pPr>
            <w:r w:rsidRPr="00B25E98">
              <w:rPr>
                <w:bCs/>
              </w:rPr>
              <w:t>Н. В. Гоголь. «Мёрт</w:t>
            </w:r>
            <w:r w:rsidRPr="00B25E98">
              <w:rPr>
                <w:bCs/>
              </w:rPr>
              <w:softHyphen/>
              <w:t>вые души». Классное кон</w:t>
            </w:r>
            <w:r w:rsidRPr="00B25E98">
              <w:rPr>
                <w:bCs/>
              </w:rPr>
              <w:softHyphen/>
              <w:t>трольное сочинение или пись</w:t>
            </w:r>
            <w:r w:rsidRPr="00B25E98">
              <w:rPr>
                <w:bCs/>
              </w:rPr>
              <w:softHyphen/>
              <w:t>менный ответ на один из про</w:t>
            </w:r>
            <w:r w:rsidRPr="00B25E98">
              <w:rPr>
                <w:bCs/>
              </w:rPr>
              <w:softHyphen/>
              <w:t>блемных вопросов</w:t>
            </w:r>
            <w:r w:rsidRPr="00B25E98">
              <w:t>.</w:t>
            </w:r>
          </w:p>
        </w:tc>
        <w:tc>
          <w:tcPr>
            <w:tcW w:w="4976" w:type="dxa"/>
            <w:gridSpan w:val="3"/>
          </w:tcPr>
          <w:p w:rsidR="00A00D26" w:rsidRPr="00B25E98" w:rsidRDefault="00A00D26" w:rsidP="00C52A00">
            <w:pPr>
              <w:shd w:val="clear" w:color="auto" w:fill="FFFFFF"/>
              <w:ind w:right="18"/>
            </w:pPr>
            <w:r w:rsidRPr="00B25E98">
              <w:t>Составление плана ответа на проблемный вопрос. Устный или письменный ответ на проблемный во</w:t>
            </w:r>
            <w:r w:rsidRPr="00B25E98">
              <w:softHyphen/>
              <w:t>прос (с использованием цитирования). Написание сочинения на литературном материале или письмен</w:t>
            </w:r>
            <w:r w:rsidRPr="00B25E98">
              <w:softHyphen/>
              <w:t xml:space="preserve">ный ответ на один из вопросов с использованием собственного жизненного и читательского </w:t>
            </w:r>
            <w:r w:rsidRPr="00B25E98">
              <w:lastRenderedPageBreak/>
              <w:t>опыта:</w:t>
            </w:r>
          </w:p>
          <w:p w:rsidR="00A00D26" w:rsidRPr="00B25E98" w:rsidRDefault="00A00D26" w:rsidP="00B25E98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30"/>
              </w:tabs>
              <w:suppressAutoHyphens w:val="0"/>
              <w:autoSpaceDE w:val="0"/>
              <w:autoSpaceDN w:val="0"/>
              <w:adjustRightInd w:val="0"/>
              <w:ind w:left="11" w:right="25"/>
              <w:rPr>
                <w:spacing w:val="-19"/>
              </w:rPr>
            </w:pPr>
            <w:r w:rsidRPr="00B25E98">
              <w:t>Какие нравственные пороки русских помещиков, по мысли Н. В. Гоголя, нуждаются в обличении?</w:t>
            </w:r>
          </w:p>
          <w:p w:rsidR="00A00D26" w:rsidRPr="00B25E98" w:rsidRDefault="00A00D26" w:rsidP="00B25E98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30"/>
              </w:tabs>
              <w:suppressAutoHyphens w:val="0"/>
              <w:autoSpaceDE w:val="0"/>
              <w:autoSpaceDN w:val="0"/>
              <w:adjustRightInd w:val="0"/>
              <w:ind w:left="11" w:right="14"/>
              <w:rPr>
                <w:spacing w:val="-8"/>
              </w:rPr>
            </w:pPr>
            <w:r w:rsidRPr="00B25E98">
              <w:t>Чем смешон и чем страшен чиновничий город в изображении Н. В. Гоголя?</w:t>
            </w:r>
          </w:p>
          <w:p w:rsidR="00A00D26" w:rsidRPr="00B25E98" w:rsidRDefault="00A00D26" w:rsidP="00B25E98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30"/>
              </w:tabs>
              <w:suppressAutoHyphens w:val="0"/>
              <w:autoSpaceDE w:val="0"/>
              <w:autoSpaceDN w:val="0"/>
              <w:adjustRightInd w:val="0"/>
              <w:ind w:left="11" w:right="22"/>
              <w:rPr>
                <w:spacing w:val="-10"/>
              </w:rPr>
            </w:pPr>
            <w:r w:rsidRPr="00B25E98">
              <w:t>Как изменяется авторское отношение к действи</w:t>
            </w:r>
            <w:r w:rsidRPr="00B25E98">
              <w:softHyphen/>
              <w:t>тельности на протяжении поэмы «Мёртвые души»?</w:t>
            </w:r>
          </w:p>
          <w:p w:rsidR="00A00D26" w:rsidRPr="00B25E98" w:rsidRDefault="00A00D26" w:rsidP="00B25E98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30"/>
              </w:tabs>
              <w:suppressAutoHyphens w:val="0"/>
              <w:autoSpaceDE w:val="0"/>
              <w:autoSpaceDN w:val="0"/>
              <w:adjustRightInd w:val="0"/>
              <w:ind w:left="11" w:right="11"/>
              <w:rPr>
                <w:spacing w:val="-6"/>
              </w:rPr>
            </w:pPr>
            <w:r w:rsidRPr="00B25E98">
              <w:t>Какой изображена Русь крестьянская в поэме «Мёртвые души»?</w:t>
            </w:r>
          </w:p>
          <w:p w:rsidR="00A00D26" w:rsidRPr="00B25E98" w:rsidRDefault="00A00D26" w:rsidP="00B25E98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230"/>
              </w:tabs>
              <w:suppressAutoHyphens w:val="0"/>
              <w:autoSpaceDE w:val="0"/>
              <w:autoSpaceDN w:val="0"/>
              <w:adjustRightInd w:val="0"/>
              <w:ind w:left="11" w:right="7"/>
              <w:rPr>
                <w:spacing w:val="-6"/>
              </w:rPr>
            </w:pPr>
            <w:r w:rsidRPr="00B25E98">
              <w:t>Как соединение комического и лирического начал в поэме помогает понять её идею?</w:t>
            </w:r>
          </w:p>
          <w:p w:rsidR="00A00D26" w:rsidRPr="00B25E98" w:rsidRDefault="00A00D26" w:rsidP="00B25E98">
            <w:pPr>
              <w:shd w:val="clear" w:color="auto" w:fill="FFFFFF"/>
              <w:ind w:left="29"/>
            </w:pPr>
            <w:r w:rsidRPr="00B25E98">
              <w:t xml:space="preserve">Нахождение ошибок и редактирование черновых вариантов собственных письменных работ.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63</w:t>
            </w:r>
          </w:p>
        </w:tc>
        <w:tc>
          <w:tcPr>
            <w:tcW w:w="855" w:type="dxa"/>
          </w:tcPr>
          <w:p w:rsidR="00A00D26" w:rsidRDefault="00A00D26" w:rsidP="001E4A45">
            <w:r>
              <w:t>10.02.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B4740A" w:rsidRDefault="00A00D26" w:rsidP="00B4740A">
            <w:r w:rsidRPr="00B4740A">
              <w:t>Ф. М. Достоевский.</w:t>
            </w:r>
            <w:r>
              <w:t xml:space="preserve"> Жизнь и творчество.</w:t>
            </w:r>
            <w:r w:rsidRPr="00B4740A">
              <w:t xml:space="preserve"> «Белые ночи»: образ главного героя. </w:t>
            </w:r>
          </w:p>
        </w:tc>
        <w:tc>
          <w:tcPr>
            <w:tcW w:w="3122" w:type="dxa"/>
          </w:tcPr>
          <w:p w:rsidR="00A00D26" w:rsidRPr="00B4740A" w:rsidRDefault="00A00D26" w:rsidP="00B4740A">
            <w:r w:rsidRPr="00B4740A">
              <w:t>Ф. М. Достоевский. «Белые ночи»: образ главного героя. Слово о писателе. Тип «петербургского мечтателя» — жадного к жизни и одновре</w:t>
            </w:r>
            <w:r w:rsidRPr="00B4740A">
              <w:softHyphen/>
              <w:t>менно нежного, доброго, не</w:t>
            </w:r>
            <w:r w:rsidRPr="00B4740A">
              <w:softHyphen/>
              <w:t>счастного, склонного к несбы</w:t>
            </w:r>
            <w:r w:rsidRPr="00B4740A">
              <w:softHyphen/>
              <w:t>точным фантазиям. Черты его внутреннего мира</w:t>
            </w:r>
          </w:p>
        </w:tc>
        <w:tc>
          <w:tcPr>
            <w:tcW w:w="4976" w:type="dxa"/>
            <w:gridSpan w:val="3"/>
          </w:tcPr>
          <w:p w:rsidR="00A00D26" w:rsidRPr="00B4740A" w:rsidRDefault="00A00D26" w:rsidP="00C52A00">
            <w:pPr>
              <w:shd w:val="clear" w:color="auto" w:fill="FFFFFF"/>
              <w:ind w:left="-24"/>
            </w:pPr>
            <w:r w:rsidRPr="00B4740A">
              <w:t>Конспектирование лекции учителя о Ф. М. Достоев</w:t>
            </w:r>
            <w:r w:rsidRPr="00B4740A">
              <w:softHyphen/>
              <w:t>ском. Сообщение о биографии и творчестве писате</w:t>
            </w:r>
            <w:r w:rsidRPr="00B4740A">
              <w:softHyphen/>
              <w:t>ля. Выразительное чтение фрагментов произведения. Составление   лексических   и   историко-культурных комментариев. Характеристика её сюжета, тематики проблематики, идейно-эмоционального содержания' Устный или письменный ответ на вопрос (с исполь</w:t>
            </w:r>
            <w:r w:rsidRPr="00B4740A">
              <w:softHyphen/>
              <w:t>зованием цитирования). Участие в коллективном диалоге. Различение образов рассказчика и автора-повествователя. Анализ различных форм выражения авторской позиции.</w:t>
            </w:r>
          </w:p>
          <w:p w:rsidR="00A00D26" w:rsidRDefault="00A00D26" w:rsidP="00C52A00">
            <w:pPr>
              <w:shd w:val="clear" w:color="auto" w:fill="FFFFFF"/>
              <w:ind w:left="-24" w:right="32"/>
            </w:pPr>
            <w:r w:rsidRPr="00B4740A">
              <w:rPr>
                <w:i/>
                <w:iCs/>
              </w:rPr>
              <w:t xml:space="preserve">Практическая работа. </w:t>
            </w:r>
            <w:r w:rsidRPr="00B4740A">
              <w:t>Характеристика образа Меч</w:t>
            </w:r>
            <w:r w:rsidRPr="00B4740A">
              <w:softHyphen/>
              <w:t xml:space="preserve">тателя и средства создания его образа. Подбор цитат на тему «Образ города в повести». </w:t>
            </w:r>
          </w:p>
          <w:p w:rsidR="00A00D26" w:rsidRPr="00B4740A" w:rsidRDefault="00A00D26" w:rsidP="00B4740A">
            <w:pPr>
              <w:shd w:val="clear" w:color="auto" w:fill="FFFFFF"/>
              <w:ind w:left="-24" w:right="32"/>
            </w:pPr>
            <w:r w:rsidRPr="00B4740A">
              <w:rPr>
                <w:i/>
                <w:iCs/>
              </w:rPr>
              <w:t xml:space="preserve">Самостоятельная работа. </w:t>
            </w:r>
            <w:r w:rsidRPr="00B4740A">
              <w:t xml:space="preserve">Конспектирование статьи учебника о Достоевском.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64</w:t>
            </w:r>
          </w:p>
        </w:tc>
        <w:tc>
          <w:tcPr>
            <w:tcW w:w="855" w:type="dxa"/>
          </w:tcPr>
          <w:p w:rsidR="00A00D26" w:rsidRDefault="00CB5541" w:rsidP="001E4A45">
            <w:r>
              <w:t>14</w:t>
            </w:r>
            <w:r w:rsidR="00A00D26">
              <w:t>.02.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B4740A" w:rsidRDefault="00A00D26" w:rsidP="00B4740A">
            <w:pPr>
              <w:rPr>
                <w:bCs/>
              </w:rPr>
            </w:pPr>
            <w:r w:rsidRPr="00B4740A">
              <w:t>Тип «петербургского мечтателя».</w:t>
            </w:r>
          </w:p>
        </w:tc>
        <w:tc>
          <w:tcPr>
            <w:tcW w:w="3122" w:type="dxa"/>
          </w:tcPr>
          <w:p w:rsidR="00A00D26" w:rsidRPr="00B4740A" w:rsidRDefault="00A00D26" w:rsidP="00B4740A">
            <w:pPr>
              <w:rPr>
                <w:bCs/>
              </w:rPr>
            </w:pPr>
            <w:r w:rsidRPr="00B4740A">
              <w:t>Тип «петербургского мечтателя» — жадного к жизни и одновре</w:t>
            </w:r>
            <w:r w:rsidRPr="00B4740A">
              <w:softHyphen/>
              <w:t>менно нежного, доброго, не</w:t>
            </w:r>
            <w:r w:rsidRPr="00B4740A">
              <w:softHyphen/>
              <w:t>счастного, склонного к несбы</w:t>
            </w:r>
            <w:r w:rsidRPr="00B4740A">
              <w:softHyphen/>
              <w:t>точным фантазиям. Черты его внутреннего мира</w:t>
            </w:r>
          </w:p>
        </w:tc>
        <w:tc>
          <w:tcPr>
            <w:tcW w:w="4976" w:type="dxa"/>
            <w:gridSpan w:val="3"/>
          </w:tcPr>
          <w:p w:rsidR="00A00D26" w:rsidRPr="008243AD" w:rsidRDefault="00A00D26" w:rsidP="00C52A00">
            <w:r w:rsidRPr="008243AD">
              <w:t xml:space="preserve">Формирование у </w:t>
            </w:r>
            <w:proofErr w:type="gramStart"/>
            <w:r w:rsidRPr="008243AD">
              <w:t>обучающихся</w:t>
            </w:r>
            <w:proofErr w:type="gramEnd"/>
            <w:r w:rsidRPr="008243AD">
              <w:t xml:space="preserve"> способности к рефлексии коррекционно-контрольного типа и реализация коррекционной нормы. </w:t>
            </w:r>
            <w:r>
              <w:t>Разные виды пересказов</w:t>
            </w:r>
            <w:r w:rsidRPr="008243AD">
              <w:t xml:space="preserve">, </w:t>
            </w:r>
            <w:r>
              <w:t>работа в парах (выявление художественно значимых изобразительно-выразительных средств языка романа и их роли в создании образа «петербургского мечтателя»)</w:t>
            </w:r>
            <w:r w:rsidRPr="008243AD">
              <w:t>, комментирование выставленных оценок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65</w:t>
            </w:r>
          </w:p>
        </w:tc>
        <w:tc>
          <w:tcPr>
            <w:tcW w:w="855" w:type="dxa"/>
          </w:tcPr>
          <w:p w:rsidR="00A00D26" w:rsidRDefault="00CB5541" w:rsidP="001E4A45">
            <w:r>
              <w:t>16</w:t>
            </w:r>
            <w:r w:rsidR="00A00D26">
              <w:t>.02.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B4740A" w:rsidRDefault="00A00D26" w:rsidP="00C52A00">
            <w:pPr>
              <w:shd w:val="clear" w:color="auto" w:fill="FFFFFF"/>
              <w:spacing w:before="32"/>
              <w:ind w:left="7"/>
              <w:rPr>
                <w:bCs/>
              </w:rPr>
            </w:pPr>
            <w:r w:rsidRPr="00B4740A">
              <w:rPr>
                <w:bCs/>
              </w:rPr>
              <w:t>Ф. М. Достоевский. «Белые ночи»: образ На</w:t>
            </w:r>
            <w:r w:rsidRPr="00B4740A">
              <w:rPr>
                <w:bCs/>
              </w:rPr>
              <w:softHyphen/>
              <w:t xml:space="preserve">стеньки. </w:t>
            </w:r>
          </w:p>
          <w:p w:rsidR="00A00D26" w:rsidRPr="00B4740A" w:rsidRDefault="00A00D26" w:rsidP="00C52A00">
            <w:pPr>
              <w:shd w:val="clear" w:color="auto" w:fill="FFFFFF"/>
              <w:spacing w:before="32"/>
              <w:ind w:left="7"/>
              <w:rPr>
                <w:bCs/>
              </w:rPr>
            </w:pPr>
          </w:p>
        </w:tc>
        <w:tc>
          <w:tcPr>
            <w:tcW w:w="3122" w:type="dxa"/>
          </w:tcPr>
          <w:p w:rsidR="00A00D26" w:rsidRPr="00B4740A" w:rsidRDefault="00A00D26" w:rsidP="00A16835">
            <w:r w:rsidRPr="00B4740A">
              <w:t>Ф. М. Достоевский. «Белые ночи»: образ На</w:t>
            </w:r>
            <w:r w:rsidRPr="00B4740A">
              <w:softHyphen/>
              <w:t>стеньки. Роль истории На</w:t>
            </w:r>
            <w:r w:rsidRPr="00B4740A">
              <w:softHyphen/>
              <w:t>стеньки. Содержание и смысл «сентиментальности» в пони</w:t>
            </w:r>
            <w:r w:rsidRPr="00B4740A">
              <w:softHyphen/>
              <w:t>мании автора. Развитие поня</w:t>
            </w:r>
            <w:r w:rsidRPr="00B4740A">
              <w:softHyphen/>
              <w:t>тия о повести и психологизме литературы</w:t>
            </w:r>
          </w:p>
          <w:p w:rsidR="00A00D26" w:rsidRPr="00B4740A" w:rsidRDefault="00A00D26" w:rsidP="00A16835"/>
        </w:tc>
        <w:tc>
          <w:tcPr>
            <w:tcW w:w="4976" w:type="dxa"/>
            <w:gridSpan w:val="3"/>
          </w:tcPr>
          <w:p w:rsidR="00A00D26" w:rsidRPr="00B4740A" w:rsidRDefault="00A00D26" w:rsidP="00C52A00">
            <w:pPr>
              <w:shd w:val="clear" w:color="auto" w:fill="FFFFFF"/>
              <w:ind w:right="331"/>
            </w:pPr>
            <w:r w:rsidRPr="00B4740A">
              <w:t>Выразительное чтение фрагментов повести   Устный или письменный ответ на вопрос (с использов</w:t>
            </w:r>
            <w:r>
              <w:t xml:space="preserve">анием цитирования). Участие </w:t>
            </w:r>
            <w:r w:rsidRPr="00B4740A">
              <w:t>в коллективном диалоге Рабо</w:t>
            </w:r>
            <w:r w:rsidRPr="00B4740A">
              <w:softHyphen/>
              <w:t>та со словарем литературоведческих терминов   Под</w:t>
            </w:r>
            <w:r w:rsidRPr="00B4740A">
              <w:softHyphen/>
              <w:t>бор примеров,  иллюстрирующих понятия  «повесть» «психологизм». Обсуждение иллюстраций к повести.</w:t>
            </w:r>
          </w:p>
          <w:p w:rsidR="00A00D26" w:rsidRPr="00B4740A" w:rsidRDefault="00A00D26" w:rsidP="00C52A00">
            <w:pPr>
              <w:shd w:val="clear" w:color="auto" w:fill="FFFFFF"/>
              <w:ind w:right="331"/>
            </w:pPr>
            <w:r w:rsidRPr="00B4740A">
              <w:rPr>
                <w:i/>
                <w:iCs/>
              </w:rPr>
              <w:t xml:space="preserve">Практическая работа. </w:t>
            </w:r>
            <w:r w:rsidRPr="00B4740A">
              <w:t>Составление плана характе</w:t>
            </w:r>
            <w:r w:rsidRPr="00B4740A">
              <w:softHyphen/>
              <w:t>ристики героини (в том числе цитатного). Характери</w:t>
            </w:r>
            <w:r w:rsidRPr="00B4740A">
              <w:softHyphen/>
              <w:t xml:space="preserve">стика героини и средства создания её образа. Подбор цитат на тему «Психологизм повести». </w:t>
            </w:r>
            <w:r w:rsidRPr="00B4740A">
              <w:rPr>
                <w:i/>
                <w:iCs/>
              </w:rPr>
              <w:t xml:space="preserve">Самостоятельная работа. </w:t>
            </w:r>
            <w:r w:rsidRPr="00B4740A">
              <w:t>Письменный ответ на во</w:t>
            </w:r>
            <w:r w:rsidRPr="00B4740A">
              <w:softHyphen/>
              <w:t>прос «Чем интересна повесть „Белые ночи" современным школьникам?».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66</w:t>
            </w:r>
          </w:p>
        </w:tc>
        <w:tc>
          <w:tcPr>
            <w:tcW w:w="855" w:type="dxa"/>
          </w:tcPr>
          <w:p w:rsidR="00A00D26" w:rsidRDefault="00CB5541" w:rsidP="001E4A45">
            <w:r>
              <w:t>17</w:t>
            </w:r>
            <w:r w:rsidR="00A00D26">
              <w:t>.02.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Default="00A00D26" w:rsidP="00C52A00">
            <w:r w:rsidRPr="00772C3A">
              <w:t xml:space="preserve">Содержание и смысл «сентиментальности» в понимании </w:t>
            </w:r>
            <w:r>
              <w:t xml:space="preserve">Ф. М. </w:t>
            </w:r>
            <w:r w:rsidRPr="00772C3A">
              <w:t>Достоевского</w:t>
            </w:r>
          </w:p>
        </w:tc>
        <w:tc>
          <w:tcPr>
            <w:tcW w:w="3122" w:type="dxa"/>
          </w:tcPr>
          <w:p w:rsidR="00A00D26" w:rsidRPr="00261FA4" w:rsidRDefault="00A00D26" w:rsidP="00A16835">
            <w:pPr>
              <w:rPr>
                <w:bCs/>
              </w:rPr>
            </w:pPr>
            <w:r>
              <w:t>Определение идейно-эмоционального содержания романа.</w:t>
            </w:r>
          </w:p>
        </w:tc>
        <w:tc>
          <w:tcPr>
            <w:tcW w:w="4976" w:type="dxa"/>
            <w:gridSpan w:val="3"/>
          </w:tcPr>
          <w:p w:rsidR="00A00D26" w:rsidRDefault="00A00D26" w:rsidP="00C52A00">
            <w:r w:rsidRPr="003762B7">
              <w:t xml:space="preserve">Формирование у обучающихся </w:t>
            </w:r>
            <w:proofErr w:type="spellStart"/>
            <w:r w:rsidRPr="003762B7">
              <w:t>деятельностных</w:t>
            </w:r>
            <w:proofErr w:type="spellEnd"/>
            <w:r w:rsidRPr="003762B7">
              <w:t xml:space="preserve"> способностей к структурированию и систематизации </w:t>
            </w:r>
            <w:proofErr w:type="gramStart"/>
            <w:r w:rsidRPr="003762B7">
              <w:t>изучаемого</w:t>
            </w:r>
            <w:proofErr w:type="gramEnd"/>
            <w:r w:rsidRPr="003762B7">
              <w:t xml:space="preserve">. </w:t>
            </w:r>
            <w:r>
              <w:t>Р</w:t>
            </w:r>
            <w:r w:rsidRPr="003762B7">
              <w:t xml:space="preserve">абота с </w:t>
            </w:r>
            <w:r>
              <w:t>домашним заданием</w:t>
            </w:r>
            <w:r w:rsidRPr="003762B7">
              <w:t xml:space="preserve">, </w:t>
            </w:r>
            <w:r>
              <w:t>самостоятельная работа (составление письменного сообщения по теме урока), участие в коллективном диалоге</w:t>
            </w:r>
            <w:r w:rsidRPr="003762B7">
              <w:t xml:space="preserve">, </w:t>
            </w:r>
            <w:r>
              <w:t xml:space="preserve">коллективное </w:t>
            </w:r>
            <w:r w:rsidRPr="003762B7">
              <w:t>проектирование дифференцированного домашнего задания, комментирование выставленных оценок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6152E2">
        <w:tc>
          <w:tcPr>
            <w:tcW w:w="15617" w:type="dxa"/>
            <w:gridSpan w:val="9"/>
          </w:tcPr>
          <w:p w:rsidR="00A00D26" w:rsidRPr="0089393D" w:rsidRDefault="00A00D26" w:rsidP="00C52A00">
            <w:pPr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bCs/>
              </w:rPr>
              <w:lastRenderedPageBreak/>
              <w:t>Из русской литературы XX ве</w:t>
            </w:r>
            <w:r>
              <w:rPr>
                <w:rFonts w:eastAsia="Times New Roman" w:cs="Times New Roman"/>
                <w:b/>
                <w:bCs/>
              </w:rPr>
              <w:softHyphen/>
              <w:t xml:space="preserve">ка (29 </w:t>
            </w:r>
            <w:r w:rsidRPr="00A41FDC">
              <w:rPr>
                <w:rFonts w:eastAsia="Times New Roman" w:cs="Times New Roman"/>
                <w:b/>
                <w:bCs/>
              </w:rPr>
              <w:t>ч).</w:t>
            </w: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67</w:t>
            </w:r>
          </w:p>
        </w:tc>
        <w:tc>
          <w:tcPr>
            <w:tcW w:w="855" w:type="dxa"/>
          </w:tcPr>
          <w:p w:rsidR="00A00D26" w:rsidRDefault="00CB5541" w:rsidP="001E4A45">
            <w:r>
              <w:t>21</w:t>
            </w:r>
            <w:r w:rsidR="00A00D26">
              <w:t>.02.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A16835" w:rsidRDefault="00A00D26" w:rsidP="00A16835">
            <w:r w:rsidRPr="00A16835">
              <w:t>Пути русской литературы</w:t>
            </w:r>
            <w:r w:rsidRPr="00A16835">
              <w:rPr>
                <w:rFonts w:eastAsia="Times New Roman" w:cs="Times New Roman"/>
              </w:rPr>
              <w:t xml:space="preserve"> XX ве</w:t>
            </w:r>
            <w:r w:rsidRPr="00A16835">
              <w:rPr>
                <w:rFonts w:eastAsia="Times New Roman" w:cs="Times New Roman"/>
              </w:rPr>
              <w:softHyphen/>
            </w:r>
            <w:r>
              <w:rPr>
                <w:rFonts w:eastAsia="Times New Roman" w:cs="Times New Roman"/>
              </w:rPr>
              <w:t>ка.</w:t>
            </w:r>
          </w:p>
        </w:tc>
        <w:tc>
          <w:tcPr>
            <w:tcW w:w="3122" w:type="dxa"/>
          </w:tcPr>
          <w:p w:rsidR="00A00D26" w:rsidRPr="00A16835" w:rsidRDefault="00A00D26" w:rsidP="00A16835">
            <w:r w:rsidRPr="00A16835">
              <w:t xml:space="preserve">Русская литература </w:t>
            </w:r>
            <w:r w:rsidRPr="00A16835">
              <w:rPr>
                <w:lang w:val="en-US"/>
              </w:rPr>
              <w:t>XX</w:t>
            </w:r>
            <w:r w:rsidRPr="00A16835">
              <w:t xml:space="preserve"> века: богатство и разно</w:t>
            </w:r>
            <w:r w:rsidRPr="00A16835">
              <w:softHyphen/>
              <w:t>образие жанров и направле</w:t>
            </w:r>
            <w:r w:rsidRPr="00A16835">
              <w:softHyphen/>
              <w:t xml:space="preserve">ний.    </w:t>
            </w:r>
          </w:p>
        </w:tc>
        <w:tc>
          <w:tcPr>
            <w:tcW w:w="4976" w:type="dxa"/>
            <w:gridSpan w:val="3"/>
          </w:tcPr>
          <w:p w:rsidR="00A00D26" w:rsidRPr="00A16835" w:rsidRDefault="00A00D26" w:rsidP="00C52A00">
            <w:pPr>
              <w:shd w:val="clear" w:color="auto" w:fill="FFFFFF"/>
              <w:ind w:left="7" w:right="-95"/>
            </w:pPr>
            <w:r w:rsidRPr="00A16835">
              <w:t>Конспектирование лекции учителя о русской лите</w:t>
            </w:r>
            <w:r w:rsidRPr="00A16835">
              <w:softHyphen/>
              <w:t xml:space="preserve">ратуре </w:t>
            </w:r>
            <w:r w:rsidRPr="00A16835">
              <w:rPr>
                <w:lang w:val="en-US"/>
              </w:rPr>
              <w:t>XX</w:t>
            </w:r>
            <w:r w:rsidRPr="00A16835">
              <w:t xml:space="preserve"> века Составление лексических и историко-культурных комментариев. Уст</w:t>
            </w:r>
            <w:r w:rsidRPr="00A16835">
              <w:softHyphen/>
              <w:t>ный или письменный ответ на вопрос, в том числе с использованием цитирования. Участие в коллектив</w:t>
            </w:r>
            <w:r w:rsidRPr="00A16835">
              <w:softHyphen/>
              <w:t>ном диалоге.</w:t>
            </w:r>
          </w:p>
          <w:p w:rsidR="00A00D26" w:rsidRPr="00A16835" w:rsidRDefault="00A00D26" w:rsidP="00A16835">
            <w:pPr>
              <w:shd w:val="clear" w:color="auto" w:fill="FFFFFF"/>
              <w:ind w:left="7" w:right="-95"/>
            </w:pPr>
            <w:r w:rsidRPr="00A16835">
              <w:rPr>
                <w:i/>
                <w:iCs/>
              </w:rPr>
              <w:t xml:space="preserve">Самостоятельная работа. </w:t>
            </w:r>
            <w:r w:rsidRPr="00A16835">
              <w:t xml:space="preserve">Индивидуальная работа по подготовке рефератов и докладов о русской литературе </w:t>
            </w:r>
            <w:r w:rsidRPr="00A16835">
              <w:rPr>
                <w:lang w:val="en-US"/>
              </w:rPr>
              <w:t>XX</w:t>
            </w:r>
            <w:r w:rsidRPr="00A16835">
              <w:t xml:space="preserve"> века с последу</w:t>
            </w:r>
            <w:r w:rsidRPr="00A16835">
              <w:softHyphen/>
              <w:t xml:space="preserve">ющим рецензированием и обсуждением наиболее интересных работ в классе.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68</w:t>
            </w:r>
          </w:p>
        </w:tc>
        <w:tc>
          <w:tcPr>
            <w:tcW w:w="855" w:type="dxa"/>
          </w:tcPr>
          <w:p w:rsidR="00A00D26" w:rsidRDefault="00CB5541" w:rsidP="001E4A45">
            <w:r>
              <w:t>28.02</w:t>
            </w:r>
            <w:r w:rsidR="00A00D26">
              <w:t>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A16835" w:rsidRDefault="00A00D26" w:rsidP="00C52A00">
            <w:pPr>
              <w:shd w:val="clear" w:color="auto" w:fill="FFFFFF"/>
              <w:spacing w:before="32"/>
              <w:ind w:left="4" w:right="11"/>
            </w:pPr>
            <w:r w:rsidRPr="00A16835">
              <w:rPr>
                <w:bCs/>
              </w:rPr>
              <w:t>А. П. Чехов. «Смерть чиновника»: проблема истин</w:t>
            </w:r>
            <w:r w:rsidRPr="00A16835">
              <w:rPr>
                <w:bCs/>
              </w:rPr>
              <w:softHyphen/>
              <w:t>ных    и   ложных   ценностей.</w:t>
            </w:r>
          </w:p>
        </w:tc>
        <w:tc>
          <w:tcPr>
            <w:tcW w:w="3122" w:type="dxa"/>
          </w:tcPr>
          <w:p w:rsidR="00A00D26" w:rsidRPr="00A16835" w:rsidRDefault="00A00D26" w:rsidP="00C52A00">
            <w:pPr>
              <w:shd w:val="clear" w:color="auto" w:fill="FFFFFF"/>
              <w:spacing w:before="32"/>
              <w:ind w:left="4" w:right="11"/>
            </w:pPr>
            <w:r w:rsidRPr="00A16835">
              <w:rPr>
                <w:bCs/>
              </w:rPr>
              <w:t>А. П. Чехов. «Смерть чиновника»: проблема истин</w:t>
            </w:r>
            <w:r w:rsidRPr="00A16835">
              <w:rPr>
                <w:bCs/>
              </w:rPr>
              <w:softHyphen/>
              <w:t>ных    и   ложных   ценностей.</w:t>
            </w:r>
            <w:r w:rsidRPr="00A16835">
              <w:t xml:space="preserve"> Слово о писателе. Эволюция образа «маленького человека» в русской литературе </w:t>
            </w:r>
            <w:r w:rsidRPr="00A16835">
              <w:rPr>
                <w:lang w:val="en-US"/>
              </w:rPr>
              <w:t>XIX</w:t>
            </w:r>
            <w:r w:rsidRPr="00A16835">
              <w:t xml:space="preserve"> века и чеховское отношение к не</w:t>
            </w:r>
            <w:r w:rsidRPr="00A16835">
              <w:softHyphen/>
              <w:t>му. Истинные и ложные цен</w:t>
            </w:r>
            <w:r w:rsidRPr="00A16835">
              <w:softHyphen/>
              <w:t>ности героев рассказа. Боль и негодование автора. Рас</w:t>
            </w:r>
            <w:r w:rsidRPr="00A16835">
              <w:softHyphen/>
              <w:t>сказ  в  актёрском  исполнении</w:t>
            </w:r>
          </w:p>
          <w:p w:rsidR="00A00D26" w:rsidRPr="00A16835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Pr="00A16835" w:rsidRDefault="00A00D26" w:rsidP="00C52A00">
            <w:pPr>
              <w:shd w:val="clear" w:color="auto" w:fill="FFFFFF"/>
              <w:ind w:left="-24" w:right="-95" w:firstLine="24"/>
            </w:pPr>
            <w:r w:rsidRPr="00A16835">
              <w:t>Конспектирование лекции учителя о Чехове. Подбор и обобщение дополнительного материала о биогра</w:t>
            </w:r>
            <w:r w:rsidRPr="00A16835">
              <w:softHyphen/>
              <w:t>фии и творчестве А. П. Чехова. Выразительное чтение рассказа (по ролям). Устное рецензирование вырази</w:t>
            </w:r>
            <w:r w:rsidRPr="00A16835">
              <w:softHyphen/>
              <w:t>тельного чтения одноклассников, исполнения актёров (см. задания фонохрестоматии). Составление лекси</w:t>
            </w:r>
            <w:r w:rsidRPr="00A16835">
              <w:softHyphen/>
              <w:t>ческих и историко-культурных комментариев. Харак</w:t>
            </w:r>
            <w:r w:rsidRPr="00A16835">
              <w:softHyphen/>
              <w:t>теристика сюжета рассказа, его тематики, проблема</w:t>
            </w:r>
            <w:r w:rsidRPr="00A16835">
              <w:softHyphen/>
              <w:t>тики, идейно-эмоционального содержания. Устный или письменный ответ на вопрос (с использованием цитирования). Участие в коллективном диалоге. Ана</w:t>
            </w:r>
            <w:r w:rsidRPr="00A16835">
              <w:softHyphen/>
              <w:t xml:space="preserve">лиз различных форм выражения авторской позиции. </w:t>
            </w:r>
          </w:p>
          <w:p w:rsidR="00A00D26" w:rsidRPr="00A16835" w:rsidRDefault="00A00D26" w:rsidP="00C52A00">
            <w:pPr>
              <w:shd w:val="clear" w:color="auto" w:fill="FFFFFF"/>
              <w:ind w:left="-24" w:right="-95" w:firstLine="24"/>
            </w:pPr>
            <w:r w:rsidRPr="00A16835">
              <w:rPr>
                <w:i/>
                <w:iCs/>
              </w:rPr>
              <w:t xml:space="preserve">Практическая работа. </w:t>
            </w:r>
            <w:r w:rsidRPr="00A16835">
              <w:t xml:space="preserve">Характеристика Червякова и средства создания его образа. Подбор цитат на тему «„Маленький человек" в рассказе Чехова». </w:t>
            </w:r>
          </w:p>
          <w:p w:rsidR="00A00D26" w:rsidRPr="00A16835" w:rsidRDefault="00A00D26" w:rsidP="00C52A00">
            <w:pPr>
              <w:shd w:val="clear" w:color="auto" w:fill="FFFFFF"/>
              <w:ind w:left="-24" w:right="-95" w:firstLine="24"/>
            </w:pPr>
            <w:r w:rsidRPr="00A16835">
              <w:rPr>
                <w:i/>
                <w:iCs/>
              </w:rPr>
              <w:t xml:space="preserve">Самостоятельная работа. </w:t>
            </w:r>
            <w:r w:rsidRPr="00A16835">
              <w:t>Конспектирование статьи учебника о Чехове. Письменный ответ на вопрос «По</w:t>
            </w:r>
            <w:r w:rsidRPr="00A16835">
              <w:softHyphen/>
              <w:t>чему рассказ Чехова называется „Смерть чиновника", а не „Смерть Червякова"?». Чтение рассказа «Тоска»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69</w:t>
            </w:r>
          </w:p>
        </w:tc>
        <w:tc>
          <w:tcPr>
            <w:tcW w:w="855" w:type="dxa"/>
          </w:tcPr>
          <w:p w:rsidR="00A00D26" w:rsidRDefault="00CB5541" w:rsidP="001E4A45">
            <w:r>
              <w:t>02</w:t>
            </w:r>
            <w:r w:rsidR="00A00D26">
              <w:t>.03.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A16835" w:rsidRDefault="00A00D26" w:rsidP="00C52A00">
            <w:pPr>
              <w:shd w:val="clear" w:color="auto" w:fill="FFFFFF"/>
            </w:pPr>
            <w:r w:rsidRPr="00A16835">
              <w:rPr>
                <w:bCs/>
              </w:rPr>
              <w:t xml:space="preserve">А. П. Чехов. «Тоска»: тема </w:t>
            </w:r>
            <w:r w:rsidRPr="00A16835">
              <w:rPr>
                <w:bCs/>
              </w:rPr>
              <w:lastRenderedPageBreak/>
              <w:t xml:space="preserve">одиночества человека в многолюдном городе. </w:t>
            </w:r>
          </w:p>
          <w:p w:rsidR="00A00D26" w:rsidRPr="00A16835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3122" w:type="dxa"/>
          </w:tcPr>
          <w:p w:rsidR="00A00D26" w:rsidRPr="00A16835" w:rsidRDefault="00A00D26" w:rsidP="00C52A00">
            <w:pPr>
              <w:shd w:val="clear" w:color="auto" w:fill="FFFFFF"/>
            </w:pPr>
            <w:r w:rsidRPr="00A16835">
              <w:rPr>
                <w:bCs/>
              </w:rPr>
              <w:lastRenderedPageBreak/>
              <w:t xml:space="preserve">А. П. Чехов. «Тоска»: тема </w:t>
            </w:r>
            <w:r w:rsidRPr="00A16835">
              <w:rPr>
                <w:bCs/>
              </w:rPr>
              <w:lastRenderedPageBreak/>
              <w:t xml:space="preserve">одиночества человека в многолюдном городе. </w:t>
            </w:r>
            <w:r w:rsidRPr="00A16835">
              <w:t>Роль об</w:t>
            </w:r>
            <w:r w:rsidRPr="00A16835">
              <w:softHyphen/>
              <w:t>раза города в рассказе. Развитие представлений о жанровых особенностях рассказа. Рас</w:t>
            </w:r>
            <w:r w:rsidRPr="00A16835">
              <w:softHyphen/>
              <w:t>сказ в актёрском исполнении</w:t>
            </w:r>
          </w:p>
          <w:p w:rsidR="00A00D26" w:rsidRPr="00A16835" w:rsidRDefault="00A00D26" w:rsidP="00C52A00">
            <w:pPr>
              <w:shd w:val="clear" w:color="auto" w:fill="FFFFFF"/>
              <w:spacing w:before="86"/>
              <w:ind w:left="14"/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A00D26" w:rsidRPr="00A16835" w:rsidRDefault="00A00D26" w:rsidP="00C52A00">
            <w:pPr>
              <w:shd w:val="clear" w:color="auto" w:fill="FFFFFF"/>
              <w:ind w:left="22"/>
            </w:pPr>
            <w:r w:rsidRPr="00A16835">
              <w:lastRenderedPageBreak/>
              <w:t xml:space="preserve">Выразительное чтение рассказа (по ролям). </w:t>
            </w:r>
            <w:r w:rsidRPr="00A16835">
              <w:lastRenderedPageBreak/>
              <w:t>Устное рецензирование выразительного чтения одноклассни</w:t>
            </w:r>
            <w:r w:rsidRPr="00A16835">
              <w:softHyphen/>
              <w:t>ков, исполнения актёров (см. задания фонохрестома</w:t>
            </w:r>
            <w:r w:rsidRPr="00A16835">
              <w:softHyphen/>
              <w:t>тии). Составление лексических и историко-культурных комментариев. Характеристика сюжета рассказа, его тематики, проблематики, идейно-эмоционального со</w:t>
            </w:r>
            <w:r w:rsidRPr="00A16835">
              <w:softHyphen/>
              <w:t>держания. Устный или письменный ответ на вопрос (с использованием цитирования). Участие в коллек</w:t>
            </w:r>
            <w:r w:rsidRPr="00A16835">
              <w:softHyphen/>
              <w:t>тивном диалоге. Работа со словарём литературоведче</w:t>
            </w:r>
            <w:r w:rsidRPr="00A16835">
              <w:softHyphen/>
              <w:t>ских терминов. Подбор примеров, иллюстрирующих понятие «рассказ».</w:t>
            </w:r>
          </w:p>
          <w:p w:rsidR="00A00D26" w:rsidRPr="00A16835" w:rsidRDefault="00A00D26" w:rsidP="00C52A00">
            <w:pPr>
              <w:shd w:val="clear" w:color="auto" w:fill="FFFFFF"/>
              <w:ind w:left="25"/>
            </w:pPr>
            <w:r w:rsidRPr="00A16835">
              <w:rPr>
                <w:i/>
                <w:iCs/>
              </w:rPr>
              <w:t xml:space="preserve">Практическая работа. </w:t>
            </w:r>
            <w:r w:rsidRPr="00A16835">
              <w:t>Характеристика Ионы и средства создания его образа. Подбор цитат на тему «Образ города в рассказе».</w:t>
            </w:r>
          </w:p>
          <w:p w:rsidR="00A00D26" w:rsidRPr="00A16835" w:rsidRDefault="00A00D26" w:rsidP="00A16835">
            <w:pPr>
              <w:shd w:val="clear" w:color="auto" w:fill="FFFFFF"/>
              <w:ind w:left="11" w:right="7"/>
            </w:pPr>
            <w:r w:rsidRPr="00A16835">
              <w:rPr>
                <w:i/>
                <w:iCs/>
              </w:rPr>
              <w:t xml:space="preserve">Самостоятельная работа. </w:t>
            </w:r>
            <w:r w:rsidRPr="00A16835">
              <w:t>Письменный ответ на вопрос «Можно ли считать рассказ „Тоска" важным и для нашего времени?». Подбор материала и подго</w:t>
            </w:r>
            <w:r w:rsidRPr="00A16835">
              <w:softHyphen/>
              <w:t>товка сообщения о биографии и творчестве Бунина в период эмиграции и истории создания сборника «Тёмные аллеи» с использованием материалов прак</w:t>
            </w:r>
            <w:r w:rsidRPr="00A16835">
              <w:softHyphen/>
              <w:t>тикума «Читаем, думаем, спорим...», справочной ли</w:t>
            </w:r>
            <w:r w:rsidRPr="00A16835">
              <w:softHyphen/>
              <w:t>тературы и ресурсов Интернета.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70</w:t>
            </w:r>
          </w:p>
        </w:tc>
        <w:tc>
          <w:tcPr>
            <w:tcW w:w="855" w:type="dxa"/>
          </w:tcPr>
          <w:p w:rsidR="00A00D26" w:rsidRDefault="00CB5541" w:rsidP="001E4A45">
            <w:r>
              <w:t>03.</w:t>
            </w:r>
            <w:r w:rsidR="00A00D26">
              <w:t>03.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6E523E" w:rsidRDefault="00A00D26" w:rsidP="006E523E">
            <w:r w:rsidRPr="006E523E">
              <w:t>И. А. Бунин.    «Темные аллеи»: проблематика и об</w:t>
            </w:r>
            <w:r w:rsidRPr="006E523E">
              <w:softHyphen/>
              <w:t xml:space="preserve">разы. </w:t>
            </w:r>
          </w:p>
        </w:tc>
        <w:tc>
          <w:tcPr>
            <w:tcW w:w="3122" w:type="dxa"/>
          </w:tcPr>
          <w:p w:rsidR="00A00D26" w:rsidRPr="006E523E" w:rsidRDefault="00A00D26" w:rsidP="006E523E">
            <w:r w:rsidRPr="006E523E">
              <w:t>И. А. Бунин.    «Темные аллеи»: проблематика и об</w:t>
            </w:r>
            <w:r w:rsidRPr="006E523E">
              <w:softHyphen/>
              <w:t>разы. Слово о писателе. Пе</w:t>
            </w:r>
            <w:r w:rsidRPr="006E523E">
              <w:softHyphen/>
              <w:t>чальная история любви людей из разных социальных слоев. «Поэзия» и «проза» русской усадьбы. Рассказ в актёрском исполнении</w:t>
            </w:r>
            <w:r>
              <w:t>.</w:t>
            </w:r>
          </w:p>
        </w:tc>
        <w:tc>
          <w:tcPr>
            <w:tcW w:w="4976" w:type="dxa"/>
            <w:gridSpan w:val="3"/>
          </w:tcPr>
          <w:p w:rsidR="00A00D26" w:rsidRPr="006E523E" w:rsidRDefault="00A00D26" w:rsidP="00C52A00">
            <w:pPr>
              <w:shd w:val="clear" w:color="auto" w:fill="FFFFFF"/>
              <w:ind w:left="7" w:right="-95"/>
            </w:pPr>
            <w:r w:rsidRPr="006E523E">
              <w:t>Конспектирование лекции учителя о творчестве Бунина. Сообщение о биографии и творчестве Бунина периода эмиграции, истории создания сборника «Тёмные аллеи». Выразительное чтение рассказа. Устное рецензирование вы</w:t>
            </w:r>
            <w:r w:rsidRPr="006E523E">
              <w:softHyphen/>
              <w:t>разительного чтения одноклассников, исполнения актёров (см. задания фонохрестоматии). Составление лексических и историко-культурных комментариев. Характеристика сюжета рассказа, его тематики, про</w:t>
            </w:r>
            <w:r w:rsidRPr="006E523E">
              <w:softHyphen/>
              <w:t>блематики, идейно-</w:t>
            </w:r>
            <w:r w:rsidRPr="006E523E">
              <w:lastRenderedPageBreak/>
              <w:t>эмоционального содержания. Уст</w:t>
            </w:r>
            <w:r w:rsidRPr="006E523E">
              <w:softHyphen/>
              <w:t>ный или письменный ответ на вопрос, в том числе с использованием цитирования. Участие в коллектив</w:t>
            </w:r>
            <w:r w:rsidRPr="006E523E">
              <w:softHyphen/>
              <w:t>ном диалоге.</w:t>
            </w:r>
          </w:p>
          <w:p w:rsidR="00A00D26" w:rsidRPr="006E523E" w:rsidRDefault="00A00D26" w:rsidP="00C52A00">
            <w:pPr>
              <w:shd w:val="clear" w:color="auto" w:fill="FFFFFF"/>
              <w:ind w:left="7" w:right="-95"/>
            </w:pPr>
            <w:r w:rsidRPr="006E523E">
              <w:rPr>
                <w:i/>
                <w:iCs/>
              </w:rPr>
              <w:t xml:space="preserve">Практическая работа. </w:t>
            </w:r>
            <w:r w:rsidRPr="006E523E">
              <w:t>Характеристика героев рас</w:t>
            </w:r>
            <w:r w:rsidRPr="006E523E">
              <w:softHyphen/>
              <w:t>сказа и средств создания их образов, сопоставитель</w:t>
            </w:r>
            <w:r w:rsidRPr="006E523E">
              <w:softHyphen/>
              <w:t>ная характеристика персонажей.</w:t>
            </w:r>
          </w:p>
          <w:p w:rsidR="00A00D26" w:rsidRPr="006E523E" w:rsidRDefault="00A00D26" w:rsidP="00C52A00">
            <w:pPr>
              <w:shd w:val="clear" w:color="auto" w:fill="FFFFFF"/>
              <w:ind w:left="7" w:right="-95"/>
            </w:pPr>
            <w:r w:rsidRPr="006E523E">
              <w:rPr>
                <w:i/>
                <w:iCs/>
              </w:rPr>
              <w:t xml:space="preserve">Самостоятельная работа. </w:t>
            </w:r>
            <w:r w:rsidRPr="006E523E">
              <w:t>Конспектирование статьи учебника о Бунине. Письменный ответ на один из вопросов:</w:t>
            </w:r>
          </w:p>
          <w:p w:rsidR="00A00D26" w:rsidRPr="006E523E" w:rsidRDefault="00A00D26" w:rsidP="006E523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95"/>
              </w:tabs>
              <w:suppressAutoHyphens w:val="0"/>
              <w:autoSpaceDE w:val="0"/>
              <w:autoSpaceDN w:val="0"/>
              <w:adjustRightInd w:val="0"/>
              <w:ind w:left="7" w:right="-95"/>
              <w:rPr>
                <w:spacing w:val="-21"/>
              </w:rPr>
            </w:pPr>
            <w:r w:rsidRPr="006E523E">
              <w:t>Почему любовь героев рассказа не стала началом их общей жизни и судьбы?</w:t>
            </w:r>
          </w:p>
          <w:p w:rsidR="00A00D26" w:rsidRPr="006E523E" w:rsidRDefault="00A00D26" w:rsidP="006E523E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95"/>
              </w:tabs>
              <w:suppressAutoHyphens w:val="0"/>
              <w:autoSpaceDE w:val="0"/>
              <w:autoSpaceDN w:val="0"/>
              <w:adjustRightInd w:val="0"/>
              <w:ind w:left="7" w:right="-95"/>
            </w:pPr>
            <w:r w:rsidRPr="006E523E">
              <w:t xml:space="preserve">Почему Надежда не смогла простить Николая Алексеевича?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71</w:t>
            </w:r>
          </w:p>
        </w:tc>
        <w:tc>
          <w:tcPr>
            <w:tcW w:w="855" w:type="dxa"/>
          </w:tcPr>
          <w:p w:rsidR="00A00D26" w:rsidRDefault="00CB5541" w:rsidP="001E4A45">
            <w:r>
              <w:t>07</w:t>
            </w:r>
            <w:r w:rsidR="00A00D26">
              <w:t>.03.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6E523E" w:rsidRDefault="00A00D26" w:rsidP="006E523E">
            <w:r w:rsidRPr="006E523E">
              <w:t>И. А. Бунин. «Тём</w:t>
            </w:r>
            <w:r w:rsidRPr="006E523E">
              <w:softHyphen/>
              <w:t>ные аллеи»: мастерство пи</w:t>
            </w:r>
            <w:r w:rsidRPr="006E523E">
              <w:softHyphen/>
              <w:t xml:space="preserve">сателя в рассказе. </w:t>
            </w:r>
          </w:p>
          <w:p w:rsidR="00A00D26" w:rsidRPr="006E523E" w:rsidRDefault="00A00D26" w:rsidP="006E523E"/>
        </w:tc>
        <w:tc>
          <w:tcPr>
            <w:tcW w:w="3122" w:type="dxa"/>
          </w:tcPr>
          <w:p w:rsidR="00A00D26" w:rsidRPr="006E523E" w:rsidRDefault="00A00D26" w:rsidP="006E523E">
            <w:r w:rsidRPr="006E523E">
              <w:t>И. А. Бунин. «Тём</w:t>
            </w:r>
            <w:r w:rsidRPr="006E523E">
              <w:softHyphen/>
              <w:t>ные аллеи»: мастерство пи</w:t>
            </w:r>
            <w:r w:rsidRPr="006E523E">
              <w:softHyphen/>
              <w:t>сателя в рассказе. Лиризм повествования. Развитие пред</w:t>
            </w:r>
            <w:r w:rsidRPr="006E523E">
              <w:softHyphen/>
              <w:t>ставлений о психологизме ли</w:t>
            </w:r>
            <w:r w:rsidRPr="006E523E">
              <w:softHyphen/>
              <w:t>тературы. Роль художественной детали в характеристике героев</w:t>
            </w:r>
          </w:p>
          <w:p w:rsidR="00A00D26" w:rsidRPr="006E523E" w:rsidRDefault="00A00D26" w:rsidP="006E523E"/>
        </w:tc>
        <w:tc>
          <w:tcPr>
            <w:tcW w:w="4976" w:type="dxa"/>
            <w:gridSpan w:val="3"/>
          </w:tcPr>
          <w:p w:rsidR="00A00D26" w:rsidRPr="006E523E" w:rsidRDefault="00A00D26" w:rsidP="00C52A00">
            <w:pPr>
              <w:shd w:val="clear" w:color="auto" w:fill="FFFFFF"/>
              <w:ind w:right="-95"/>
            </w:pPr>
            <w:r w:rsidRPr="006E523E">
              <w:t>Выявление характерных для рассказов писателя тем, образов и приёмов изображения человека. Выявление признаков эпического и лирического родов в рассказе. Соотнесение содержания рассказа с реалистическими принципами изображения жизни и человека. Устный или письменный ответ на вопрос (с использовани</w:t>
            </w:r>
            <w:r w:rsidRPr="006E523E">
              <w:softHyphen/>
              <w:t>ем цитирования). Участие в коллективном диалоге.</w:t>
            </w:r>
            <w:r w:rsidRPr="006E523E">
              <w:rPr>
                <w:noProof/>
              </w:rPr>
              <w:t xml:space="preserve"> </w:t>
            </w:r>
            <w:r w:rsidRPr="006E523E">
              <w:t>Работа со словарём литературоведческих терминов. Подбор примеров, иллюстрирующих понятия «де</w:t>
            </w:r>
            <w:r w:rsidRPr="006E523E">
              <w:softHyphen/>
              <w:t>таль», «психологизм».</w:t>
            </w:r>
          </w:p>
          <w:p w:rsidR="00A00D26" w:rsidRPr="006E523E" w:rsidRDefault="00A00D26" w:rsidP="00C52A00">
            <w:pPr>
              <w:shd w:val="clear" w:color="auto" w:fill="FFFFFF"/>
              <w:ind w:right="-95"/>
            </w:pPr>
            <w:r w:rsidRPr="006E523E">
              <w:rPr>
                <w:i/>
                <w:iCs/>
              </w:rPr>
              <w:t xml:space="preserve">Практическая работа. </w:t>
            </w:r>
            <w:r w:rsidRPr="006E523E">
              <w:t>Подбор цитат на тему «Пси</w:t>
            </w:r>
            <w:r w:rsidRPr="006E523E">
              <w:softHyphen/>
              <w:t>хологизм рассказа».</w:t>
            </w:r>
          </w:p>
          <w:p w:rsidR="00A00D26" w:rsidRPr="006E523E" w:rsidRDefault="00A00D26" w:rsidP="00C52A00">
            <w:pPr>
              <w:shd w:val="clear" w:color="auto" w:fill="FFFFFF"/>
              <w:ind w:right="-95"/>
            </w:pPr>
            <w:r w:rsidRPr="006E523E">
              <w:rPr>
                <w:i/>
                <w:iCs/>
              </w:rPr>
              <w:t xml:space="preserve">Самостоятельная работа. </w:t>
            </w:r>
            <w:r w:rsidRPr="006E523E">
              <w:t>Письменный ответ на вопрос «Какова роль художественных деталей в рас</w:t>
            </w:r>
            <w:r w:rsidRPr="006E523E">
              <w:softHyphen/>
              <w:t xml:space="preserve">сказе „Тёмные аллеи"?».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t>72</w:t>
            </w:r>
          </w:p>
        </w:tc>
        <w:tc>
          <w:tcPr>
            <w:tcW w:w="855" w:type="dxa"/>
          </w:tcPr>
          <w:p w:rsidR="00A00D26" w:rsidRDefault="00CB5541" w:rsidP="001E4A45">
            <w:r>
              <w:t>09</w:t>
            </w:r>
            <w:r w:rsidR="00A00D26">
              <w:t>.03.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6E523E" w:rsidRDefault="00A00D26" w:rsidP="006E523E">
            <w:pPr>
              <w:rPr>
                <w:bCs/>
              </w:rPr>
            </w:pPr>
            <w:r w:rsidRPr="006E523E">
              <w:rPr>
                <w:bCs/>
              </w:rPr>
              <w:t xml:space="preserve">А. А. Блок. </w:t>
            </w:r>
            <w:r w:rsidRPr="006E523E">
              <w:t xml:space="preserve">Трагедия поэта в «страшном мире». </w:t>
            </w:r>
          </w:p>
        </w:tc>
        <w:tc>
          <w:tcPr>
            <w:tcW w:w="3122" w:type="dxa"/>
          </w:tcPr>
          <w:p w:rsidR="00A00D26" w:rsidRPr="006E523E" w:rsidRDefault="00A00D26" w:rsidP="006E523E">
            <w:pPr>
              <w:rPr>
                <w:bCs/>
              </w:rPr>
            </w:pPr>
            <w:r w:rsidRPr="006E523E">
              <w:rPr>
                <w:bCs/>
              </w:rPr>
              <w:t xml:space="preserve">А. А. Блок. «Ветер принёс издалёка...», «О, весна, без конца и без краю...». </w:t>
            </w:r>
            <w:r w:rsidRPr="006E523E">
              <w:t>Слово о по</w:t>
            </w:r>
            <w:r w:rsidRPr="006E523E">
              <w:softHyphen/>
              <w:t>эте. Высокие идеалы и пред</w:t>
            </w:r>
            <w:r w:rsidRPr="006E523E">
              <w:softHyphen/>
              <w:t xml:space="preserve">чувствие     перемен.     Трагедия поэта в </w:t>
            </w:r>
            <w:r w:rsidRPr="006E523E">
              <w:lastRenderedPageBreak/>
              <w:t>«страшном мире». Своеобразие лирических ин</w:t>
            </w:r>
            <w:r w:rsidRPr="006E523E">
              <w:softHyphen/>
              <w:t>тонаций Блока. Стихотворе</w:t>
            </w:r>
            <w:r w:rsidRPr="006E523E">
              <w:softHyphen/>
              <w:t>ния   в   актёрском   исполнении</w:t>
            </w:r>
          </w:p>
        </w:tc>
        <w:tc>
          <w:tcPr>
            <w:tcW w:w="4976" w:type="dxa"/>
            <w:gridSpan w:val="3"/>
          </w:tcPr>
          <w:p w:rsidR="00A00D26" w:rsidRPr="006E523E" w:rsidRDefault="00A00D26" w:rsidP="00C52A00">
            <w:pPr>
              <w:shd w:val="clear" w:color="auto" w:fill="FFFFFF"/>
              <w:ind w:right="11"/>
            </w:pPr>
            <w:r w:rsidRPr="006E523E">
              <w:lastRenderedPageBreak/>
              <w:t>Конспектирование лекции учителя о Блоке. Подбор и обобщение до</w:t>
            </w:r>
            <w:r w:rsidRPr="006E523E">
              <w:softHyphen/>
              <w:t>полнительного материала о биографии и творчестве А. А</w:t>
            </w:r>
            <w:r>
              <w:t xml:space="preserve">. Блока. Выразительное чтение </w:t>
            </w:r>
            <w:proofErr w:type="gramStart"/>
            <w:r>
              <w:t>-</w:t>
            </w:r>
            <w:r w:rsidRPr="006E523E">
              <w:t>с</w:t>
            </w:r>
            <w:proofErr w:type="gramEnd"/>
            <w:r w:rsidRPr="006E523E">
              <w:t>тихотворений (в том числе наизусть). Устное рецензирование вы</w:t>
            </w:r>
            <w:r w:rsidRPr="006E523E">
              <w:softHyphen/>
              <w:t xml:space="preserve">разительного чтения </w:t>
            </w:r>
            <w:r w:rsidRPr="006E523E">
              <w:lastRenderedPageBreak/>
              <w:t>одноклассников, исполнения актёров (см. задания фонохрестоматии). Устный или письменный ответ на вопрос (с использованием цитирования). Участие в коллективном диалоге. Различение образов лирического героя и автора. Анализ различных форм выражения авторской по</w:t>
            </w:r>
            <w:r w:rsidRPr="006E523E">
              <w:softHyphen/>
              <w:t xml:space="preserve">зиции. Выявление признаков лирического рода. </w:t>
            </w:r>
          </w:p>
          <w:p w:rsidR="00A00D26" w:rsidRPr="006E523E" w:rsidRDefault="00A00D26" w:rsidP="00C52A00">
            <w:pPr>
              <w:shd w:val="clear" w:color="auto" w:fill="FFFFFF"/>
              <w:ind w:right="11"/>
            </w:pPr>
            <w:r w:rsidRPr="006E523E">
              <w:rPr>
                <w:i/>
                <w:iCs/>
              </w:rPr>
              <w:t xml:space="preserve">Практическая работа. </w:t>
            </w:r>
            <w:r w:rsidRPr="006E523E">
              <w:t>Выявление художествен</w:t>
            </w:r>
            <w:r w:rsidRPr="006E523E">
              <w:softHyphen/>
              <w:t>но значимых изобразительно-выразительных средств языка поэта (поэтический словарь, тропы, поэтиче</w:t>
            </w:r>
            <w:r w:rsidRPr="006E523E">
              <w:softHyphen/>
              <w:t>ский синтаксис, фоника и др.) и определение их художественной функции в стихотворении. Со</w:t>
            </w:r>
            <w:r w:rsidRPr="006E523E">
              <w:softHyphen/>
              <w:t xml:space="preserve">ставление плана и устный анализ стихотворений. </w:t>
            </w:r>
          </w:p>
          <w:p w:rsidR="00A00D26" w:rsidRPr="006E523E" w:rsidRDefault="00A00D26" w:rsidP="006E523E">
            <w:pPr>
              <w:shd w:val="clear" w:color="auto" w:fill="FFFFFF"/>
              <w:ind w:right="11"/>
            </w:pPr>
            <w:r w:rsidRPr="006E523E">
              <w:rPr>
                <w:i/>
                <w:iCs/>
              </w:rPr>
              <w:t xml:space="preserve">Самостоятельная работа. </w:t>
            </w:r>
            <w:r w:rsidRPr="006E523E">
              <w:t xml:space="preserve">Конспектирование статьи учебника «Александр Александрович Блок».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73</w:t>
            </w:r>
          </w:p>
        </w:tc>
        <w:tc>
          <w:tcPr>
            <w:tcW w:w="855" w:type="dxa"/>
          </w:tcPr>
          <w:p w:rsidR="00A00D26" w:rsidRDefault="00CB5541" w:rsidP="001E4A45">
            <w:r>
              <w:t>10</w:t>
            </w:r>
            <w:r w:rsidR="00A00D26">
              <w:t>.03.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834477" w:rsidRDefault="00A00D26" w:rsidP="00A904F9">
            <w:r w:rsidRPr="00834477">
              <w:t xml:space="preserve">Образ родины в поэзии А. А. Блока. </w:t>
            </w:r>
          </w:p>
          <w:p w:rsidR="00A00D26" w:rsidRPr="00834477" w:rsidRDefault="00A00D26" w:rsidP="00A904F9"/>
        </w:tc>
        <w:tc>
          <w:tcPr>
            <w:tcW w:w="3122" w:type="dxa"/>
          </w:tcPr>
          <w:p w:rsidR="00A00D26" w:rsidRPr="00834477" w:rsidRDefault="00A00D26" w:rsidP="00A904F9">
            <w:r w:rsidRPr="00834477">
              <w:t>А. А. Блок. «О, я хочу безумно жить...», сти</w:t>
            </w:r>
            <w:r w:rsidRPr="00834477">
              <w:softHyphen/>
              <w:t>хотворения из цикла «Роди</w:t>
            </w:r>
            <w:r w:rsidRPr="00834477">
              <w:softHyphen/>
              <w:t>на». Глубокое, проникновенное чувство родины. Образ родины в поэзии А. А. Блока. Образы и ритмы поэта. Стихотворения в актёрском исполнении</w:t>
            </w:r>
          </w:p>
          <w:p w:rsidR="00A00D26" w:rsidRPr="00834477" w:rsidRDefault="00A00D26" w:rsidP="00A904F9"/>
        </w:tc>
        <w:tc>
          <w:tcPr>
            <w:tcW w:w="4976" w:type="dxa"/>
            <w:gridSpan w:val="3"/>
          </w:tcPr>
          <w:p w:rsidR="00A00D26" w:rsidRPr="00FA3B70" w:rsidRDefault="00A00D26" w:rsidP="00A904F9">
            <w:r w:rsidRPr="00FA3B70">
              <w:t>Выразительное чтение стихотворений (в том числе наизусть). Устное рецензирование выразительного чтения одноклассников, исполнения актёров (см. за</w:t>
            </w:r>
            <w:r w:rsidRPr="00FA3B70">
              <w:softHyphen/>
              <w:t>дания фонохрестоматии). Устный или письменный ответ на вопрос (с использованием цитирования). Участие в коллективном диалоге. Выявление призна</w:t>
            </w:r>
            <w:r w:rsidRPr="00FA3B70">
              <w:softHyphen/>
              <w:t>ков лирического рода в стихотворениях. Определе</w:t>
            </w:r>
            <w:r w:rsidRPr="00FA3B70">
              <w:softHyphen/>
              <w:t>ние видов рифм и способов рифмовки, двусложных и трёхсложных размеров стиха.</w:t>
            </w:r>
          </w:p>
          <w:p w:rsidR="00A00D26" w:rsidRDefault="00A00D26" w:rsidP="00A904F9">
            <w:r w:rsidRPr="00FA3B70">
              <w:rPr>
                <w:i/>
                <w:iCs/>
              </w:rPr>
              <w:t xml:space="preserve">Практическая работа. </w:t>
            </w:r>
            <w:r w:rsidRPr="00FA3B70">
              <w:t>Выявление художественно значимых изобразительно-выразительных средств языка поэта (поэтический словарь, тропы, поэти</w:t>
            </w:r>
            <w:r w:rsidRPr="00FA3B70">
              <w:softHyphen/>
              <w:t xml:space="preserve">ческий синтаксис, фоника и др.) и определение их художественной функции в стихотворении. </w:t>
            </w:r>
            <w:r w:rsidRPr="00FA3B70">
              <w:lastRenderedPageBreak/>
              <w:t>Со</w:t>
            </w:r>
            <w:r w:rsidRPr="00FA3B70">
              <w:softHyphen/>
              <w:t xml:space="preserve">ставление плана и устный анализ стихотворений. </w:t>
            </w:r>
          </w:p>
          <w:p w:rsidR="00A00D26" w:rsidRPr="00FA3B70" w:rsidRDefault="00A00D26" w:rsidP="00A904F9">
            <w:r w:rsidRPr="00FA3B70">
              <w:rPr>
                <w:i/>
                <w:iCs/>
              </w:rPr>
              <w:t xml:space="preserve">Самостоятельная работа. </w:t>
            </w:r>
            <w:r w:rsidRPr="00FA3B70">
              <w:t>Подготовка к вырази</w:t>
            </w:r>
            <w:r w:rsidRPr="00FA3B70">
              <w:softHyphen/>
              <w:t xml:space="preserve">тельному чтению наизусть и письменному анализу одного из стихотворений. Подбор материала и подготовка сообщения о биографии и творчестве Есенина с использованием материалов практикума «Читаем, думаем, спорим...», справочной литературы и ресурсов Интернета.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74</w:t>
            </w:r>
          </w:p>
        </w:tc>
        <w:tc>
          <w:tcPr>
            <w:tcW w:w="855" w:type="dxa"/>
          </w:tcPr>
          <w:p w:rsidR="00A00D26" w:rsidRDefault="00CB5541" w:rsidP="001E4A45">
            <w:r>
              <w:t>14</w:t>
            </w:r>
            <w:r w:rsidR="00A00D26">
              <w:t>.03.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834477" w:rsidRDefault="00A00D26" w:rsidP="00A904F9">
            <w:r w:rsidRPr="00834477">
              <w:t xml:space="preserve">С. А. Есенин. Тема России </w:t>
            </w:r>
            <w:r>
              <w:t>— главная в есенин</w:t>
            </w:r>
            <w:r>
              <w:softHyphen/>
              <w:t>ской поэзии.</w:t>
            </w:r>
          </w:p>
          <w:p w:rsidR="00A00D26" w:rsidRPr="00834477" w:rsidRDefault="00A00D26" w:rsidP="00A904F9"/>
        </w:tc>
        <w:tc>
          <w:tcPr>
            <w:tcW w:w="3122" w:type="dxa"/>
          </w:tcPr>
          <w:p w:rsidR="00A00D26" w:rsidRPr="00834477" w:rsidRDefault="00A00D26" w:rsidP="00A904F9">
            <w:r w:rsidRPr="00834477">
              <w:t>С. А. Есенин. Тема России — главная в есенин</w:t>
            </w:r>
            <w:r w:rsidRPr="00834477">
              <w:softHyphen/>
              <w:t>ской поэзии: «Вот уж ве</w:t>
            </w:r>
            <w:r w:rsidRPr="00834477">
              <w:softHyphen/>
              <w:t>чер...», «Гой ты, Русь моя родная...», «Край ты мой за</w:t>
            </w:r>
            <w:r w:rsidRPr="00834477">
              <w:softHyphen/>
              <w:t>брошенный...», «Разбуди ме</w:t>
            </w:r>
            <w:r w:rsidRPr="00834477">
              <w:softHyphen/>
              <w:t>ня завтра рано...». Слово о поэте. Чувство пронзительной любви к родине, её неброской красоте. Сквозные образы в ли</w:t>
            </w:r>
            <w:r w:rsidRPr="00834477">
              <w:softHyphen/>
              <w:t>рике поэта</w:t>
            </w:r>
          </w:p>
          <w:p w:rsidR="00A00D26" w:rsidRPr="00834477" w:rsidRDefault="00A00D26" w:rsidP="00A904F9"/>
        </w:tc>
        <w:tc>
          <w:tcPr>
            <w:tcW w:w="4976" w:type="dxa"/>
            <w:gridSpan w:val="3"/>
          </w:tcPr>
          <w:p w:rsidR="00A00D26" w:rsidRPr="00FA3B70" w:rsidRDefault="00A00D26" w:rsidP="00A904F9">
            <w:r w:rsidRPr="00FA3B70">
              <w:t>Конспектирование лекции учителя о Есенине. Под</w:t>
            </w:r>
            <w:r w:rsidRPr="00FA3B70">
              <w:softHyphen/>
              <w:t>бор и обобщение дополнительного материала о био</w:t>
            </w:r>
            <w:r w:rsidRPr="00FA3B70">
              <w:softHyphen/>
              <w:t>графии и творчестве С. А. Есенина. Выразительное чтение стихотворений (в том числе наизусть). Устное рецензирование выразительного чтения одноклассни</w:t>
            </w:r>
            <w:r w:rsidRPr="00FA3B70">
              <w:softHyphen/>
              <w:t>ков, исполнения актёров (см. задания фонохрестома</w:t>
            </w:r>
            <w:r w:rsidRPr="00FA3B70">
              <w:softHyphen/>
              <w:t>тии). Устный или письменный ответ на вопрос (с ис</w:t>
            </w:r>
            <w:r w:rsidRPr="00FA3B70">
              <w:softHyphen/>
              <w:t>пользованием цитирования). Участие в коллективном диалоге. Определение общего и индивидуального, не</w:t>
            </w:r>
            <w:r w:rsidRPr="00FA3B70">
              <w:softHyphen/>
              <w:t>повторимого в литературном образе родины в творче</w:t>
            </w:r>
            <w:r w:rsidRPr="00FA3B70">
              <w:softHyphen/>
              <w:t>стве поэта. Выявление признаков лирического рода в стихотворениях.</w:t>
            </w:r>
          </w:p>
          <w:p w:rsidR="00A00D26" w:rsidRPr="00FA3B70" w:rsidRDefault="00A00D26" w:rsidP="00A904F9">
            <w:r w:rsidRPr="00FA3B70">
              <w:rPr>
                <w:i/>
                <w:iCs/>
              </w:rPr>
              <w:t xml:space="preserve">Практическая работа. </w:t>
            </w:r>
            <w:r w:rsidRPr="00FA3B70">
              <w:t>Подбор цитат на тему «Об</w:t>
            </w:r>
            <w:r w:rsidRPr="00FA3B70">
              <w:softHyphen/>
              <w:t>раз России в лирике Есенина». Составление плана и устный анализ стихотворений (по группам). Выявле</w:t>
            </w:r>
            <w:r w:rsidRPr="00FA3B70">
              <w:softHyphen/>
              <w:t>ние художественно значимых изобразительно-выра</w:t>
            </w:r>
            <w:r w:rsidRPr="00FA3B70">
              <w:softHyphen/>
              <w:t>зительных средств языка поэта (поэтический словарь, тропы, поэтический синтаксис, фоника и др.) и опре</w:t>
            </w:r>
            <w:r w:rsidRPr="00FA3B70">
              <w:softHyphen/>
              <w:t>деление их художественной функции.</w:t>
            </w:r>
          </w:p>
          <w:p w:rsidR="00A00D26" w:rsidRPr="00FA3B70" w:rsidRDefault="00A00D26" w:rsidP="00A904F9">
            <w:r w:rsidRPr="00FA3B70">
              <w:rPr>
                <w:i/>
                <w:iCs/>
              </w:rPr>
              <w:t xml:space="preserve">Самостоятельная работа. </w:t>
            </w:r>
            <w:r w:rsidRPr="00FA3B70">
              <w:t xml:space="preserve">Конспектирование статьи учебника «Сергей </w:t>
            </w:r>
            <w:r w:rsidRPr="00FA3B70">
              <w:lastRenderedPageBreak/>
              <w:t>Александрович Есенин». Подготов</w:t>
            </w:r>
            <w:r w:rsidRPr="00FA3B70">
              <w:softHyphen/>
              <w:t>ка к выразительному чтению наизусть и письменному анализу одного из стихотворений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A00D26" w:rsidRPr="0089393D" w:rsidTr="00CB5541">
        <w:tc>
          <w:tcPr>
            <w:tcW w:w="674" w:type="dxa"/>
          </w:tcPr>
          <w:p w:rsidR="00A00D26" w:rsidRDefault="00A00D26" w:rsidP="00CC09B7">
            <w:pPr>
              <w:jc w:val="center"/>
            </w:pPr>
            <w:r>
              <w:lastRenderedPageBreak/>
              <w:t>75</w:t>
            </w:r>
          </w:p>
        </w:tc>
        <w:tc>
          <w:tcPr>
            <w:tcW w:w="855" w:type="dxa"/>
          </w:tcPr>
          <w:p w:rsidR="00A00D26" w:rsidRDefault="00CB5541" w:rsidP="001E4A45">
            <w:r>
              <w:t>16</w:t>
            </w:r>
            <w:r w:rsidR="00A00D26">
              <w:t>.03.</w:t>
            </w:r>
          </w:p>
        </w:tc>
        <w:tc>
          <w:tcPr>
            <w:tcW w:w="855" w:type="dxa"/>
          </w:tcPr>
          <w:p w:rsidR="00A00D26" w:rsidRPr="003A7AA0" w:rsidRDefault="00A00D26" w:rsidP="0089393D">
            <w:pPr>
              <w:jc w:val="center"/>
            </w:pPr>
          </w:p>
        </w:tc>
        <w:tc>
          <w:tcPr>
            <w:tcW w:w="2971" w:type="dxa"/>
          </w:tcPr>
          <w:p w:rsidR="00A00D26" w:rsidRPr="00834477" w:rsidRDefault="00A00D26" w:rsidP="00A904F9">
            <w:r w:rsidRPr="00834477">
              <w:t>С. А. Есенин. Раз</w:t>
            </w:r>
            <w:r w:rsidRPr="00834477">
              <w:softHyphen/>
              <w:t>мышления о жизни, при</w:t>
            </w:r>
            <w:r w:rsidRPr="00834477">
              <w:softHyphen/>
              <w:t>роде, предназначении че</w:t>
            </w:r>
            <w:r w:rsidRPr="00834477">
              <w:softHyphen/>
              <w:t xml:space="preserve">ловека. </w:t>
            </w:r>
          </w:p>
        </w:tc>
        <w:tc>
          <w:tcPr>
            <w:tcW w:w="3122" w:type="dxa"/>
          </w:tcPr>
          <w:p w:rsidR="00A00D26" w:rsidRPr="00834477" w:rsidRDefault="00A00D26" w:rsidP="00B8545B">
            <w:r w:rsidRPr="00834477">
              <w:t>С. А. Есенин. Раз</w:t>
            </w:r>
            <w:r w:rsidRPr="00834477">
              <w:softHyphen/>
              <w:t>мышления о жизни, при</w:t>
            </w:r>
            <w:r w:rsidRPr="00834477">
              <w:softHyphen/>
              <w:t>роде, предназначении че</w:t>
            </w:r>
            <w:r w:rsidRPr="00834477">
              <w:softHyphen/>
              <w:t>ловека: «Отговорила роща золотая...» «Не жалею, не зову, не плачу...». Народно-песенная основа лирики поэта. Олицетворение как основной художественный приём. Свое</w:t>
            </w:r>
            <w:r w:rsidRPr="00834477">
              <w:softHyphen/>
              <w:t>образие метафор и сравнений. Стихотворения, песни и роман</w:t>
            </w:r>
            <w:r w:rsidRPr="00834477">
              <w:softHyphen/>
              <w:t>сы на стихи поэта в актёрском исполнении</w:t>
            </w:r>
          </w:p>
        </w:tc>
        <w:tc>
          <w:tcPr>
            <w:tcW w:w="4976" w:type="dxa"/>
            <w:gridSpan w:val="3"/>
          </w:tcPr>
          <w:p w:rsidR="00A00D26" w:rsidRPr="00FA3B70" w:rsidRDefault="00A00D26" w:rsidP="00A904F9">
            <w:r w:rsidRPr="00FA3B70">
              <w:t>Выразительное чтение стихотворений (в том числе наизусть). Устное рецензирование выразительного чтения одноклассников, исполнения актёров (см. за</w:t>
            </w:r>
            <w:r w:rsidRPr="00FA3B70">
              <w:softHyphen/>
              <w:t>дания фонохрестоматии). Устный или письменный ответ на вопрос (с использованием цитирования). Участие в коллективном диалоге. Обсуждение актёр</w:t>
            </w:r>
            <w:r w:rsidRPr="00FA3B70">
              <w:softHyphen/>
              <w:t>ского исполнения песен на стихи Есенина (см. во</w:t>
            </w:r>
            <w:r w:rsidRPr="00FA3B70">
              <w:softHyphen/>
              <w:t>просы фонохрестоматии).</w:t>
            </w:r>
          </w:p>
          <w:p w:rsidR="00A00D26" w:rsidRPr="00FA3B70" w:rsidRDefault="00A00D26" w:rsidP="00B8545B">
            <w:r w:rsidRPr="00FA3B70">
              <w:rPr>
                <w:i/>
                <w:iCs/>
              </w:rPr>
              <w:t xml:space="preserve">Практическая работа. </w:t>
            </w:r>
            <w:r w:rsidRPr="00FA3B70">
              <w:t>Выявление художественно значимых изобразительно-выразительных средств языка поэта (поэтический словарь, тропы, поэтиче</w:t>
            </w:r>
            <w:r w:rsidRPr="00FA3B70">
              <w:softHyphen/>
              <w:t>ский синтаксис, фоника и др.) и определение их ху</w:t>
            </w:r>
            <w:r w:rsidRPr="00FA3B70">
              <w:softHyphen/>
              <w:t xml:space="preserve">дожественной функции в стихотворении. </w:t>
            </w:r>
            <w:r w:rsidRPr="00FA3B70">
              <w:rPr>
                <w:i/>
                <w:iCs/>
              </w:rPr>
              <w:t xml:space="preserve">Самостоятельная работа. </w:t>
            </w:r>
            <w:r w:rsidRPr="00FA3B70">
              <w:t>Подготовка к вырази</w:t>
            </w:r>
            <w:r w:rsidRPr="00FA3B70">
              <w:softHyphen/>
              <w:t xml:space="preserve">тельному чтению наизусть и письменному анализу одного из стихотворений. </w:t>
            </w:r>
          </w:p>
        </w:tc>
        <w:tc>
          <w:tcPr>
            <w:tcW w:w="2164" w:type="dxa"/>
          </w:tcPr>
          <w:p w:rsidR="00A00D26" w:rsidRPr="003A7AA0" w:rsidRDefault="00A00D26" w:rsidP="0089393D">
            <w:pPr>
              <w:jc w:val="center"/>
            </w:pPr>
          </w:p>
        </w:tc>
      </w:tr>
      <w:tr w:rsidR="00CB5541" w:rsidRPr="0089393D" w:rsidTr="00B919E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t>76</w:t>
            </w:r>
          </w:p>
        </w:tc>
        <w:tc>
          <w:tcPr>
            <w:tcW w:w="855" w:type="dxa"/>
          </w:tcPr>
          <w:p w:rsidR="00CB5541" w:rsidRDefault="00CB5541" w:rsidP="001E4A45">
            <w:r>
              <w:t>17.03.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B8545B" w:rsidRDefault="00CB5541" w:rsidP="00C52A00">
            <w:pPr>
              <w:shd w:val="clear" w:color="auto" w:fill="FFFFFF"/>
              <w:spacing w:before="25"/>
              <w:ind w:right="11"/>
            </w:pPr>
            <w:r w:rsidRPr="00B8545B">
              <w:rPr>
                <w:bCs/>
              </w:rPr>
              <w:t xml:space="preserve">С. А. Есенин. </w:t>
            </w:r>
            <w:proofErr w:type="spellStart"/>
            <w:r w:rsidRPr="00B8545B">
              <w:t>Исповедальность</w:t>
            </w:r>
            <w:proofErr w:type="spellEnd"/>
            <w:r w:rsidRPr="00B8545B">
              <w:t xml:space="preserve"> и искренность стихов о любви. </w:t>
            </w:r>
          </w:p>
        </w:tc>
        <w:tc>
          <w:tcPr>
            <w:tcW w:w="3122" w:type="dxa"/>
          </w:tcPr>
          <w:p w:rsidR="00CB5541" w:rsidRPr="00B8545B" w:rsidRDefault="00CB5541" w:rsidP="00B8545B">
            <w:r w:rsidRPr="00B8545B">
              <w:rPr>
                <w:bCs/>
              </w:rPr>
              <w:t>С. А. Есенин. Сти</w:t>
            </w:r>
            <w:r w:rsidRPr="00B8545B">
              <w:rPr>
                <w:bCs/>
              </w:rPr>
              <w:softHyphen/>
              <w:t>хи о любви. «Письмо к жен</w:t>
            </w:r>
            <w:r w:rsidRPr="00B8545B">
              <w:rPr>
                <w:bCs/>
              </w:rPr>
              <w:softHyphen/>
              <w:t xml:space="preserve">щине». </w:t>
            </w:r>
            <w:r w:rsidRPr="00B8545B">
              <w:t>Драматизм любовного чувства. Соединение в сознании лири</w:t>
            </w:r>
            <w:r w:rsidRPr="00B8545B">
              <w:softHyphen/>
              <w:t xml:space="preserve">ческого героя личной трагедии и трагедии народа. </w:t>
            </w:r>
            <w:r w:rsidRPr="00B8545B">
              <w:rPr>
                <w:bCs/>
              </w:rPr>
              <w:t>«Шаганэ ты моя, Шаганэ...»</w:t>
            </w:r>
            <w:r>
              <w:rPr>
                <w:bCs/>
              </w:rPr>
              <w:t>, «Не жалею, не зову, не плачу…?</w:t>
            </w:r>
            <w:r w:rsidRPr="00B8545B">
              <w:rPr>
                <w:bCs/>
              </w:rPr>
              <w:t xml:space="preserve"> </w:t>
            </w:r>
            <w:proofErr w:type="spellStart"/>
            <w:r w:rsidRPr="00B8545B">
              <w:t>Испове</w:t>
            </w:r>
            <w:proofErr w:type="spellEnd"/>
            <w:r w:rsidRPr="00B8545B">
              <w:t>-дальность и искренность стихов о любви. Родина и чужбина в стихотворении</w:t>
            </w:r>
          </w:p>
        </w:tc>
        <w:tc>
          <w:tcPr>
            <w:tcW w:w="7140" w:type="dxa"/>
            <w:gridSpan w:val="4"/>
          </w:tcPr>
          <w:p w:rsidR="00CB5541" w:rsidRPr="00B8545B" w:rsidRDefault="00CB5541" w:rsidP="00C52A00">
            <w:pPr>
              <w:shd w:val="clear" w:color="auto" w:fill="FFFFFF"/>
              <w:ind w:left="-24" w:right="-95"/>
              <w:rPr>
                <w:i/>
                <w:iCs/>
              </w:rPr>
            </w:pPr>
            <w:r w:rsidRPr="00B8545B">
              <w:t>Выразительное чтение стихотворений (в том числе наизусть). Формулирование вопросов к стихотво</w:t>
            </w:r>
            <w:r w:rsidRPr="00B8545B">
              <w:softHyphen/>
              <w:t>рениям. Устный или письменный ответ на вопрос (с использованием цитирования). Участие в коллек</w:t>
            </w:r>
            <w:r w:rsidRPr="00B8545B">
              <w:softHyphen/>
              <w:t>тивном диалоге. Выявление художественно значимых изобразительно-выразительных средств языка поэта (поэтический словарь, тропы, поэтический синтак</w:t>
            </w:r>
            <w:r w:rsidRPr="00B8545B">
              <w:softHyphen/>
              <w:t>сис, фоника и др.) и определение их художественной функции.</w:t>
            </w:r>
            <w:r w:rsidRPr="00B8545B">
              <w:rPr>
                <w:i/>
                <w:iCs/>
              </w:rPr>
              <w:t xml:space="preserve"> </w:t>
            </w:r>
          </w:p>
          <w:p w:rsidR="00CB5541" w:rsidRPr="00B8545B" w:rsidRDefault="00CB5541" w:rsidP="00C52A00">
            <w:pPr>
              <w:shd w:val="clear" w:color="auto" w:fill="FFFFFF"/>
              <w:ind w:left="-24" w:right="-95"/>
            </w:pPr>
            <w:r w:rsidRPr="00B8545B">
              <w:rPr>
                <w:i/>
                <w:iCs/>
              </w:rPr>
              <w:t xml:space="preserve">Практическая   работа.   </w:t>
            </w:r>
            <w:r w:rsidRPr="00B8545B">
              <w:t>Составление   партитурной разметки текста и подготовка выразительного чтения стихотворений.</w:t>
            </w:r>
          </w:p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7E481A">
        <w:tc>
          <w:tcPr>
            <w:tcW w:w="15617" w:type="dxa"/>
            <w:gridSpan w:val="9"/>
          </w:tcPr>
          <w:p w:rsidR="00CB5541" w:rsidRPr="00CB5541" w:rsidRDefault="00CB5541" w:rsidP="0089393D">
            <w:pPr>
              <w:jc w:val="center"/>
              <w:rPr>
                <w:b/>
              </w:rPr>
            </w:pPr>
            <w:r w:rsidRPr="00CB5541">
              <w:rPr>
                <w:b/>
              </w:rPr>
              <w:lastRenderedPageBreak/>
              <w:t>Четвертая четверть (27.03.2023 – 26.05.2023)</w:t>
            </w: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341089">
            <w:pPr>
              <w:jc w:val="center"/>
            </w:pPr>
            <w:r>
              <w:t>77</w:t>
            </w:r>
          </w:p>
        </w:tc>
        <w:tc>
          <w:tcPr>
            <w:tcW w:w="855" w:type="dxa"/>
          </w:tcPr>
          <w:p w:rsidR="00CB5541" w:rsidRDefault="00CB5541" w:rsidP="00341089">
            <w:r>
              <w:t>28.03.</w:t>
            </w:r>
          </w:p>
        </w:tc>
        <w:tc>
          <w:tcPr>
            <w:tcW w:w="855" w:type="dxa"/>
          </w:tcPr>
          <w:p w:rsidR="00CB5541" w:rsidRPr="003A7AA0" w:rsidRDefault="00CB5541" w:rsidP="00341089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341089">
            <w:r w:rsidRPr="00834477">
              <w:t>В.</w:t>
            </w:r>
            <w:r>
              <w:t xml:space="preserve"> В. Маяковский. Новаторство </w:t>
            </w:r>
            <w:r w:rsidRPr="00834477">
              <w:t xml:space="preserve">Маяковского-поэта. </w:t>
            </w:r>
          </w:p>
        </w:tc>
        <w:tc>
          <w:tcPr>
            <w:tcW w:w="3122" w:type="dxa"/>
          </w:tcPr>
          <w:p w:rsidR="00CB5541" w:rsidRPr="00834477" w:rsidRDefault="00CB5541" w:rsidP="00341089">
            <w:r w:rsidRPr="00834477">
              <w:t>В. В. Маяковский. «А вы могли бы?»,  «Послу</w:t>
            </w:r>
            <w:r w:rsidRPr="00834477">
              <w:softHyphen/>
              <w:t>шайте!».   Слово о поэте.  Но</w:t>
            </w:r>
            <w:r w:rsidRPr="00834477">
              <w:softHyphen/>
              <w:t>ваторство    Маяковского-поэта. Своеобразие стиха, ритма, сло</w:t>
            </w:r>
            <w:r w:rsidRPr="00834477">
              <w:softHyphen/>
              <w:t>вотворчества.    Маяковский    о труде поэта. Углубление пред</w:t>
            </w:r>
            <w:r w:rsidRPr="00834477">
              <w:softHyphen/>
              <w:t>ставлений   о   силлабо-тониче</w:t>
            </w:r>
            <w:r w:rsidRPr="00834477">
              <w:softHyphen/>
              <w:t>ской   и   тонической   системах стихосложения.  Стихотворения в актёрском исполнении</w:t>
            </w:r>
          </w:p>
        </w:tc>
        <w:tc>
          <w:tcPr>
            <w:tcW w:w="4976" w:type="dxa"/>
            <w:gridSpan w:val="3"/>
          </w:tcPr>
          <w:p w:rsidR="00CB5541" w:rsidRPr="00FA3B70" w:rsidRDefault="00CB5541" w:rsidP="00341089">
            <w:r w:rsidRPr="00FA3B70">
              <w:t>Конспектирование лекции учителя о В. В. Маяков</w:t>
            </w:r>
            <w:r w:rsidRPr="00FA3B70">
              <w:softHyphen/>
              <w:t>ском. Сообщение о биографии и творчестве поэта. Подбор и обобщение дополнительного материала о биографии и творчестве В. В. Маяковского. Вырази</w:t>
            </w:r>
            <w:r w:rsidRPr="00FA3B70">
              <w:softHyphen/>
              <w:t>тельное чтение стихотворений (в том числе наизусть). Устное рецензирование выразительного чтения одно</w:t>
            </w:r>
            <w:r w:rsidRPr="00FA3B70">
              <w:softHyphen/>
              <w:t>классников, испол</w:t>
            </w:r>
            <w:r>
              <w:t>нения актёров (см. задания фоно</w:t>
            </w:r>
            <w:r w:rsidRPr="00FA3B70">
              <w:t>хрестоматии). Устный или письменный ответ на вопрос (с использованием цитирования). Участие в коллектив</w:t>
            </w:r>
            <w:r w:rsidRPr="00FA3B70">
              <w:softHyphen/>
              <w:t>ном диалоге.  Характеристика ритмико-метрических особенностей стихотворений, представляющих тони</w:t>
            </w:r>
            <w:r w:rsidRPr="00FA3B70">
              <w:softHyphen/>
              <w:t>ческую систему стихосложения. Определение видов рифм и способов рифмовки. Работа со словарём литературоведческих терминов. Поиск примеров, иллю</w:t>
            </w:r>
            <w:r w:rsidRPr="00FA3B70">
              <w:softHyphen/>
              <w:t xml:space="preserve">стрирующих понятия «рифма», «способы рифмовки». </w:t>
            </w:r>
          </w:p>
          <w:p w:rsidR="00CB5541" w:rsidRPr="00FA3B70" w:rsidRDefault="00CB5541" w:rsidP="00341089"/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341089">
            <w:pPr>
              <w:jc w:val="center"/>
            </w:pPr>
            <w:r>
              <w:t>78</w:t>
            </w:r>
          </w:p>
        </w:tc>
        <w:tc>
          <w:tcPr>
            <w:tcW w:w="855" w:type="dxa"/>
          </w:tcPr>
          <w:p w:rsidR="00CB5541" w:rsidRDefault="00CB5541" w:rsidP="00341089">
            <w:r>
              <w:t>30.03.</w:t>
            </w:r>
          </w:p>
        </w:tc>
        <w:tc>
          <w:tcPr>
            <w:tcW w:w="855" w:type="dxa"/>
          </w:tcPr>
          <w:p w:rsidR="00CB5541" w:rsidRPr="003A7AA0" w:rsidRDefault="00CB5541" w:rsidP="00341089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341089">
            <w:pPr>
              <w:rPr>
                <w:bCs/>
              </w:rPr>
            </w:pPr>
            <w:r w:rsidRPr="00834477">
              <w:t xml:space="preserve">В. В. Маяковский. Самоотверженность любовного чувства. </w:t>
            </w:r>
          </w:p>
        </w:tc>
        <w:tc>
          <w:tcPr>
            <w:tcW w:w="3122" w:type="dxa"/>
          </w:tcPr>
          <w:p w:rsidR="00CB5541" w:rsidRPr="00834477" w:rsidRDefault="00CB5541" w:rsidP="00341089">
            <w:pPr>
              <w:rPr>
                <w:bCs/>
              </w:rPr>
            </w:pPr>
            <w:r w:rsidRPr="00834477">
              <w:t>В. В. Маяковский. «Люблю»    (отрывок),    «Про</w:t>
            </w:r>
            <w:r w:rsidRPr="00834477">
              <w:softHyphen/>
              <w:t>щанье».      Самоотверженность любовного чувства. Патриотизм поэта</w:t>
            </w:r>
          </w:p>
        </w:tc>
        <w:tc>
          <w:tcPr>
            <w:tcW w:w="4976" w:type="dxa"/>
            <w:gridSpan w:val="3"/>
          </w:tcPr>
          <w:p w:rsidR="00CB5541" w:rsidRPr="00FA3B70" w:rsidRDefault="00CB5541" w:rsidP="00341089">
            <w:r w:rsidRPr="00FA3B70">
              <w:t>Выразительное чтение стихотворений (в том числе наизусть). Устный или письменный ответ на вопрос (с использованием цитирования). Участие в коллек</w:t>
            </w:r>
            <w:r w:rsidRPr="00FA3B70">
              <w:softHyphen/>
              <w:t>тивном диалоге.  Характеристика  ритмико-метриче</w:t>
            </w:r>
            <w:r w:rsidRPr="00FA3B70">
              <w:softHyphen/>
              <w:t>ских особенностей стихотворений, представляющих тоническую систему стихосложения. Выявление худо</w:t>
            </w:r>
            <w:r w:rsidRPr="00FA3B70">
              <w:softHyphen/>
              <w:t>жественно значимых изобразительно-выразительных средств языка поэта (поэтический словарь, тропы, поэтический синтаксис, фоника и др.) и определение их художественной функции.</w:t>
            </w:r>
          </w:p>
          <w:p w:rsidR="00CB5541" w:rsidRPr="00FA3B70" w:rsidRDefault="00CB5541" w:rsidP="00341089">
            <w:r w:rsidRPr="00FA3B70">
              <w:rPr>
                <w:i/>
                <w:iCs/>
              </w:rPr>
              <w:t xml:space="preserve">Практическая  работа.   </w:t>
            </w:r>
          </w:p>
          <w:p w:rsidR="00CB5541" w:rsidRPr="00FA3B70" w:rsidRDefault="00CB5541" w:rsidP="00341089"/>
        </w:tc>
        <w:tc>
          <w:tcPr>
            <w:tcW w:w="2164" w:type="dxa"/>
          </w:tcPr>
          <w:p w:rsidR="00CB5541" w:rsidRPr="00DD07B3" w:rsidRDefault="00CB5541" w:rsidP="00CB5541">
            <w:pPr>
              <w:rPr>
                <w:b/>
                <w:i/>
                <w:sz w:val="28"/>
                <w:szCs w:val="28"/>
              </w:rPr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t>79</w:t>
            </w:r>
          </w:p>
        </w:tc>
        <w:tc>
          <w:tcPr>
            <w:tcW w:w="855" w:type="dxa"/>
          </w:tcPr>
          <w:p w:rsidR="00CB5541" w:rsidRDefault="00CB5541" w:rsidP="001E4A45">
            <w:r>
              <w:t>31.04.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2527E9" w:rsidRDefault="00CB5541" w:rsidP="00C52A00">
            <w:pPr>
              <w:rPr>
                <w:b/>
                <w:bCs/>
              </w:rPr>
            </w:pPr>
            <w:r w:rsidRPr="002527E9">
              <w:rPr>
                <w:b/>
              </w:rPr>
              <w:t xml:space="preserve">Контрольная работа по творчеству поэтов и </w:t>
            </w:r>
            <w:r w:rsidRPr="002527E9">
              <w:rPr>
                <w:b/>
              </w:rPr>
              <w:lastRenderedPageBreak/>
              <w:t>писателей 19-20 веков.</w:t>
            </w:r>
          </w:p>
        </w:tc>
        <w:tc>
          <w:tcPr>
            <w:tcW w:w="3122" w:type="dxa"/>
          </w:tcPr>
          <w:p w:rsidR="00CB5541" w:rsidRPr="00834477" w:rsidRDefault="00CB5541" w:rsidP="00C52A00">
            <w:pPr>
              <w:rPr>
                <w:bCs/>
              </w:rPr>
            </w:pPr>
            <w:r w:rsidRPr="00834477">
              <w:rPr>
                <w:color w:val="000000"/>
              </w:rPr>
              <w:lastRenderedPageBreak/>
              <w:t xml:space="preserve">Контрольная работа </w:t>
            </w:r>
          </w:p>
        </w:tc>
        <w:tc>
          <w:tcPr>
            <w:tcW w:w="4976" w:type="dxa"/>
            <w:gridSpan w:val="3"/>
          </w:tcPr>
          <w:p w:rsidR="00CB5541" w:rsidRPr="00FA3B70" w:rsidRDefault="00CB5541" w:rsidP="00C52A00">
            <w:r w:rsidRPr="00FA3B70">
              <w:rPr>
                <w:color w:val="000000"/>
              </w:rPr>
              <w:t xml:space="preserve">Письменные ответы на вопросы и тестирование по произведениям, включённым </w:t>
            </w:r>
            <w:proofErr w:type="gramStart"/>
            <w:r w:rsidRPr="00FA3B70">
              <w:rPr>
                <w:color w:val="000000"/>
              </w:rPr>
              <w:lastRenderedPageBreak/>
              <w:t>в</w:t>
            </w:r>
            <w:proofErr w:type="gramEnd"/>
            <w:r w:rsidRPr="00FA3B70">
              <w:rPr>
                <w:color w:val="000000"/>
              </w:rPr>
              <w:t xml:space="preserve"> </w:t>
            </w:r>
            <w:proofErr w:type="gramStart"/>
            <w:r w:rsidRPr="00FA3B70">
              <w:rPr>
                <w:color w:val="000000"/>
              </w:rPr>
              <w:t>Кодификатор</w:t>
            </w:r>
            <w:proofErr w:type="gramEnd"/>
            <w:r w:rsidRPr="00FA3B70">
              <w:rPr>
                <w:color w:val="000000"/>
              </w:rPr>
              <w:t xml:space="preserve"> элемен</w:t>
            </w:r>
            <w:r w:rsidRPr="00FA3B70">
              <w:rPr>
                <w:color w:val="000000"/>
              </w:rPr>
              <w:softHyphen/>
              <w:t xml:space="preserve">тов содержания по литературе для составления КИМ ГИА для выпускников 9 класса и КИМ ЕГЭ для </w:t>
            </w:r>
            <w:r w:rsidRPr="00FA3B70">
              <w:t>выпускников 11 класса: М. Ю. Лермонтов («Герой на</w:t>
            </w:r>
            <w:r w:rsidRPr="00FA3B70">
              <w:softHyphen/>
              <w:t>шего времени»), Н. В. Гоголь, А.П.Чехов, И.А.Бу</w:t>
            </w:r>
            <w:r w:rsidRPr="00FA3B70">
              <w:softHyphen/>
              <w:t xml:space="preserve">нин, А. А. Блок, С. А. Есенин, В. В. Маяковский. 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lastRenderedPageBreak/>
              <w:t>80</w:t>
            </w:r>
          </w:p>
        </w:tc>
        <w:tc>
          <w:tcPr>
            <w:tcW w:w="855" w:type="dxa"/>
          </w:tcPr>
          <w:p w:rsidR="00CB5541" w:rsidRDefault="00CB5541" w:rsidP="001E4A45">
            <w:r>
              <w:t>04.04.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C52A00">
            <w:r w:rsidRPr="00834477">
              <w:t>М.   А.   Булгаков. «Собачье    сердце»:    пробле</w:t>
            </w:r>
            <w:r w:rsidRPr="00834477">
              <w:softHyphen/>
              <w:t xml:space="preserve">матика   и   образы.   </w:t>
            </w:r>
          </w:p>
        </w:tc>
        <w:tc>
          <w:tcPr>
            <w:tcW w:w="3122" w:type="dxa"/>
          </w:tcPr>
          <w:p w:rsidR="00CB5541" w:rsidRPr="00834477" w:rsidRDefault="00CB5541" w:rsidP="00C52A00">
            <w:r w:rsidRPr="00834477">
              <w:t>М.   А.   Булгаков. «Собачье    сердце»:    пробле</w:t>
            </w:r>
            <w:r w:rsidRPr="00834477">
              <w:softHyphen/>
              <w:t>матика   и   образы.   Слово   о писателе.  История создания и судьба повести. Социально-философская сатира на современ</w:t>
            </w:r>
            <w:r w:rsidRPr="00834477">
              <w:softHyphen/>
              <w:t>ное  общество.   Система  обра</w:t>
            </w:r>
            <w:r w:rsidRPr="00834477">
              <w:softHyphen/>
              <w:t>зов произведения. Умственная, нравственная,   духовная   недо</w:t>
            </w:r>
            <w:r w:rsidRPr="00834477">
              <w:softHyphen/>
              <w:t>развитость — основа    живуче</w:t>
            </w:r>
            <w:r w:rsidRPr="00834477">
              <w:softHyphen/>
              <w:t>сти   «</w:t>
            </w:r>
            <w:proofErr w:type="spellStart"/>
            <w:r w:rsidRPr="00834477">
              <w:t>шариковщины</w:t>
            </w:r>
            <w:proofErr w:type="spellEnd"/>
            <w:r w:rsidRPr="00834477">
              <w:t>»,    «</w:t>
            </w:r>
            <w:proofErr w:type="spellStart"/>
            <w:r w:rsidRPr="00834477">
              <w:t>швондерства</w:t>
            </w:r>
            <w:proofErr w:type="spellEnd"/>
            <w:r w:rsidRPr="00834477">
              <w:t>». Смысл названия по</w:t>
            </w:r>
            <w:r w:rsidRPr="00834477">
              <w:softHyphen/>
              <w:t>вести</w:t>
            </w:r>
          </w:p>
        </w:tc>
        <w:tc>
          <w:tcPr>
            <w:tcW w:w="4976" w:type="dxa"/>
            <w:gridSpan w:val="3"/>
          </w:tcPr>
          <w:p w:rsidR="00CB5541" w:rsidRPr="00FA3B70" w:rsidRDefault="00CB5541" w:rsidP="00C52A00">
            <w:r w:rsidRPr="00FA3B70">
              <w:t>Конспектирование лекции учителя о М. А. Булгакове. Сообщение о биографии и творчестве М. А. Булгако</w:t>
            </w:r>
            <w:r w:rsidRPr="00FA3B70">
              <w:softHyphen/>
              <w:t>ва, истории создания повести. Подбор и обобщение дополнительного материала о биографии и творчестве М. А. Булгакова.  Выразительное чтение фрагментов повести. Устный или письменный ответ на вопрос (с использованием цитирования). Участие в коллектив</w:t>
            </w:r>
            <w:r w:rsidRPr="00FA3B70">
              <w:softHyphen/>
              <w:t>ном диалоге. Характеристика сюжета произведения, его тематики, проблематики, идейно-эмоционально</w:t>
            </w:r>
            <w:r w:rsidRPr="00FA3B70">
              <w:softHyphen/>
              <w:t>го содержания.</w:t>
            </w:r>
          </w:p>
          <w:p w:rsidR="00CB5541" w:rsidRDefault="00CB5541" w:rsidP="00C52A00">
            <w:pPr>
              <w:rPr>
                <w:i/>
                <w:iCs/>
              </w:rPr>
            </w:pPr>
            <w:r w:rsidRPr="00FA3B70">
              <w:rPr>
                <w:i/>
                <w:iCs/>
              </w:rPr>
              <w:t xml:space="preserve">Практическая работа. </w:t>
            </w:r>
            <w:r w:rsidRPr="00FA3B70">
              <w:t xml:space="preserve">Характеристика </w:t>
            </w:r>
            <w:proofErr w:type="spellStart"/>
            <w:r w:rsidRPr="00FA3B70">
              <w:t>Шарикова</w:t>
            </w:r>
            <w:proofErr w:type="spellEnd"/>
            <w:r w:rsidRPr="00FA3B70">
              <w:t xml:space="preserve"> и средств создания его образа, а также сопоставительная характеристика </w:t>
            </w:r>
            <w:proofErr w:type="spellStart"/>
            <w:r w:rsidRPr="00FA3B70">
              <w:t>Шарикова</w:t>
            </w:r>
            <w:proofErr w:type="spellEnd"/>
            <w:r w:rsidRPr="00FA3B70">
              <w:t xml:space="preserve"> и </w:t>
            </w:r>
            <w:proofErr w:type="spellStart"/>
            <w:r w:rsidRPr="00FA3B70">
              <w:t>Швондера</w:t>
            </w:r>
            <w:proofErr w:type="spellEnd"/>
            <w:r w:rsidRPr="00FA3B70">
              <w:t>. Подбор цитат на тему «Средства создания комического в повести».</w:t>
            </w:r>
            <w:r w:rsidRPr="00FA3B70">
              <w:rPr>
                <w:i/>
                <w:iCs/>
              </w:rPr>
              <w:t xml:space="preserve"> </w:t>
            </w:r>
          </w:p>
          <w:p w:rsidR="00CB5541" w:rsidRPr="00FA3B70" w:rsidRDefault="00CB5541" w:rsidP="00C52A00">
            <w:r w:rsidRPr="00FA3B70">
              <w:rPr>
                <w:i/>
                <w:iCs/>
              </w:rPr>
              <w:t xml:space="preserve">Самостоятельная работа. </w:t>
            </w:r>
            <w:r w:rsidRPr="00FA3B70">
              <w:t>Конспектирование статьи учебника о Булгакове. Выполнение заданий практи</w:t>
            </w:r>
            <w:r w:rsidRPr="00FA3B70">
              <w:softHyphen/>
              <w:t>кума «Читаем, думаем, спорим...». Письменный ответ на вопрос «Почему повесть „Собачье сердце" нап</w:t>
            </w:r>
            <w:r>
              <w:t>рав</w:t>
            </w:r>
            <w:r>
              <w:softHyphen/>
              <w:t>лена против „</w:t>
            </w:r>
            <w:proofErr w:type="spellStart"/>
            <w:r>
              <w:t>шариковщины</w:t>
            </w:r>
            <w:proofErr w:type="spellEnd"/>
            <w:r>
              <w:t>"?»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t>81</w:t>
            </w:r>
          </w:p>
        </w:tc>
        <w:tc>
          <w:tcPr>
            <w:tcW w:w="855" w:type="dxa"/>
          </w:tcPr>
          <w:p w:rsidR="00CB5541" w:rsidRDefault="00CB5541" w:rsidP="001E4A45">
            <w:r>
              <w:t>06.04.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C52A00">
            <w:r w:rsidRPr="00834477">
              <w:t>М. А. Булгаков. «Со</w:t>
            </w:r>
            <w:r w:rsidRPr="00834477">
              <w:softHyphen/>
              <w:t>бачье сердце»: поэтика по</w:t>
            </w:r>
            <w:r w:rsidRPr="00834477">
              <w:softHyphen/>
              <w:t xml:space="preserve">вести. </w:t>
            </w:r>
          </w:p>
        </w:tc>
        <w:tc>
          <w:tcPr>
            <w:tcW w:w="3122" w:type="dxa"/>
          </w:tcPr>
          <w:p w:rsidR="00CB5541" w:rsidRPr="00834477" w:rsidRDefault="00CB5541" w:rsidP="00C52A00">
            <w:r w:rsidRPr="00834477">
              <w:t>М. А. Булгаков. «Со</w:t>
            </w:r>
            <w:r w:rsidRPr="00834477">
              <w:softHyphen/>
              <w:t>бачье сердце»: поэтика по</w:t>
            </w:r>
            <w:r w:rsidRPr="00834477">
              <w:softHyphen/>
              <w:t>вести. Поэтика Булгакова-са</w:t>
            </w:r>
            <w:r w:rsidRPr="00834477">
              <w:softHyphen/>
              <w:t>тирика. Гуманистическая по</w:t>
            </w:r>
            <w:r w:rsidRPr="00834477">
              <w:softHyphen/>
              <w:t xml:space="preserve">зиция автора. Приём гротеска в повести. </w:t>
            </w:r>
            <w:r w:rsidRPr="00834477">
              <w:lastRenderedPageBreak/>
              <w:t>Развитие понятий о художественной условности, фантастике, сатире</w:t>
            </w:r>
            <w:r>
              <w:t>.</w:t>
            </w:r>
          </w:p>
          <w:p w:rsidR="00CB5541" w:rsidRPr="00834477" w:rsidRDefault="00CB5541" w:rsidP="00C52A00"/>
        </w:tc>
        <w:tc>
          <w:tcPr>
            <w:tcW w:w="4976" w:type="dxa"/>
            <w:gridSpan w:val="3"/>
          </w:tcPr>
          <w:p w:rsidR="00CB5541" w:rsidRDefault="00CB5541" w:rsidP="00C52A00">
            <w:r w:rsidRPr="00FA3B70">
              <w:lastRenderedPageBreak/>
              <w:t>Выразительное чтение фрагментов повести. Состав</w:t>
            </w:r>
            <w:r w:rsidRPr="00FA3B70">
              <w:softHyphen/>
              <w:t>ление лексических и историко-культурных коммента</w:t>
            </w:r>
            <w:r w:rsidRPr="00FA3B70">
              <w:softHyphen/>
              <w:t>риев. Соотнесение содержания повести с реалистиче</w:t>
            </w:r>
            <w:r w:rsidRPr="00FA3B70">
              <w:softHyphen/>
              <w:t xml:space="preserve">скими принципами изображения жизни и человека. Участие в коллективном диалоге. Различение </w:t>
            </w:r>
            <w:r w:rsidRPr="00FA3B70">
              <w:lastRenderedPageBreak/>
              <w:t>образов рассказчика и автора-повествователя в повести. Анализ различных форм выражения авторской позиции. Работа со словарём литературоведческих терминов. Поиск примеров, ил</w:t>
            </w:r>
            <w:r w:rsidRPr="00FA3B70">
              <w:softHyphen/>
              <w:t xml:space="preserve">люстрирующих понятия «гротеск», «художественная условность», «фантастика», «сатира». </w:t>
            </w:r>
          </w:p>
          <w:p w:rsidR="00CB5541" w:rsidRPr="00FA3B70" w:rsidRDefault="00CB5541" w:rsidP="00C52A00">
            <w:r w:rsidRPr="00FA3B70">
              <w:rPr>
                <w:i/>
                <w:iCs/>
              </w:rPr>
              <w:t xml:space="preserve">Практическая работа. </w:t>
            </w:r>
            <w:r w:rsidRPr="00FA3B70">
              <w:t>Составление цитатных та</w:t>
            </w:r>
            <w:r w:rsidRPr="00FA3B70">
              <w:softHyphen/>
              <w:t>блиц «Реальность и фантастика в повести» и «Смысл смены рассказчиков в повести».</w:t>
            </w:r>
          </w:p>
          <w:p w:rsidR="00CB5541" w:rsidRPr="00FA3B70" w:rsidRDefault="00CB5541" w:rsidP="00C52A00">
            <w:r w:rsidRPr="00FA3B70">
              <w:rPr>
                <w:i/>
                <w:iCs/>
              </w:rPr>
              <w:t xml:space="preserve">Самостоятельная работа. </w:t>
            </w:r>
            <w:r w:rsidRPr="00FA3B70">
              <w:t>Письменный ответ на один из вопросов:</w:t>
            </w:r>
          </w:p>
          <w:p w:rsidR="00CB5541" w:rsidRPr="00FA3B70" w:rsidRDefault="00CB5541" w:rsidP="00C52A00">
            <w:pPr>
              <w:rPr>
                <w:spacing w:val="-21"/>
              </w:rPr>
            </w:pPr>
            <w:r w:rsidRPr="00FA3B70">
              <w:t>Какова роль фантастических элементов в повести «Собачье сердце»?</w:t>
            </w:r>
          </w:p>
          <w:p w:rsidR="00CB5541" w:rsidRPr="00FA3B70" w:rsidRDefault="00CB5541" w:rsidP="00C52A00">
            <w:pPr>
              <w:rPr>
                <w:spacing w:val="-7"/>
              </w:rPr>
            </w:pPr>
            <w:r w:rsidRPr="00FA3B70">
              <w:t>Зачем автор прибегает в «Собачьем сердце» к сме</w:t>
            </w:r>
            <w:r w:rsidRPr="00FA3B70">
              <w:softHyphen/>
              <w:t>не рассказчиков?</w:t>
            </w:r>
          </w:p>
          <w:p w:rsidR="00CB5541" w:rsidRPr="00FA3B70" w:rsidRDefault="00CB5541" w:rsidP="00C52A00">
            <w:r w:rsidRPr="00FA3B70">
              <w:t>Подбор мате</w:t>
            </w:r>
            <w:r w:rsidRPr="00FA3B70">
              <w:softHyphen/>
              <w:t>риала и подготовка сообщения о биографии и твор</w:t>
            </w:r>
            <w:r w:rsidRPr="00FA3B70">
              <w:softHyphen/>
              <w:t>честве М. И. Цветаевой с использованием материалов практикума «Читаем, думаем, спорим...», справочной литературы и ресурсов Инт</w:t>
            </w:r>
            <w:r>
              <w:t>ернета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lastRenderedPageBreak/>
              <w:t>82</w:t>
            </w:r>
          </w:p>
        </w:tc>
        <w:tc>
          <w:tcPr>
            <w:tcW w:w="855" w:type="dxa"/>
          </w:tcPr>
          <w:p w:rsidR="00CB5541" w:rsidRDefault="00CB5541" w:rsidP="001E4A45">
            <w:r>
              <w:t>07.04.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C52A00" w:rsidRDefault="00CB5541" w:rsidP="00C52A00">
            <w:r w:rsidRPr="00C52A00">
              <w:t xml:space="preserve">М. И. Цветаева. Стихи о поэзии, о любви, о жизни и смерти. </w:t>
            </w:r>
          </w:p>
        </w:tc>
        <w:tc>
          <w:tcPr>
            <w:tcW w:w="3122" w:type="dxa"/>
          </w:tcPr>
          <w:p w:rsidR="00CB5541" w:rsidRPr="00C52A00" w:rsidRDefault="00CB5541" w:rsidP="00C52A00">
            <w:r w:rsidRPr="00C52A00">
              <w:t xml:space="preserve">М. И. Цветаева. Стихи о поэзии, о любви, о жизни и смерти: </w:t>
            </w:r>
            <w:proofErr w:type="gramStart"/>
            <w:r w:rsidRPr="00C52A00">
              <w:t>«Идёшь, на меня похожий...», «Бабуш</w:t>
            </w:r>
            <w:r w:rsidRPr="00C52A00">
              <w:softHyphen/>
              <w:t>ке», «Мне нрави</w:t>
            </w:r>
            <w:r>
              <w:t>тся, что вы больны не мной...».</w:t>
            </w:r>
            <w:proofErr w:type="gramEnd"/>
            <w:r>
              <w:t xml:space="preserve"> </w:t>
            </w:r>
            <w:r w:rsidRPr="00C52A00">
              <w:t>Слово о поэте. Особенности поэтики Цветаевой. Углубление пред</w:t>
            </w:r>
            <w:r w:rsidRPr="00C52A00">
              <w:softHyphen/>
              <w:t>ставлений о видах рифм и спо</w:t>
            </w:r>
            <w:r w:rsidRPr="00C52A00">
              <w:softHyphen/>
              <w:t>собах рифмовки. Стихотворе</w:t>
            </w:r>
            <w:r w:rsidRPr="00C52A00">
              <w:softHyphen/>
              <w:t>ния и романс на стихи поэта в актёрском исполнении</w:t>
            </w:r>
          </w:p>
        </w:tc>
        <w:tc>
          <w:tcPr>
            <w:tcW w:w="4976" w:type="dxa"/>
            <w:gridSpan w:val="3"/>
          </w:tcPr>
          <w:p w:rsidR="00CB5541" w:rsidRDefault="00CB5541" w:rsidP="00C52A00">
            <w:r w:rsidRPr="00C52A00">
              <w:t>Конспектирование лекции учителя о М. И. Цвета</w:t>
            </w:r>
            <w:r w:rsidRPr="00C52A00">
              <w:softHyphen/>
              <w:t>евой. Сообщение о биографии и творчестве поэта. Подбор и обобщение дополнительного материала о биографии и творчестве поэта. Выразительное чтение стихотворений (в том числе наизусть). Устное рецензирование выразительного чтения однокласс</w:t>
            </w:r>
            <w:r w:rsidRPr="00C52A00">
              <w:softHyphen/>
              <w:t>ников, исполнения актёров (см. задания фонохрестоматии). Устный или письменный ответ на вопрос (с использованием цитирования). Участие в кол</w:t>
            </w:r>
            <w:r w:rsidRPr="00C52A00">
              <w:softHyphen/>
              <w:t>лективном диалоге. Выявление признаков лириче</w:t>
            </w:r>
            <w:r w:rsidRPr="00C52A00">
              <w:softHyphen/>
              <w:t>ского рода в стихотворениях. Определение видов рифм и способов рифмовки, двусложных и трёх</w:t>
            </w:r>
            <w:r w:rsidRPr="00C52A00">
              <w:softHyphen/>
              <w:t xml:space="preserve">сложных </w:t>
            </w:r>
            <w:r w:rsidRPr="00C52A00">
              <w:lastRenderedPageBreak/>
              <w:t>размеров стиха. Работа со словарём лите</w:t>
            </w:r>
            <w:r w:rsidRPr="00C52A00">
              <w:softHyphen/>
              <w:t>ратуроведческих терминов. Поиск примеров, иллю</w:t>
            </w:r>
            <w:r w:rsidRPr="00C52A00">
              <w:softHyphen/>
              <w:t xml:space="preserve">стрирующих понятия «рифма», «способы рифмовки». </w:t>
            </w:r>
          </w:p>
          <w:p w:rsidR="00CB5541" w:rsidRPr="00C52A00" w:rsidRDefault="00CB5541" w:rsidP="00C52A00">
            <w:r w:rsidRPr="00C52A00">
              <w:rPr>
                <w:i/>
                <w:iCs/>
              </w:rPr>
              <w:t xml:space="preserve">Практическая работа. </w:t>
            </w:r>
            <w:r w:rsidRPr="00C52A00">
              <w:t>Выявление художественно значимых изобразительно-выразительных средств языка поэта (поэтический словарь, тропы, поэтиче</w:t>
            </w:r>
            <w:r w:rsidRPr="00C52A00">
              <w:softHyphen/>
              <w:t>ский синтаксис, фоника и др.) и определение их ху</w:t>
            </w:r>
            <w:r w:rsidRPr="00C52A00">
              <w:softHyphen/>
              <w:t>дожественной функции.</w:t>
            </w:r>
          </w:p>
          <w:p w:rsidR="00CB5541" w:rsidRPr="00C52A00" w:rsidRDefault="00CB5541" w:rsidP="00C52A00">
            <w:r w:rsidRPr="00C52A00">
              <w:rPr>
                <w:i/>
                <w:iCs/>
              </w:rPr>
              <w:t xml:space="preserve">Самостоятельная работа. </w:t>
            </w:r>
            <w:proofErr w:type="gramStart"/>
            <w:r w:rsidRPr="00C52A00">
              <w:rPr>
                <w:i/>
                <w:iCs/>
                <w:vertAlign w:val="subscript"/>
                <w:lang w:val="en-US"/>
              </w:rPr>
              <w:t>t</w:t>
            </w:r>
            <w:proofErr w:type="gramEnd"/>
            <w:r w:rsidRPr="00C52A00">
              <w:t>Конспектирование ста</w:t>
            </w:r>
            <w:r w:rsidRPr="00C52A00">
              <w:softHyphen/>
              <w:t>тьи учебника о М. И. Цветаевой. Подготовка к выра</w:t>
            </w:r>
            <w:r w:rsidRPr="00C52A00">
              <w:softHyphen/>
              <w:t xml:space="preserve">зительному чтению наизусть и письменному анализу одного из стихотворений или письменный ответ на вопрос «В чём новизна поэзии М. И. Цветаевой?». 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lastRenderedPageBreak/>
              <w:t>83</w:t>
            </w:r>
          </w:p>
        </w:tc>
        <w:tc>
          <w:tcPr>
            <w:tcW w:w="855" w:type="dxa"/>
          </w:tcPr>
          <w:p w:rsidR="00CB5541" w:rsidRDefault="00CB5541" w:rsidP="001E4A45">
            <w:r>
              <w:t>11.04.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C52A00">
            <w:r w:rsidRPr="00834477">
              <w:t>М. И. Цветаева. Стихи о поэзии и о России.</w:t>
            </w:r>
          </w:p>
          <w:p w:rsidR="00CB5541" w:rsidRPr="00834477" w:rsidRDefault="00CB5541" w:rsidP="00C52A00"/>
        </w:tc>
        <w:tc>
          <w:tcPr>
            <w:tcW w:w="3122" w:type="dxa"/>
          </w:tcPr>
          <w:p w:rsidR="00CB5541" w:rsidRPr="00834477" w:rsidRDefault="00CB5541" w:rsidP="00C52A00">
            <w:r w:rsidRPr="00834477">
              <w:t>М. И. Цветаева. Стихи о поэзии и о России: «Стихи к Блоку», «Родина», «Стихи о Москве». Образы родины и Москвы в лирике М. И. Цветаевой. Традиции и новаторство в творческих по</w:t>
            </w:r>
            <w:r w:rsidRPr="00834477">
              <w:softHyphen/>
              <w:t>исках поэта</w:t>
            </w:r>
          </w:p>
          <w:p w:rsidR="00CB5541" w:rsidRPr="00834477" w:rsidRDefault="00CB5541" w:rsidP="00C52A00"/>
        </w:tc>
        <w:tc>
          <w:tcPr>
            <w:tcW w:w="4976" w:type="dxa"/>
            <w:gridSpan w:val="3"/>
          </w:tcPr>
          <w:p w:rsidR="00CB5541" w:rsidRDefault="00CB5541" w:rsidP="00C52A00">
            <w:r w:rsidRPr="00FA3B70">
              <w:t>Выразительное чтение стихотворений (в том числе наизусть). Устное рецензирование выразительного чтения одноклассников, исполнения актёров (см. за</w:t>
            </w:r>
            <w:r w:rsidRPr="00FA3B70">
              <w:softHyphen/>
              <w:t>дания фонохрестоматии). Устный или письменный ответ на вопрос (с использованием цитирования). Участие в коллективном диалоге. Определение обще</w:t>
            </w:r>
            <w:r w:rsidRPr="00FA3B70">
              <w:softHyphen/>
              <w:t xml:space="preserve">го и индивидуального, неповторимого в литературном образе родины в творчестве поэта. </w:t>
            </w:r>
          </w:p>
          <w:p w:rsidR="00CB5541" w:rsidRDefault="00CB5541" w:rsidP="00C52A00">
            <w:r w:rsidRPr="00FA3B70">
              <w:rPr>
                <w:i/>
                <w:iCs/>
              </w:rPr>
              <w:t xml:space="preserve">Практическая работа. </w:t>
            </w:r>
            <w:r w:rsidRPr="00FA3B70">
              <w:t>Подбор цитат на тему «Образ России в лирике Цветаевой и его фольклорные истоки».</w:t>
            </w:r>
          </w:p>
          <w:p w:rsidR="00CB5541" w:rsidRDefault="00CB5541" w:rsidP="00C52A00">
            <w:r w:rsidRPr="00FA3B70">
              <w:rPr>
                <w:i/>
                <w:iCs/>
              </w:rPr>
              <w:t xml:space="preserve">Самостоятельная работа. </w:t>
            </w:r>
            <w:r w:rsidRPr="00FA3B70">
              <w:t>Подготовка к вырази</w:t>
            </w:r>
            <w:r w:rsidRPr="00FA3B70">
              <w:softHyphen/>
              <w:t>тельному чтению наизусть и письменному анализу одного из стихотворений или письменный ответ на вопрос «Что в образе России М. И. Цветаева счита</w:t>
            </w:r>
            <w:r w:rsidRPr="00FA3B70">
              <w:softHyphen/>
              <w:t xml:space="preserve">ет главным?». Подготовка сообщения о </w:t>
            </w:r>
            <w:r w:rsidRPr="00FA3B70">
              <w:lastRenderedPageBreak/>
              <w:t>биографии и творчестве А. А. Ахматовой с использованием ма</w:t>
            </w:r>
            <w:r w:rsidRPr="00FA3B70">
              <w:softHyphen/>
              <w:t xml:space="preserve">териалов практикума «Читаем, думаем, спорим...», справочной литературы и ресурсов Интернета. </w:t>
            </w:r>
          </w:p>
          <w:p w:rsidR="00CB5541" w:rsidRPr="00FA3B70" w:rsidRDefault="00CB5541" w:rsidP="00C52A00"/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lastRenderedPageBreak/>
              <w:t>84</w:t>
            </w:r>
          </w:p>
        </w:tc>
        <w:tc>
          <w:tcPr>
            <w:tcW w:w="855" w:type="dxa"/>
          </w:tcPr>
          <w:p w:rsidR="00CB5541" w:rsidRDefault="00CB5541" w:rsidP="001E4A45">
            <w:r>
              <w:t>13.04.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C52A00">
            <w:r w:rsidRPr="00834477">
              <w:rPr>
                <w:bCs/>
              </w:rPr>
              <w:t xml:space="preserve">А. А. Ахматова. </w:t>
            </w:r>
            <w:r w:rsidRPr="00834477">
              <w:t xml:space="preserve">Стихотворения о родине и  о  любви.   </w:t>
            </w:r>
          </w:p>
          <w:p w:rsidR="00CB5541" w:rsidRPr="00834477" w:rsidRDefault="00CB5541" w:rsidP="00C52A00">
            <w:pPr>
              <w:rPr>
                <w:bCs/>
              </w:rPr>
            </w:pPr>
          </w:p>
        </w:tc>
        <w:tc>
          <w:tcPr>
            <w:tcW w:w="3122" w:type="dxa"/>
          </w:tcPr>
          <w:p w:rsidR="00CB5541" w:rsidRPr="00834477" w:rsidRDefault="00CB5541" w:rsidP="00C52A00">
            <w:r w:rsidRPr="00834477">
              <w:rPr>
                <w:bCs/>
              </w:rPr>
              <w:t>А. А. Ахматова. Сти</w:t>
            </w:r>
            <w:r w:rsidRPr="00834477">
              <w:rPr>
                <w:bCs/>
              </w:rPr>
              <w:softHyphen/>
              <w:t>хи из книг «Чётки» («Стихи о Петербурге»), «Белая стая» («Молитва»), «Подорожник» («Сразу стало тихо в доме...», «Я спросила у кукушки...»), «</w:t>
            </w:r>
            <w:r w:rsidRPr="00834477">
              <w:rPr>
                <w:bCs/>
                <w:lang w:val="en-US"/>
              </w:rPr>
              <w:t>ANNO</w:t>
            </w:r>
            <w:r w:rsidRPr="00834477">
              <w:rPr>
                <w:bCs/>
              </w:rPr>
              <w:t xml:space="preserve"> </w:t>
            </w:r>
            <w:r w:rsidRPr="00834477">
              <w:rPr>
                <w:bCs/>
                <w:lang w:val="en-US"/>
              </w:rPr>
              <w:t>DOMINI</w:t>
            </w:r>
            <w:r w:rsidRPr="00834477">
              <w:rPr>
                <w:bCs/>
              </w:rPr>
              <w:t xml:space="preserve">» («Сказал, что у меня соперниц нет...», «Не с теми я, кто бросил землю...», «Что ты бродишь неприкаянный...»). </w:t>
            </w:r>
            <w:r w:rsidRPr="00834477">
              <w:t>Слово о поэте. Стихотворения о родине и о любви. Трагические   ин</w:t>
            </w:r>
            <w:r w:rsidRPr="00834477">
              <w:softHyphen/>
              <w:t>тонации   в  любовной  лирике. Стихотворения в актёрском ис</w:t>
            </w:r>
            <w:r w:rsidRPr="00834477">
              <w:softHyphen/>
              <w:t>полнении</w:t>
            </w:r>
          </w:p>
        </w:tc>
        <w:tc>
          <w:tcPr>
            <w:tcW w:w="4976" w:type="dxa"/>
            <w:gridSpan w:val="3"/>
          </w:tcPr>
          <w:p w:rsidR="00CB5541" w:rsidRDefault="00CB5541" w:rsidP="00C52A00">
            <w:r w:rsidRPr="00FA3B70">
              <w:t>Конспектирование лекции учителя об А. А. Ахмато</w:t>
            </w:r>
            <w:r w:rsidRPr="00FA3B70">
              <w:softHyphen/>
              <w:t>вой. Подбор и обобщение дополнительного матери</w:t>
            </w:r>
            <w:r w:rsidRPr="00FA3B70">
              <w:softHyphen/>
              <w:t>ала о биографии и творчестве поэта. Выразительное чтение стихотворений (в том числе наизусть). Устное рецензирование выразительного чтения одноклассни</w:t>
            </w:r>
            <w:r w:rsidRPr="00FA3B70">
              <w:softHyphen/>
              <w:t>ков, исполнения актёров (см. задания фонохрестома</w:t>
            </w:r>
            <w:r w:rsidRPr="00FA3B70">
              <w:softHyphen/>
              <w:t>тии). Устный или письменный ответ на вопрос (с ис</w:t>
            </w:r>
            <w:r w:rsidRPr="00FA3B70">
              <w:softHyphen/>
              <w:t xml:space="preserve">пользованием цитирования). </w:t>
            </w:r>
            <w:r>
              <w:t>Участие в коллективном диалоге.</w:t>
            </w:r>
          </w:p>
          <w:p w:rsidR="00CB5541" w:rsidRPr="00FA3B70" w:rsidRDefault="00CB5541" w:rsidP="00C52A00">
            <w:r w:rsidRPr="00FA3B70">
              <w:rPr>
                <w:i/>
                <w:iCs/>
              </w:rPr>
              <w:t xml:space="preserve">Практическая работа. </w:t>
            </w:r>
            <w:r w:rsidRPr="00FA3B70">
              <w:t>Выявление художественно значимых изобразительно-выразительных средств язы</w:t>
            </w:r>
            <w:r w:rsidRPr="00FA3B70">
              <w:softHyphen/>
              <w:t>ка поэта (поэтический словарь, тропы, поэтический синтаксис, фоника, поэтические интонации и др.) и определение их художественной функции в стихотво</w:t>
            </w:r>
            <w:r w:rsidRPr="00FA3B70">
              <w:softHyphen/>
              <w:t>рениях (по группам).</w:t>
            </w:r>
          </w:p>
          <w:p w:rsidR="00CB5541" w:rsidRPr="00FA3B70" w:rsidRDefault="00CB5541" w:rsidP="00C52A00">
            <w:r w:rsidRPr="00FA3B70">
              <w:rPr>
                <w:i/>
                <w:iCs/>
              </w:rPr>
              <w:t xml:space="preserve">Самостоятельная работа. </w:t>
            </w:r>
            <w:r w:rsidRPr="00FA3B70">
              <w:t>Конспектирование статьи учебника об А. А. Ахматовой. Подготовка к вырази</w:t>
            </w:r>
            <w:r w:rsidRPr="00FA3B70">
              <w:softHyphen/>
              <w:t xml:space="preserve">тельному чтению наизусть и письменному анализу одного из стихотворений или письменный ответ на </w:t>
            </w:r>
            <w:proofErr w:type="gramStart"/>
            <w:r w:rsidRPr="00FA3B70">
              <w:t>вопрос</w:t>
            </w:r>
            <w:proofErr w:type="gramEnd"/>
            <w:r w:rsidRPr="00FA3B70">
              <w:t xml:space="preserve"> «Какими средствами передаются в </w:t>
            </w:r>
            <w:r>
              <w:t>стихотво</w:t>
            </w:r>
            <w:r>
              <w:softHyphen/>
              <w:t>рениях эмоции автора?»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t>85</w:t>
            </w:r>
          </w:p>
        </w:tc>
        <w:tc>
          <w:tcPr>
            <w:tcW w:w="855" w:type="dxa"/>
          </w:tcPr>
          <w:p w:rsidR="00CB5541" w:rsidRDefault="00CB5541" w:rsidP="001E4A45">
            <w:r>
              <w:t>14.04.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A0574B">
            <w:r w:rsidRPr="00834477">
              <w:rPr>
                <w:bCs/>
              </w:rPr>
              <w:t xml:space="preserve">А. А. Ахматова. </w:t>
            </w:r>
            <w:r w:rsidRPr="00834477">
              <w:t xml:space="preserve">Стихи о поэте и поэзии. </w:t>
            </w:r>
          </w:p>
        </w:tc>
        <w:tc>
          <w:tcPr>
            <w:tcW w:w="3122" w:type="dxa"/>
          </w:tcPr>
          <w:p w:rsidR="00CB5541" w:rsidRPr="00834477" w:rsidRDefault="00CB5541" w:rsidP="00A0574B">
            <w:r w:rsidRPr="00834477">
              <w:rPr>
                <w:bCs/>
              </w:rPr>
              <w:t xml:space="preserve">А. А. Ахматова. </w:t>
            </w:r>
            <w:proofErr w:type="gramStart"/>
            <w:r w:rsidRPr="00834477">
              <w:rPr>
                <w:bCs/>
              </w:rPr>
              <w:t>Стихи из книг «Тростник» («Муза»), «Седьмая  книга»  («Пуш</w:t>
            </w:r>
            <w:r w:rsidRPr="00834477">
              <w:rPr>
                <w:bCs/>
              </w:rPr>
              <w:softHyphen/>
              <w:t>кин»), «Ветер войны» («И та, что сегодня прощается с ми</w:t>
            </w:r>
            <w:r w:rsidRPr="00834477">
              <w:rPr>
                <w:bCs/>
              </w:rPr>
              <w:softHyphen/>
              <w:t xml:space="preserve">лым...»), из поэмы </w:t>
            </w:r>
            <w:r w:rsidRPr="00834477">
              <w:rPr>
                <w:bCs/>
              </w:rPr>
              <w:lastRenderedPageBreak/>
              <w:t>«Рекви</w:t>
            </w:r>
            <w:r w:rsidRPr="00834477">
              <w:rPr>
                <w:bCs/>
              </w:rPr>
              <w:softHyphen/>
              <w:t>ем» («И упало каменное сло</w:t>
            </w:r>
            <w:r w:rsidRPr="00834477">
              <w:rPr>
                <w:bCs/>
              </w:rPr>
              <w:softHyphen/>
              <w:t>во...»).</w:t>
            </w:r>
            <w:proofErr w:type="gramEnd"/>
            <w:r w:rsidRPr="00834477">
              <w:rPr>
                <w:bCs/>
              </w:rPr>
              <w:t xml:space="preserve"> </w:t>
            </w:r>
            <w:r w:rsidRPr="00834477">
              <w:t>Стихи о поэте и поэзии. Трагические, благоговейно-тре</w:t>
            </w:r>
            <w:r w:rsidRPr="00834477">
              <w:softHyphen/>
              <w:t>петные,  мужественные инто</w:t>
            </w:r>
            <w:r w:rsidRPr="00834477">
              <w:softHyphen/>
              <w:t>нации и их причины. Особен</w:t>
            </w:r>
            <w:r w:rsidRPr="00834477">
              <w:softHyphen/>
              <w:t>ности поэтики стихотворений Ахматовой. Стихотворения    в актёрском исполнении.</w:t>
            </w:r>
          </w:p>
        </w:tc>
        <w:tc>
          <w:tcPr>
            <w:tcW w:w="4976" w:type="dxa"/>
            <w:gridSpan w:val="3"/>
          </w:tcPr>
          <w:p w:rsidR="00CB5541" w:rsidRPr="00FA3B70" w:rsidRDefault="00CB5541" w:rsidP="00A0574B">
            <w:r w:rsidRPr="00FA3B70">
              <w:lastRenderedPageBreak/>
              <w:t>Выразительное чтение стихотворений (в том числе наизусть).   Устное   рецензирование   выразительного чтения одноклассников, исполнения актёров (см. за</w:t>
            </w:r>
            <w:r w:rsidRPr="00FA3B70">
              <w:softHyphen/>
              <w:t xml:space="preserve">дания фонохрестоматии).  Устный или письменный ответ на вопрос  (с  использованием  </w:t>
            </w:r>
            <w:r w:rsidRPr="00FA3B70">
              <w:lastRenderedPageBreak/>
              <w:t xml:space="preserve">цитирования). Участие в коллективном диалоге. </w:t>
            </w:r>
            <w:r w:rsidRPr="00FA3B70">
              <w:rPr>
                <w:i/>
                <w:iCs/>
              </w:rPr>
              <w:t xml:space="preserve">Практическая  работа.   </w:t>
            </w:r>
            <w:r w:rsidRPr="00FA3B70">
              <w:t>Выявление  художественно значимых    изобразительно-выразительных    средств языка поэта  (поэтический  словарь,  тропы,  поэти</w:t>
            </w:r>
            <w:r w:rsidRPr="00FA3B70">
              <w:softHyphen/>
              <w:t>ческий синтаксис, фоника, поэтические интонации и др.) и определение их художественной функции в стихотворениях (по группам).</w:t>
            </w:r>
          </w:p>
          <w:p w:rsidR="00CB5541" w:rsidRPr="00FA3B70" w:rsidRDefault="00CB5541" w:rsidP="00A0574B">
            <w:r w:rsidRPr="00FA3B70">
              <w:rPr>
                <w:i/>
                <w:iCs/>
              </w:rPr>
              <w:t xml:space="preserve">Самостоятельная работа.  </w:t>
            </w:r>
            <w:r w:rsidRPr="00FA3B70">
              <w:t>Конспектирование ста</w:t>
            </w:r>
            <w:r w:rsidRPr="00FA3B70">
              <w:softHyphen/>
              <w:t>тьи учебника об А. А. Ахматовой. Подготовка к вы</w:t>
            </w:r>
            <w:r w:rsidRPr="00FA3B70">
              <w:softHyphen/>
              <w:t>разительному чтению наизусть и письменному ана</w:t>
            </w:r>
            <w:r w:rsidRPr="00FA3B70">
              <w:softHyphen/>
              <w:t>лизу одного из стихотворений или письменный ответ на вопрос «Как воспринимает Ахматова горе родной страны и свою собственную судьбу?». Подбор матери</w:t>
            </w:r>
            <w:r w:rsidRPr="00FA3B70">
              <w:softHyphen/>
              <w:t>ала и подготовка сообщения о биографии и творче</w:t>
            </w:r>
            <w:r w:rsidRPr="00FA3B70">
              <w:softHyphen/>
              <w:t>стве Н. А. Заболоцкого с использованием материалов практикума «Читаем, думаем, спорим...», справочной литературы и ресурсов Интернета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lastRenderedPageBreak/>
              <w:t>86</w:t>
            </w:r>
          </w:p>
        </w:tc>
        <w:tc>
          <w:tcPr>
            <w:tcW w:w="855" w:type="dxa"/>
          </w:tcPr>
          <w:p w:rsidR="00CB5541" w:rsidRDefault="00CB5541" w:rsidP="001E4A45">
            <w:r>
              <w:t>18.04.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A0574B">
            <w:pPr>
              <w:rPr>
                <w:bCs/>
              </w:rPr>
            </w:pPr>
            <w:r w:rsidRPr="00834477">
              <w:rPr>
                <w:bCs/>
              </w:rPr>
              <w:t xml:space="preserve">Н. А. Заболоцкий. </w:t>
            </w:r>
            <w:r>
              <w:t>Основные темы его лирики.</w:t>
            </w:r>
          </w:p>
        </w:tc>
        <w:tc>
          <w:tcPr>
            <w:tcW w:w="3122" w:type="dxa"/>
          </w:tcPr>
          <w:p w:rsidR="00CB5541" w:rsidRPr="00834477" w:rsidRDefault="00CB5541" w:rsidP="00A0574B">
            <w:r w:rsidRPr="00834477">
              <w:t>Н. А. Заболоцкий. Стихи о человеке и природе: «Я не ищу гармонии в приро</w:t>
            </w:r>
            <w:r w:rsidRPr="00834477">
              <w:softHyphen/>
              <w:t>де...», «Завещание». Слово о поэте. Тема гармонии с приро</w:t>
            </w:r>
            <w:r w:rsidRPr="00834477">
              <w:softHyphen/>
              <w:t>дой, её красоты и бессмертия. Стихотворения в актёрском ис</w:t>
            </w:r>
            <w:r w:rsidRPr="00834477">
              <w:softHyphen/>
              <w:t>полнении</w:t>
            </w:r>
            <w:r>
              <w:t xml:space="preserve">. </w:t>
            </w:r>
            <w:r w:rsidRPr="00834477">
              <w:t>Н. А. Заболоцкий. Тема любви и смерти в ли</w:t>
            </w:r>
            <w:r w:rsidRPr="00834477">
              <w:softHyphen/>
              <w:t>рике поэта:   «Где-то в поле возле   Магадана...»,    «Мож</w:t>
            </w:r>
            <w:r w:rsidRPr="00834477">
              <w:softHyphen/>
              <w:t>жевеловый куст», «О красоте человеческих лиц». Философ</w:t>
            </w:r>
            <w:r w:rsidRPr="00834477">
              <w:softHyphen/>
              <w:t xml:space="preserve">ская глубина обобщений поэта-мыслителя.  Стихотворения  </w:t>
            </w:r>
            <w:r w:rsidRPr="00834477">
              <w:lastRenderedPageBreak/>
              <w:t>в актёрском исполнении</w:t>
            </w:r>
          </w:p>
        </w:tc>
        <w:tc>
          <w:tcPr>
            <w:tcW w:w="4976" w:type="dxa"/>
            <w:gridSpan w:val="3"/>
          </w:tcPr>
          <w:p w:rsidR="00CB5541" w:rsidRPr="00FA3B70" w:rsidRDefault="00CB5541" w:rsidP="00A0574B">
            <w:r w:rsidRPr="00FA3B70">
              <w:lastRenderedPageBreak/>
              <w:t>Конспектирование лекции учителя о Заболоцком. Сообщение о биографии и творчестве поэта на ос</w:t>
            </w:r>
            <w:r w:rsidRPr="00FA3B70">
              <w:softHyphen/>
              <w:t>нове самостоятельного поиска материалов. Подбор и обобщение дополнительного материала о биографии и творчестве Заболоцкого. Выразительное чтение стихотворений (в том числе наизусть). Устное ре</w:t>
            </w:r>
            <w:r w:rsidRPr="00FA3B70">
              <w:softHyphen/>
              <w:t>цензирование выразительного чтения одноклассни</w:t>
            </w:r>
            <w:r w:rsidRPr="00FA3B70">
              <w:softHyphen/>
              <w:t>ков, исполнения актёров (см. задания фонохресто</w:t>
            </w:r>
            <w:r w:rsidRPr="00FA3B70">
              <w:softHyphen/>
              <w:t>матии).</w:t>
            </w:r>
          </w:p>
          <w:p w:rsidR="00CB5541" w:rsidRPr="00FA3B70" w:rsidRDefault="00CB5541" w:rsidP="00A0574B">
            <w:r w:rsidRPr="00FA3B70">
              <w:t>Устный или письменный ответ на вопрос (с исполь</w:t>
            </w:r>
            <w:r w:rsidRPr="00FA3B70">
              <w:softHyphen/>
              <w:t>зованием цитирования). Участие в коллективном диалоге.</w:t>
            </w:r>
          </w:p>
          <w:p w:rsidR="00CB5541" w:rsidRPr="00FA3B70" w:rsidRDefault="00CB5541" w:rsidP="00A0574B">
            <w:r w:rsidRPr="00FA3B70">
              <w:rPr>
                <w:i/>
                <w:iCs/>
              </w:rPr>
              <w:t xml:space="preserve">Практическая работа. </w:t>
            </w:r>
            <w:r w:rsidRPr="00FA3B70">
              <w:t>Выявление художественно значимых изобразительно-выразительных средств языка поэта (поэтический словарь, тропы, поэти</w:t>
            </w:r>
            <w:r w:rsidRPr="00FA3B70">
              <w:softHyphen/>
              <w:t xml:space="preserve">ческий </w:t>
            </w:r>
            <w:r w:rsidRPr="00FA3B70">
              <w:lastRenderedPageBreak/>
              <w:t>синтаксис, фоника, поэтические интонации и др.) и определение их художественной функции в стихотворениях (по группам).</w:t>
            </w:r>
          </w:p>
          <w:p w:rsidR="00CB5541" w:rsidRPr="00FA3B70" w:rsidRDefault="00CB5541" w:rsidP="00A0574B">
            <w:r w:rsidRPr="00CD6A3F">
              <w:rPr>
                <w:i/>
              </w:rPr>
              <w:t>Самостоятельная  работа.</w:t>
            </w:r>
            <w:r>
              <w:t xml:space="preserve"> Подготовка к </w:t>
            </w:r>
            <w:r w:rsidRPr="00FA3B70">
              <w:t>вырази</w:t>
            </w:r>
            <w:r w:rsidRPr="00FA3B70">
              <w:softHyphen/>
              <w:t>тельному  чт</w:t>
            </w:r>
            <w:r>
              <w:t xml:space="preserve">ению  наизусть  и  письменному </w:t>
            </w:r>
            <w:r w:rsidRPr="00FA3B70">
              <w:t>анали</w:t>
            </w:r>
            <w:r w:rsidRPr="00FA3B70">
              <w:softHyphen/>
              <w:t>зу одного из стихотворений о любви и смерти или письменн</w:t>
            </w:r>
            <w:r>
              <w:t xml:space="preserve">ый  ответ  на  вопрос  «В чём </w:t>
            </w:r>
            <w:r w:rsidRPr="00FA3B70">
              <w:t xml:space="preserve">Заболоцкий видит красоту человека </w:t>
            </w:r>
            <w:r>
              <w:t>и признаки истинной люб</w:t>
            </w:r>
            <w:r>
              <w:softHyphen/>
              <w:t xml:space="preserve">ви?». Подбор </w:t>
            </w:r>
            <w:r w:rsidRPr="00FA3B70">
              <w:t xml:space="preserve">материала  и   подготовка </w:t>
            </w:r>
            <w:r>
              <w:t>сообщения о биографии и творчестве  М.А.Шолохова с</w:t>
            </w:r>
            <w:r w:rsidRPr="00FA3B70">
              <w:t xml:space="preserve"> ис</w:t>
            </w:r>
            <w:r w:rsidRPr="00FA3B70">
              <w:softHyphen/>
              <w:t>пользованием материалов практикума «Читаем, ду</w:t>
            </w:r>
            <w:r w:rsidRPr="00FA3B70">
              <w:softHyphen/>
              <w:t>маем,  спорим...»,  справочной литературы и ресур</w:t>
            </w:r>
            <w:r w:rsidRPr="00FA3B70">
              <w:softHyphen/>
              <w:t>сов Интернета. Чтение рассказа «Судьба человека»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lastRenderedPageBreak/>
              <w:t>87</w:t>
            </w:r>
          </w:p>
        </w:tc>
        <w:tc>
          <w:tcPr>
            <w:tcW w:w="855" w:type="dxa"/>
          </w:tcPr>
          <w:p w:rsidR="00CB5541" w:rsidRDefault="00CB5541" w:rsidP="001E4A45">
            <w:r>
              <w:t>20.04.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A0574B">
            <w:r w:rsidRPr="00834477">
              <w:t>М. А. Шолохов. «Судьба   человека»:   пробле</w:t>
            </w:r>
            <w:r w:rsidRPr="00834477">
              <w:softHyphen/>
              <w:t xml:space="preserve">матика   и   образы.   </w:t>
            </w:r>
          </w:p>
        </w:tc>
        <w:tc>
          <w:tcPr>
            <w:tcW w:w="3122" w:type="dxa"/>
          </w:tcPr>
          <w:p w:rsidR="00CB5541" w:rsidRPr="00834477" w:rsidRDefault="00CB5541" w:rsidP="00A0574B">
            <w:r w:rsidRPr="00834477">
              <w:t>М. А. Шолохов. «Судьба   человека»: пробле</w:t>
            </w:r>
            <w:r w:rsidRPr="00834477">
              <w:softHyphen/>
              <w:t>матика и образы. Слово о писателе.   Судьба человека и судьба родины. Образ главно</w:t>
            </w:r>
            <w:r w:rsidRPr="00834477">
              <w:softHyphen/>
              <w:t>го героя — простого человека, воина и труженика. Тема воин</w:t>
            </w:r>
            <w:r w:rsidRPr="00834477">
              <w:softHyphen/>
              <w:t>ского подвига, непобедимости человека. Фрагмент рассказа в актёрском исполнении</w:t>
            </w:r>
          </w:p>
          <w:p w:rsidR="00CB5541" w:rsidRPr="00834477" w:rsidRDefault="00CB5541" w:rsidP="00A0574B"/>
        </w:tc>
        <w:tc>
          <w:tcPr>
            <w:tcW w:w="4976" w:type="dxa"/>
            <w:gridSpan w:val="3"/>
          </w:tcPr>
          <w:p w:rsidR="00CB5541" w:rsidRDefault="00CB5541" w:rsidP="00A0574B">
            <w:r w:rsidRPr="00FA3B70">
              <w:t>Конспектирование лекции учителя о Шолохове. Под</w:t>
            </w:r>
            <w:r w:rsidRPr="00FA3B70">
              <w:softHyphen/>
              <w:t>бор и обобщение дополнительного материала о био</w:t>
            </w:r>
            <w:r w:rsidRPr="00FA3B70">
              <w:softHyphen/>
              <w:t>графии и творчестве М. А. Шолохова. Выразительное чтение фрагментов рассказа. Устное рецензирование выразительного чтения одноклассников, исполнения актёров (см. задания фонохрестоматии). Составление лексических и историко-культурных комментариев. Устный или письменный ответ на вопрос (с использо</w:t>
            </w:r>
            <w:r w:rsidRPr="00FA3B70">
              <w:softHyphen/>
              <w:t>ванием цитирования). Участие в коллективном диало</w:t>
            </w:r>
            <w:r w:rsidRPr="00FA3B70">
              <w:softHyphen/>
              <w:t xml:space="preserve">ге. Характеристика сюжета произведения, его тематики, проблематики, идейно-эмоционального содержания. </w:t>
            </w:r>
          </w:p>
          <w:p w:rsidR="00CB5541" w:rsidRDefault="00CB5541" w:rsidP="00A0574B">
            <w:r w:rsidRPr="00FA3B70">
              <w:rPr>
                <w:i/>
                <w:iCs/>
              </w:rPr>
              <w:t xml:space="preserve">Практическая работа. </w:t>
            </w:r>
            <w:r w:rsidRPr="00FA3B70">
              <w:t>Характеристика героев и средств создания их образов. Сопоставительная ха</w:t>
            </w:r>
            <w:r w:rsidRPr="00FA3B70">
              <w:softHyphen/>
              <w:t xml:space="preserve">рактеристика персонажей. Подбор цитат на тему «Стойкость человека в суровых испытаниях». </w:t>
            </w:r>
          </w:p>
          <w:p w:rsidR="00CB5541" w:rsidRPr="00FA3B70" w:rsidRDefault="00CB5541" w:rsidP="00A0574B">
            <w:r w:rsidRPr="00FA3B70">
              <w:rPr>
                <w:i/>
                <w:iCs/>
              </w:rPr>
              <w:t xml:space="preserve">Самостоятельная работа. </w:t>
            </w:r>
            <w:r w:rsidRPr="00FA3B70">
              <w:lastRenderedPageBreak/>
              <w:t>Конспектирование ста</w:t>
            </w:r>
            <w:r w:rsidRPr="00FA3B70">
              <w:softHyphen/>
              <w:t>тьи учебника «Михаил Александрович Шолохов». Письменный ответ на вопрос «Почему трагическое повествование о войне не вызывает у читателя чув</w:t>
            </w:r>
            <w:r w:rsidRPr="00FA3B70">
              <w:softHyphen/>
              <w:t xml:space="preserve">ства безысходности?» (по рассказу «Судьба человека»). 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lastRenderedPageBreak/>
              <w:t>88</w:t>
            </w:r>
          </w:p>
        </w:tc>
        <w:tc>
          <w:tcPr>
            <w:tcW w:w="855" w:type="dxa"/>
          </w:tcPr>
          <w:p w:rsidR="00CB5541" w:rsidRDefault="00CB5541" w:rsidP="001E4A45">
            <w:r>
              <w:t>21.04.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A0574B">
            <w:r w:rsidRPr="00834477">
              <w:rPr>
                <w:spacing w:val="-1"/>
              </w:rPr>
              <w:t>М. А. Шолохов. «Судь</w:t>
            </w:r>
            <w:r w:rsidRPr="00834477">
              <w:rPr>
                <w:spacing w:val="-1"/>
              </w:rPr>
              <w:softHyphen/>
            </w:r>
            <w:r w:rsidRPr="00834477">
              <w:t>ба человека»: поэтика рас</w:t>
            </w:r>
            <w:r w:rsidRPr="00834477">
              <w:softHyphen/>
              <w:t xml:space="preserve">сказа. </w:t>
            </w:r>
          </w:p>
          <w:p w:rsidR="00CB5541" w:rsidRPr="00834477" w:rsidRDefault="00CB5541" w:rsidP="00A0574B"/>
        </w:tc>
        <w:tc>
          <w:tcPr>
            <w:tcW w:w="3122" w:type="dxa"/>
          </w:tcPr>
          <w:p w:rsidR="00CB5541" w:rsidRPr="00834477" w:rsidRDefault="00CB5541" w:rsidP="00A0574B">
            <w:r w:rsidRPr="00834477">
              <w:rPr>
                <w:spacing w:val="-1"/>
              </w:rPr>
              <w:t>М. А. Шолохов. «Судь</w:t>
            </w:r>
            <w:r w:rsidRPr="00834477">
              <w:rPr>
                <w:spacing w:val="-1"/>
              </w:rPr>
              <w:softHyphen/>
            </w:r>
            <w:r w:rsidRPr="00834477">
              <w:t>ба человека»: поэтика рас</w:t>
            </w:r>
            <w:r w:rsidRPr="00834477">
              <w:softHyphen/>
              <w:t>сказа. Особенности авторско</w:t>
            </w:r>
            <w:r w:rsidRPr="00834477">
              <w:softHyphen/>
              <w:t>го повествования в рассказе. Композиция рассказа, автор и рассказчик, сказовая манера повествования. Значение карти</w:t>
            </w:r>
            <w:r w:rsidRPr="00834477">
              <w:softHyphen/>
              <w:t>ны весенней природы для рас</w:t>
            </w:r>
            <w:r w:rsidRPr="00834477">
              <w:softHyphen/>
              <w:t>крытия идеи рассказа. Смысл названия рассказа. Широта ти</w:t>
            </w:r>
            <w:r w:rsidRPr="00834477">
              <w:softHyphen/>
              <w:t>пизации, особенности жанра. Реализм Шолохова в рассказе-эпопее. Углубление понятия о реалистической типизации</w:t>
            </w:r>
          </w:p>
          <w:p w:rsidR="00CB5541" w:rsidRPr="00834477" w:rsidRDefault="00CB5541" w:rsidP="00A0574B"/>
        </w:tc>
        <w:tc>
          <w:tcPr>
            <w:tcW w:w="4976" w:type="dxa"/>
            <w:gridSpan w:val="3"/>
          </w:tcPr>
          <w:p w:rsidR="00CB5541" w:rsidRDefault="00CB5541" w:rsidP="00A0574B">
            <w:r w:rsidRPr="00FA3B70">
              <w:t>Выразительное чтение фрагментов рассказа. Соот</w:t>
            </w:r>
            <w:r w:rsidRPr="00FA3B70">
              <w:softHyphen/>
              <w:t>несение содержания рассказа с реалистическими принципами изображения жизни и человека. Устный или письменный ответ на вопрос (с использованием цитирования). Участие в коллективном диалоге. Ана</w:t>
            </w:r>
            <w:r w:rsidRPr="00FA3B70">
              <w:softHyphen/>
              <w:t>лиз различных форм выражения авторской позиции. Работа со словарём литературоведческих терминов. Поиск примеров, иллюстрирующих понятия «ком</w:t>
            </w:r>
            <w:r w:rsidRPr="00FA3B70">
              <w:softHyphen/>
              <w:t xml:space="preserve">позиция», «автор», «рассказчик», «рассказ-эпопея». Обсуждение кинематографической версии рассказа. </w:t>
            </w:r>
          </w:p>
          <w:p w:rsidR="00CB5541" w:rsidRDefault="00CB5541" w:rsidP="00A0574B">
            <w:r w:rsidRPr="00FA3B70">
              <w:rPr>
                <w:i/>
                <w:iCs/>
              </w:rPr>
              <w:t xml:space="preserve">Практическая работа. </w:t>
            </w:r>
            <w:r w:rsidRPr="00FA3B70">
              <w:t>Составление цитатной таб</w:t>
            </w:r>
            <w:r w:rsidRPr="00FA3B70">
              <w:softHyphen/>
              <w:t xml:space="preserve">лицы «Образы рассказчика и автора-повествователя в рассказе „Судьба человека"». </w:t>
            </w:r>
          </w:p>
          <w:p w:rsidR="00CB5541" w:rsidRPr="00FA3B70" w:rsidRDefault="00CB5541" w:rsidP="00A0574B">
            <w:r w:rsidRPr="00FA3B70">
              <w:rPr>
                <w:i/>
                <w:iCs/>
              </w:rPr>
              <w:t xml:space="preserve">Самостоятельная работа. </w:t>
            </w:r>
            <w:r>
              <w:t>П</w:t>
            </w:r>
            <w:r w:rsidRPr="00FA3B70">
              <w:t xml:space="preserve">исьменный ответ на </w:t>
            </w:r>
            <w:proofErr w:type="gramStart"/>
            <w:r w:rsidRPr="00FA3B70">
              <w:t>вопрос</w:t>
            </w:r>
            <w:proofErr w:type="gramEnd"/>
            <w:r w:rsidRPr="00FA3B70">
              <w:t xml:space="preserve"> «Каков смысл на</w:t>
            </w:r>
            <w:r w:rsidRPr="00FA3B70">
              <w:softHyphen/>
              <w:t>звания рассказа „Судьба человека"?». Подбор мате</w:t>
            </w:r>
            <w:r w:rsidRPr="00FA3B70">
              <w:softHyphen/>
              <w:t>риала и подготовка сообщения о биографии и творче</w:t>
            </w:r>
            <w:r w:rsidRPr="00FA3B70">
              <w:softHyphen/>
              <w:t>стве Б. Л. Пастернака с использованием справочной литературы и ресурсов Интернета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t>89</w:t>
            </w:r>
          </w:p>
        </w:tc>
        <w:tc>
          <w:tcPr>
            <w:tcW w:w="855" w:type="dxa"/>
          </w:tcPr>
          <w:p w:rsidR="00CB5541" w:rsidRDefault="00CB5541" w:rsidP="001E4A45">
            <w:r>
              <w:t>25.04.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A0574B">
            <w:r w:rsidRPr="00834477">
              <w:t>Б. Л. Пастернак. Стихи о природе и любви.</w:t>
            </w:r>
          </w:p>
        </w:tc>
        <w:tc>
          <w:tcPr>
            <w:tcW w:w="3122" w:type="dxa"/>
          </w:tcPr>
          <w:p w:rsidR="00CB5541" w:rsidRPr="00834477" w:rsidRDefault="00CB5541" w:rsidP="00A0574B">
            <w:r w:rsidRPr="00834477">
              <w:t xml:space="preserve">Б. Л. Пастернак. Стихи о природе и любви: «Красавица моя, вся стать...», «Перемена», «Весна в лесу». Слово о поэте. Вечные темы и современность в стихах о </w:t>
            </w:r>
            <w:r w:rsidRPr="00834477">
              <w:lastRenderedPageBreak/>
              <w:t>при</w:t>
            </w:r>
            <w:r w:rsidRPr="00834477">
              <w:softHyphen/>
              <w:t>роде и любви</w:t>
            </w:r>
          </w:p>
          <w:p w:rsidR="00CB5541" w:rsidRPr="00834477" w:rsidRDefault="00CB5541" w:rsidP="00A0574B"/>
        </w:tc>
        <w:tc>
          <w:tcPr>
            <w:tcW w:w="4976" w:type="dxa"/>
            <w:gridSpan w:val="3"/>
          </w:tcPr>
          <w:p w:rsidR="00CB5541" w:rsidRDefault="00CB5541" w:rsidP="00A0574B">
            <w:r w:rsidRPr="00FA3B70">
              <w:lastRenderedPageBreak/>
              <w:t>Конспектирование лекции учителя о Б.Л.Пастер</w:t>
            </w:r>
            <w:r w:rsidRPr="00FA3B70">
              <w:softHyphen/>
              <w:t>наке. Сообщение о биографии и творчестве поэта. Подбор и обобщение дополнительного материала о биографии и творчестве Пастернака. Выразительное чтение стихотворений (в том числе наизусть). Фор</w:t>
            </w:r>
            <w:r w:rsidRPr="00FA3B70">
              <w:softHyphen/>
              <w:t xml:space="preserve">мулирование вопросов к стихотворениям. </w:t>
            </w:r>
            <w:r w:rsidRPr="00FA3B70">
              <w:lastRenderedPageBreak/>
              <w:t>Устный или письменный ответ на вопрос (с использовани</w:t>
            </w:r>
            <w:r w:rsidRPr="00FA3B70">
              <w:softHyphen/>
              <w:t xml:space="preserve">ем цитирования). Участие в коллективном диалоге. </w:t>
            </w:r>
          </w:p>
          <w:p w:rsidR="00CB5541" w:rsidRPr="00FA3B70" w:rsidRDefault="00CB5541" w:rsidP="00A0574B">
            <w:r w:rsidRPr="00FA3B70">
              <w:rPr>
                <w:i/>
                <w:iCs/>
              </w:rPr>
              <w:t xml:space="preserve">Практическая работа. </w:t>
            </w:r>
            <w:r w:rsidRPr="00FA3B70">
              <w:t>Подбор цитат на тему «Вечные темы и образы в лирике поэта». Выявление художествен</w:t>
            </w:r>
            <w:r w:rsidRPr="00FA3B70">
              <w:softHyphen/>
            </w:r>
            <w:r w:rsidRPr="00FA3B70">
              <w:rPr>
                <w:spacing w:val="-2"/>
              </w:rPr>
              <w:t>но значимых изобразительно-выразительных средств язы</w:t>
            </w:r>
            <w:r w:rsidRPr="00FA3B70">
              <w:rPr>
                <w:spacing w:val="-2"/>
              </w:rPr>
              <w:softHyphen/>
            </w:r>
            <w:r w:rsidRPr="00FA3B70">
              <w:t>ка поэта (поэтический словарь, тропы, поэтический син</w:t>
            </w:r>
            <w:r w:rsidRPr="00FA3B70">
              <w:softHyphen/>
              <w:t>таксис, фоника, поэтические интонации и др.) и опре</w:t>
            </w:r>
            <w:r w:rsidRPr="00FA3B70">
              <w:softHyphen/>
              <w:t xml:space="preserve">деление их художественной функции в стихотворениях. </w:t>
            </w:r>
            <w:r w:rsidRPr="00FA3B70">
              <w:rPr>
                <w:i/>
                <w:iCs/>
              </w:rPr>
              <w:t xml:space="preserve">Самостоятельная работа. </w:t>
            </w:r>
            <w:r w:rsidRPr="00FA3B70">
              <w:t>Конспектирование статьи учебника «Борис Леонидович Пастернак». Подготов</w:t>
            </w:r>
            <w:r w:rsidRPr="00FA3B70">
              <w:softHyphen/>
              <w:t>ка к выразительному чтению наизусть и письменно</w:t>
            </w:r>
            <w:r w:rsidRPr="00FA3B70">
              <w:softHyphen/>
              <w:t xml:space="preserve">му анализу одного из стихотворений или письменный ответ на </w:t>
            </w:r>
            <w:proofErr w:type="gramStart"/>
            <w:r w:rsidRPr="00FA3B70">
              <w:t>во</w:t>
            </w:r>
            <w:r>
              <w:t>про</w:t>
            </w:r>
            <w:r w:rsidRPr="00FA3B70">
              <w:t>с</w:t>
            </w:r>
            <w:proofErr w:type="gramEnd"/>
            <w:r w:rsidRPr="00FA3B70">
              <w:t xml:space="preserve"> «Какие вечные темы и образы связа</w:t>
            </w:r>
            <w:r w:rsidRPr="00FA3B70">
              <w:softHyphen/>
              <w:t>ны в стиха</w:t>
            </w:r>
            <w:r>
              <w:t>х Пастернака с современностью?»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lastRenderedPageBreak/>
              <w:t>90</w:t>
            </w:r>
          </w:p>
        </w:tc>
        <w:tc>
          <w:tcPr>
            <w:tcW w:w="855" w:type="dxa"/>
          </w:tcPr>
          <w:p w:rsidR="00CB5541" w:rsidRDefault="00CB5541" w:rsidP="001E4A45">
            <w:r>
              <w:t>27.04.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A0574B">
            <w:r w:rsidRPr="00834477">
              <w:t>Б. Л. Пастернак. Философская лирика поэта.</w:t>
            </w:r>
          </w:p>
          <w:p w:rsidR="00CB5541" w:rsidRPr="00834477" w:rsidRDefault="00CB5541" w:rsidP="00A0574B"/>
        </w:tc>
        <w:tc>
          <w:tcPr>
            <w:tcW w:w="3122" w:type="dxa"/>
          </w:tcPr>
          <w:p w:rsidR="00CB5541" w:rsidRPr="00834477" w:rsidRDefault="00CB5541" w:rsidP="00A0574B">
            <w:r w:rsidRPr="00834477">
              <w:t>Б. Л. Пастернак. Философская лирика поэта: «Быть знаменитым некраси</w:t>
            </w:r>
            <w:r w:rsidRPr="00834477">
              <w:softHyphen/>
              <w:t>во...», «Во всём мне хочет</w:t>
            </w:r>
            <w:r w:rsidRPr="00834477">
              <w:softHyphen/>
              <w:t>ся дойти до самой сути...». Философская глубина лирики Пастернака. Одухотворённая предметность поэзии Пастерна</w:t>
            </w:r>
            <w:r w:rsidRPr="00834477">
              <w:softHyphen/>
              <w:t>ка. Стихотворения в актёрском исполнении</w:t>
            </w:r>
          </w:p>
          <w:p w:rsidR="00CB5541" w:rsidRPr="00834477" w:rsidRDefault="00CB5541" w:rsidP="00A0574B"/>
        </w:tc>
        <w:tc>
          <w:tcPr>
            <w:tcW w:w="4976" w:type="dxa"/>
            <w:gridSpan w:val="3"/>
          </w:tcPr>
          <w:p w:rsidR="00CB5541" w:rsidRPr="00FA3B70" w:rsidRDefault="00CB5541" w:rsidP="00A0574B">
            <w:r w:rsidRPr="00FA3B70">
              <w:t>Выразительное чтение стихотворений (в том числе наизусть). Устное рецензирование выразительного чтения одноклассников, исполнения актёров (см. за</w:t>
            </w:r>
            <w:r w:rsidRPr="00FA3B70">
              <w:softHyphen/>
              <w:t>дания фонохрестоматии). Формулирование вопросов к стихотворениям. Устный или письменный ответ на вопрос (с использованием цитирования). Участие в коллективном диалоге.</w:t>
            </w:r>
          </w:p>
          <w:p w:rsidR="00CB5541" w:rsidRPr="00FA3B70" w:rsidRDefault="00CB5541" w:rsidP="00A0574B">
            <w:r w:rsidRPr="00FA3B70">
              <w:rPr>
                <w:i/>
                <w:iCs/>
              </w:rPr>
              <w:t xml:space="preserve">Практическая работа. </w:t>
            </w:r>
            <w:r w:rsidRPr="00FA3B70">
              <w:t>Подбор цитат на тему «Жи</w:t>
            </w:r>
            <w:r w:rsidRPr="00FA3B70">
              <w:softHyphen/>
              <w:t>вые предметные детали в лирике поэта». Выявление художественно значимых изобразительно-вырази</w:t>
            </w:r>
            <w:r w:rsidRPr="00FA3B70">
              <w:softHyphen/>
              <w:t>тельных средств языка поэта (поэтический словарь, тропы, поэтический синтаксис, фоника, поэтические интонации и др.) и определение их художественной функции (по группам).</w:t>
            </w:r>
          </w:p>
          <w:p w:rsidR="00CB5541" w:rsidRPr="00FA3B70" w:rsidRDefault="00CB5541" w:rsidP="00A0574B">
            <w:r w:rsidRPr="00FA3B70">
              <w:rPr>
                <w:i/>
                <w:iCs/>
              </w:rPr>
              <w:t xml:space="preserve">Самостоятельная работа. </w:t>
            </w:r>
            <w:r w:rsidRPr="00FA3B70">
              <w:t xml:space="preserve">Подготовка к </w:t>
            </w:r>
            <w:r w:rsidRPr="00FA3B70">
              <w:lastRenderedPageBreak/>
              <w:t>вырази</w:t>
            </w:r>
            <w:r w:rsidRPr="00FA3B70">
              <w:softHyphen/>
              <w:t>тельному чтению наизусть и письменному анализу одного из философских стихотворений поэта или письменный ответ на вопрос «В чём выражается, по мнению Пастернака, высшая задача искусства?» Под</w:t>
            </w:r>
            <w:r w:rsidRPr="00FA3B70">
              <w:softHyphen/>
              <w:t xml:space="preserve">бор материала и подготовка сообщения о биографии и творчестве А. Т. Твардовского с использованием материалов практикума «Читаем, думаем, спорим...», справочной </w:t>
            </w:r>
            <w:r>
              <w:t>литературы и ресурсов Интернета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lastRenderedPageBreak/>
              <w:t>91</w:t>
            </w:r>
          </w:p>
        </w:tc>
        <w:tc>
          <w:tcPr>
            <w:tcW w:w="855" w:type="dxa"/>
          </w:tcPr>
          <w:p w:rsidR="00CB5541" w:rsidRDefault="00CB5541" w:rsidP="001E4A45">
            <w:r>
              <w:t>28</w:t>
            </w:r>
            <w:r w:rsidR="002E3E2F">
              <w:t>.04</w:t>
            </w:r>
            <w:r>
              <w:t>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FB2148">
            <w:r w:rsidRPr="00834477">
              <w:rPr>
                <w:bCs/>
              </w:rPr>
              <w:t xml:space="preserve">А. Т. Твардовский. </w:t>
            </w:r>
            <w:r w:rsidRPr="00834477">
              <w:t xml:space="preserve">Раздумья о родине и о природе в лирике поэта. </w:t>
            </w:r>
          </w:p>
          <w:p w:rsidR="00CB5541" w:rsidRPr="00834477" w:rsidRDefault="00CB5541" w:rsidP="00FB2148">
            <w:pPr>
              <w:rPr>
                <w:bCs/>
              </w:rPr>
            </w:pPr>
          </w:p>
        </w:tc>
        <w:tc>
          <w:tcPr>
            <w:tcW w:w="3122" w:type="dxa"/>
          </w:tcPr>
          <w:p w:rsidR="00CB5541" w:rsidRPr="00834477" w:rsidRDefault="00CB5541" w:rsidP="00FB2148">
            <w:r w:rsidRPr="00834477">
              <w:rPr>
                <w:bCs/>
              </w:rPr>
              <w:t xml:space="preserve">А. Т. Твардовский. Стихи о родине, о природе: </w:t>
            </w:r>
            <w:proofErr w:type="gramStart"/>
            <w:r w:rsidRPr="00834477">
              <w:rPr>
                <w:bCs/>
              </w:rPr>
              <w:t>«Урожай», «Весенние строч</w:t>
            </w:r>
            <w:r w:rsidRPr="00834477">
              <w:rPr>
                <w:bCs/>
              </w:rPr>
              <w:softHyphen/>
              <w:t>ки», «О сущем» и другие стихотворения.</w:t>
            </w:r>
            <w:proofErr w:type="gramEnd"/>
            <w:r w:rsidRPr="00834477">
              <w:rPr>
                <w:bCs/>
              </w:rPr>
              <w:t xml:space="preserve"> </w:t>
            </w:r>
            <w:r w:rsidRPr="00834477">
              <w:t>Слово о поэте. Раздумья о родине и о природе в лирике поэта. Интонация и стиль стихотворений</w:t>
            </w:r>
          </w:p>
          <w:p w:rsidR="00CB5541" w:rsidRPr="00834477" w:rsidRDefault="00CB5541" w:rsidP="00FB2148">
            <w:pPr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CB5541" w:rsidRDefault="00CB5541" w:rsidP="00FB2148">
            <w:r w:rsidRPr="00FA3B70">
              <w:t>Конспектирование лекции учителя о Твардовском. Сообщение о биографии и творчестве поэта. Под</w:t>
            </w:r>
            <w:r w:rsidRPr="00FA3B70">
              <w:softHyphen/>
              <w:t>бор и обобщение дополнительного материала о био</w:t>
            </w:r>
            <w:r w:rsidRPr="00FA3B70">
              <w:softHyphen/>
              <w:t>графии и творчестве Твардовского. Выразительное чтение стихотворений (в том числе наизусть). Устный или письменный ответ на вопрос (с исполь</w:t>
            </w:r>
            <w:r w:rsidRPr="00FA3B70">
              <w:softHyphen/>
              <w:t>зованием цитирования). У</w:t>
            </w:r>
            <w:r>
              <w:t>частие в коллективном диа</w:t>
            </w:r>
            <w:r>
              <w:softHyphen/>
              <w:t>логе.</w:t>
            </w:r>
          </w:p>
          <w:p w:rsidR="00CB5541" w:rsidRDefault="00CB5541" w:rsidP="00FB2148">
            <w:r w:rsidRPr="00FA3B70">
              <w:rPr>
                <w:i/>
                <w:iCs/>
              </w:rPr>
              <w:t xml:space="preserve">Практическая работа. </w:t>
            </w:r>
            <w:r w:rsidRPr="00FA3B70">
              <w:t>Подбор цитат на тему «Ав</w:t>
            </w:r>
            <w:r w:rsidRPr="00FA3B70">
              <w:softHyphen/>
              <w:t xml:space="preserve">торские интонации в стихотворениях Твардовского о родине, о природе». Устный анализ стихотворений. </w:t>
            </w:r>
          </w:p>
          <w:p w:rsidR="00CB5541" w:rsidRPr="00FA3B70" w:rsidRDefault="00CB5541" w:rsidP="00FB2148">
            <w:r w:rsidRPr="00FA3B70">
              <w:rPr>
                <w:i/>
                <w:iCs/>
              </w:rPr>
              <w:t xml:space="preserve">Самостоятельная работа. </w:t>
            </w:r>
            <w:r w:rsidRPr="00FA3B70">
              <w:t xml:space="preserve">Конспектирование статьи учебника «Александр </w:t>
            </w:r>
            <w:proofErr w:type="spellStart"/>
            <w:r w:rsidRPr="00FA3B70">
              <w:t>Трифонович</w:t>
            </w:r>
            <w:proofErr w:type="spellEnd"/>
            <w:r w:rsidRPr="00FA3B70">
              <w:t xml:space="preserve"> Твардовский». Подготовка к выразительному чтению наизусть и письменному анализу одного из стихотворений поэта или письменный ответ на вопрос «Как сочетаются в стихотворениях Твардовского сложность проблем и высокая простота слов и интонаций?»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t>92</w:t>
            </w:r>
          </w:p>
        </w:tc>
        <w:tc>
          <w:tcPr>
            <w:tcW w:w="855" w:type="dxa"/>
          </w:tcPr>
          <w:p w:rsidR="00CB5541" w:rsidRDefault="002E3E2F" w:rsidP="001E4A45">
            <w:r>
              <w:t>02.05</w:t>
            </w:r>
            <w:r w:rsidR="00CB5541">
              <w:t>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FB2148">
            <w:r w:rsidRPr="00834477">
              <w:rPr>
                <w:bCs/>
              </w:rPr>
              <w:t xml:space="preserve">А. Т. Твардовский. </w:t>
            </w:r>
            <w:r w:rsidRPr="00834477">
              <w:t xml:space="preserve">Проблемы и интонации стихов о войне. </w:t>
            </w:r>
          </w:p>
          <w:p w:rsidR="00CB5541" w:rsidRPr="00834477" w:rsidRDefault="00CB5541" w:rsidP="00FB2148">
            <w:pPr>
              <w:rPr>
                <w:bCs/>
              </w:rPr>
            </w:pPr>
          </w:p>
        </w:tc>
        <w:tc>
          <w:tcPr>
            <w:tcW w:w="3122" w:type="dxa"/>
          </w:tcPr>
          <w:p w:rsidR="00CB5541" w:rsidRPr="00834477" w:rsidRDefault="00CB5541" w:rsidP="00FB2148">
            <w:r w:rsidRPr="00834477">
              <w:rPr>
                <w:bCs/>
              </w:rPr>
              <w:t xml:space="preserve">А. Т. Твардовский. Стихи поэта-воина: «Я убит </w:t>
            </w:r>
            <w:proofErr w:type="gramStart"/>
            <w:r w:rsidRPr="00834477">
              <w:rPr>
                <w:bCs/>
              </w:rPr>
              <w:t>подо</w:t>
            </w:r>
            <w:proofErr w:type="gramEnd"/>
            <w:r w:rsidRPr="00834477">
              <w:rPr>
                <w:bCs/>
              </w:rPr>
              <w:t xml:space="preserve"> Ржевом...», «Я знаю, никакой моей вины...». </w:t>
            </w:r>
            <w:r w:rsidRPr="00834477">
              <w:t>Об</w:t>
            </w:r>
            <w:r w:rsidRPr="00834477">
              <w:softHyphen/>
              <w:t xml:space="preserve">раз воина в стихотворении. </w:t>
            </w:r>
            <w:r w:rsidRPr="00834477">
              <w:lastRenderedPageBreak/>
              <w:t>Особенности восприятия ми</w:t>
            </w:r>
            <w:r w:rsidRPr="00834477">
              <w:softHyphen/>
              <w:t>ра лирическим «я». Проблемы и интонации стихов о войне. Стихотворение в актёрском ис</w:t>
            </w:r>
            <w:r w:rsidRPr="00834477">
              <w:softHyphen/>
              <w:t>полнении</w:t>
            </w:r>
          </w:p>
          <w:p w:rsidR="00CB5541" w:rsidRPr="00834477" w:rsidRDefault="00CB5541" w:rsidP="00FB2148">
            <w:pPr>
              <w:rPr>
                <w:bCs/>
              </w:rPr>
            </w:pPr>
          </w:p>
        </w:tc>
        <w:tc>
          <w:tcPr>
            <w:tcW w:w="4976" w:type="dxa"/>
            <w:gridSpan w:val="3"/>
          </w:tcPr>
          <w:p w:rsidR="00CB5541" w:rsidRDefault="00CB5541" w:rsidP="00FB2148">
            <w:r w:rsidRPr="00FA3B70">
              <w:lastRenderedPageBreak/>
              <w:t>Выразительное чтение стихотворения (в том числе наизусть). Устное рецензирование выразительного чтения одноклассников, исполнения актёров (см. за</w:t>
            </w:r>
            <w:r w:rsidRPr="00FA3B70">
              <w:softHyphen/>
              <w:t xml:space="preserve">дания фонохрестоматии). Устный или письменный </w:t>
            </w:r>
            <w:r w:rsidRPr="00FA3B70">
              <w:lastRenderedPageBreak/>
              <w:t xml:space="preserve">ответ на вопрос (с использованием цитирования). Участие в коллективном диалоге. Анализ различных форм выражения авторской позиции. </w:t>
            </w:r>
          </w:p>
          <w:p w:rsidR="00CB5541" w:rsidRPr="00FA3B70" w:rsidRDefault="00CB5541" w:rsidP="00FB2148">
            <w:r w:rsidRPr="00FA3B70">
              <w:rPr>
                <w:i/>
                <w:iCs/>
              </w:rPr>
              <w:t xml:space="preserve">Практическая работа. </w:t>
            </w:r>
            <w:r w:rsidRPr="00FA3B70">
              <w:t>Подбор цитат на тему «Об</w:t>
            </w:r>
            <w:r w:rsidRPr="00FA3B70">
              <w:softHyphen/>
              <w:t>раз воина». Различение образов лирического героя и автора.</w:t>
            </w:r>
          </w:p>
          <w:p w:rsidR="00CB5541" w:rsidRPr="00FA3B70" w:rsidRDefault="00CB5541" w:rsidP="00FB2148">
            <w:r w:rsidRPr="00FA3B70">
              <w:rPr>
                <w:i/>
                <w:iCs/>
              </w:rPr>
              <w:t xml:space="preserve">Самостоятельная работа. </w:t>
            </w:r>
            <w:r w:rsidRPr="00FA3B70">
              <w:t>Подготовка к вырази</w:t>
            </w:r>
            <w:r w:rsidRPr="00FA3B70">
              <w:softHyphen/>
              <w:t>тельному чтению наизусть и письменному анализу одного из стихотворений поэта или письменный от</w:t>
            </w:r>
            <w:r w:rsidRPr="00FA3B70">
              <w:softHyphen/>
              <w:t>вет на вопрос «В чём видит Твардовский „обязатель</w:t>
            </w:r>
            <w:r w:rsidRPr="00FA3B70">
              <w:softHyphen/>
              <w:t xml:space="preserve">ство живых </w:t>
            </w:r>
            <w:proofErr w:type="gramStart"/>
            <w:r w:rsidRPr="00FA3B70">
              <w:t>перед</w:t>
            </w:r>
            <w:proofErr w:type="gramEnd"/>
            <w:r w:rsidRPr="00FA3B70">
              <w:t xml:space="preserve"> павшими"?». Подбор материала и подготовка сообщения о биографии и творчестве А. И. Солженицына с ис</w:t>
            </w:r>
            <w:r w:rsidRPr="00FA3B70">
              <w:softHyphen/>
              <w:t>пользованием справочной литературы и ресурсов Ин</w:t>
            </w:r>
            <w:r w:rsidRPr="00FA3B70">
              <w:softHyphen/>
              <w:t xml:space="preserve">тернета. Чтение рассказа «Матрёнин двор». 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lastRenderedPageBreak/>
              <w:t>93</w:t>
            </w:r>
          </w:p>
        </w:tc>
        <w:tc>
          <w:tcPr>
            <w:tcW w:w="855" w:type="dxa"/>
          </w:tcPr>
          <w:p w:rsidR="00CB5541" w:rsidRDefault="002E3E2F" w:rsidP="001E4A45">
            <w:r>
              <w:t>04</w:t>
            </w:r>
            <w:r w:rsidR="00CB5541">
              <w:t>.05.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FB2148">
            <w:r w:rsidRPr="00834477">
              <w:t>А. И. Солженицын. «Матрёнин двор»: пробле</w:t>
            </w:r>
            <w:r w:rsidRPr="00834477">
              <w:softHyphen/>
              <w:t>матика,   образ  рассказчика.</w:t>
            </w:r>
          </w:p>
          <w:p w:rsidR="00CB5541" w:rsidRPr="00834477" w:rsidRDefault="00CB5541" w:rsidP="00FB2148"/>
        </w:tc>
        <w:tc>
          <w:tcPr>
            <w:tcW w:w="3122" w:type="dxa"/>
          </w:tcPr>
          <w:p w:rsidR="00CB5541" w:rsidRPr="00834477" w:rsidRDefault="00CB5541" w:rsidP="00FB2148">
            <w:r w:rsidRPr="00834477">
              <w:t>А. И. Солженицын. «Матрёнин двор»: пробле</w:t>
            </w:r>
            <w:r w:rsidRPr="00834477">
              <w:softHyphen/>
              <w:t>матика,   образ   рассказчика. Слово о писателе. Картины послевоенной деревни и их авторская оценка. Образ рас</w:t>
            </w:r>
            <w:r w:rsidRPr="00834477">
              <w:softHyphen/>
              <w:t>сказчика. Фрагменты рассказа в актёрском исполнении</w:t>
            </w:r>
          </w:p>
          <w:p w:rsidR="00CB5541" w:rsidRPr="00834477" w:rsidRDefault="00CB5541" w:rsidP="00FB2148"/>
        </w:tc>
        <w:tc>
          <w:tcPr>
            <w:tcW w:w="4976" w:type="dxa"/>
            <w:gridSpan w:val="3"/>
          </w:tcPr>
          <w:p w:rsidR="00CB5541" w:rsidRDefault="00CB5541" w:rsidP="00FB2148">
            <w:r w:rsidRPr="00FA3B70">
              <w:t>Конспектирование лекции учителя об А. И. Солжени</w:t>
            </w:r>
            <w:r w:rsidRPr="00FA3B70">
              <w:softHyphen/>
              <w:t>цыне. Сообщение о биографии и творчестве писате</w:t>
            </w:r>
            <w:r w:rsidRPr="00FA3B70">
              <w:softHyphen/>
              <w:t>ля, истории создания рассказа. Подбор и обобщение дополнительного материала о биографии и творчестве А. И. Солженицына. Выразительное чтение фрагмен</w:t>
            </w:r>
            <w:r w:rsidRPr="00FA3B70">
              <w:softHyphen/>
              <w:t>тов рассказа. Устное рецензирование выразительно</w:t>
            </w:r>
            <w:r w:rsidRPr="00FA3B70">
              <w:softHyphen/>
              <w:t>го чтения одноклассников, исполнения актёров (см. задания фонохрестоматии). Устный или письменный ответ на вопрос (с использованием цитирования). Участие в коллективном диалоге. Характеристика сю</w:t>
            </w:r>
            <w:r w:rsidRPr="00FA3B70">
              <w:softHyphen/>
              <w:t>жета рассказа, его тематики, проблематики, идейно-эмоционального содержания. Различение образов рассказчика и автора-повествователя. Анализ различ</w:t>
            </w:r>
            <w:r w:rsidRPr="00FA3B70">
              <w:softHyphen/>
              <w:t xml:space="preserve">ных форм выражения авторской позиции. </w:t>
            </w:r>
          </w:p>
          <w:p w:rsidR="00CB5541" w:rsidRDefault="00CB5541" w:rsidP="00FB2148">
            <w:r w:rsidRPr="00FA3B70">
              <w:rPr>
                <w:i/>
                <w:iCs/>
              </w:rPr>
              <w:t xml:space="preserve">Практическая работа. </w:t>
            </w:r>
            <w:r w:rsidRPr="00FA3B70">
              <w:t xml:space="preserve">Составление цитатной </w:t>
            </w:r>
            <w:r w:rsidRPr="00FA3B70">
              <w:lastRenderedPageBreak/>
              <w:t>таб</w:t>
            </w:r>
            <w:r w:rsidRPr="00FA3B70">
              <w:softHyphen/>
              <w:t>лицы «Чувства рассказчика». Подбор цитат на тему «Художественное пространство рассказа».</w:t>
            </w:r>
          </w:p>
          <w:p w:rsidR="00CB5541" w:rsidRPr="00FA3B70" w:rsidRDefault="00CB5541" w:rsidP="00FB2148">
            <w:r w:rsidRPr="00FA3B70">
              <w:rPr>
                <w:i/>
                <w:iCs/>
              </w:rPr>
              <w:t xml:space="preserve">Самостоятельная работа. </w:t>
            </w:r>
            <w:r w:rsidRPr="00FA3B70">
              <w:t>Конспектирование статьи учебника «Александр Исаевич Солженицын». Состав</w:t>
            </w:r>
            <w:r w:rsidRPr="00FA3B70">
              <w:softHyphen/>
              <w:t>ление плана расск</w:t>
            </w:r>
            <w:r>
              <w:t xml:space="preserve">аза о жизни героев: Матрёны, </w:t>
            </w:r>
            <w:proofErr w:type="spellStart"/>
            <w:r>
              <w:t>Иг</w:t>
            </w:r>
            <w:r w:rsidRPr="00FA3B70">
              <w:t>натича</w:t>
            </w:r>
            <w:proofErr w:type="spellEnd"/>
            <w:r w:rsidRPr="00FA3B70">
              <w:t xml:space="preserve">, </w:t>
            </w:r>
            <w:proofErr w:type="spellStart"/>
            <w:r w:rsidRPr="00FA3B70">
              <w:t>Фаддея</w:t>
            </w:r>
            <w:proofErr w:type="spellEnd"/>
            <w:r w:rsidRPr="00FA3B70">
              <w:t xml:space="preserve">, жителей деревни </w:t>
            </w:r>
            <w:proofErr w:type="spellStart"/>
            <w:r w:rsidRPr="00FA3B70">
              <w:t>Тальново</w:t>
            </w:r>
            <w:proofErr w:type="spellEnd"/>
            <w:r w:rsidRPr="00FA3B70">
              <w:t xml:space="preserve"> (по груп</w:t>
            </w:r>
            <w:r w:rsidRPr="00FA3B70">
              <w:softHyphen/>
              <w:t>пам). Письменный ответ на один из вопросов:</w:t>
            </w:r>
          </w:p>
          <w:p w:rsidR="00CB5541" w:rsidRPr="00FA3B70" w:rsidRDefault="00CB5541" w:rsidP="00FB2148">
            <w:pPr>
              <w:rPr>
                <w:spacing w:val="-19"/>
              </w:rPr>
            </w:pPr>
            <w:r w:rsidRPr="00FA3B70">
              <w:t>О каких противоречиях в жизни российской дерев</w:t>
            </w:r>
            <w:r w:rsidRPr="00FA3B70">
              <w:softHyphen/>
              <w:t>ни повествует рассказ «Матрёнин двор»?</w:t>
            </w:r>
          </w:p>
          <w:p w:rsidR="00CB5541" w:rsidRPr="00EC0A2C" w:rsidRDefault="00CB5541" w:rsidP="00FB2148">
            <w:pPr>
              <w:rPr>
                <w:spacing w:val="-6"/>
              </w:rPr>
            </w:pPr>
            <w:r w:rsidRPr="00FA3B70">
              <w:t>Как художественное пространство рассказа «Ма</w:t>
            </w:r>
            <w:r w:rsidRPr="00FA3B70">
              <w:softHyphen/>
              <w:t>трёнин двор» связано с размышлениями автора о мире и о человеке?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lastRenderedPageBreak/>
              <w:t>94</w:t>
            </w:r>
          </w:p>
        </w:tc>
        <w:tc>
          <w:tcPr>
            <w:tcW w:w="855" w:type="dxa"/>
          </w:tcPr>
          <w:p w:rsidR="00CB5541" w:rsidRDefault="002E3E2F" w:rsidP="001E4A45">
            <w:r>
              <w:t>05</w:t>
            </w:r>
            <w:r w:rsidR="00CB5541">
              <w:t>.05.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FB2148">
            <w:r w:rsidRPr="00834477">
              <w:t>А. И. Солженицын. «Матрёнин двор»: образ Ма</w:t>
            </w:r>
            <w:r w:rsidRPr="00834477">
              <w:softHyphen/>
              <w:t xml:space="preserve">трёны, особенности жанра рассказа-притчи. </w:t>
            </w:r>
          </w:p>
          <w:p w:rsidR="00CB5541" w:rsidRPr="00834477" w:rsidRDefault="00CB5541" w:rsidP="00FB2148"/>
        </w:tc>
        <w:tc>
          <w:tcPr>
            <w:tcW w:w="3122" w:type="dxa"/>
          </w:tcPr>
          <w:p w:rsidR="00CB5541" w:rsidRPr="00834477" w:rsidRDefault="00CB5541" w:rsidP="00FB2148">
            <w:r w:rsidRPr="00834477">
              <w:t>А. И. Солженицын. «Матрёнин двор»: образ Ма</w:t>
            </w:r>
            <w:r w:rsidRPr="00834477">
              <w:softHyphen/>
              <w:t>трёны, особенности жанра рассказа-притчи. Образ пра</w:t>
            </w:r>
            <w:r w:rsidRPr="00834477">
              <w:softHyphen/>
              <w:t>ведницы в рассказе. Трагизм судьбы героини. Жизненная основа рассказа-притчи. Углу</w:t>
            </w:r>
            <w:r w:rsidRPr="00834477">
              <w:softHyphen/>
              <w:t>бление понятия о жанре притчи</w:t>
            </w:r>
          </w:p>
          <w:p w:rsidR="00CB5541" w:rsidRPr="00834477" w:rsidRDefault="00CB5541" w:rsidP="00FB2148"/>
        </w:tc>
        <w:tc>
          <w:tcPr>
            <w:tcW w:w="4976" w:type="dxa"/>
            <w:gridSpan w:val="3"/>
          </w:tcPr>
          <w:p w:rsidR="00CB5541" w:rsidRDefault="00CB5541" w:rsidP="00FB2148">
            <w:r w:rsidRPr="00FA3B70">
              <w:t>Выразительное чтение фрагментов рассказа. Состав</w:t>
            </w:r>
            <w:r w:rsidRPr="00FA3B70">
              <w:softHyphen/>
              <w:t>ление лексических и историко-культурных коммента</w:t>
            </w:r>
            <w:r w:rsidRPr="00FA3B70">
              <w:softHyphen/>
              <w:t>риев. Соотнесение содержания рассказа с реалистиче</w:t>
            </w:r>
            <w:r w:rsidRPr="00FA3B70">
              <w:softHyphen/>
              <w:t>скими принципами изображения жизни и человека. Устный или письменный ответ на вопрос (с исполь</w:t>
            </w:r>
            <w:r w:rsidRPr="00FA3B70">
              <w:softHyphen/>
              <w:t>зованием цитирования). Участие в коллективном диа</w:t>
            </w:r>
            <w:r w:rsidRPr="00FA3B70">
              <w:softHyphen/>
              <w:t>логе. Характеристика героев и средств создания их об</w:t>
            </w:r>
            <w:r w:rsidRPr="00FA3B70">
              <w:softHyphen/>
              <w:t>разов. Сопоставительная характеристика персонажей. Подбор цитат на тему «</w:t>
            </w:r>
            <w:proofErr w:type="spellStart"/>
            <w:r w:rsidRPr="00FA3B70">
              <w:t>Праведничество</w:t>
            </w:r>
            <w:proofErr w:type="spellEnd"/>
            <w:r w:rsidRPr="00FA3B70">
              <w:t xml:space="preserve"> Матрёны». Ра</w:t>
            </w:r>
            <w:r w:rsidRPr="00FA3B70">
              <w:softHyphen/>
              <w:t>бота со словарём литературоведческих терминов. Под</w:t>
            </w:r>
            <w:r w:rsidRPr="00FA3B70">
              <w:softHyphen/>
              <w:t xml:space="preserve">бор примеров, иллюстрирующих понятие «притча». </w:t>
            </w:r>
          </w:p>
          <w:p w:rsidR="00CB5541" w:rsidRPr="00FA3B70" w:rsidRDefault="00CB5541" w:rsidP="00FB2148">
            <w:r w:rsidRPr="00FA3B70">
              <w:rPr>
                <w:i/>
                <w:iCs/>
              </w:rPr>
              <w:t xml:space="preserve">Практическая работа. </w:t>
            </w:r>
            <w:r w:rsidRPr="00FA3B70">
              <w:t>Составление цитатных со</w:t>
            </w:r>
            <w:r w:rsidRPr="00FA3B70">
              <w:softHyphen/>
              <w:t xml:space="preserve">поставительных таблиц «Матрёна и другие жители деревни </w:t>
            </w:r>
            <w:proofErr w:type="spellStart"/>
            <w:r w:rsidRPr="00FA3B70">
              <w:t>Тальново</w:t>
            </w:r>
            <w:proofErr w:type="spellEnd"/>
            <w:r w:rsidRPr="00FA3B70">
              <w:t xml:space="preserve">», «Матрёна и </w:t>
            </w:r>
            <w:proofErr w:type="spellStart"/>
            <w:r w:rsidRPr="00FA3B70">
              <w:t>Игнатич</w:t>
            </w:r>
            <w:proofErr w:type="spellEnd"/>
            <w:r w:rsidRPr="00FA3B70">
              <w:t xml:space="preserve">: сходство и различие» или «Матрёна и </w:t>
            </w:r>
            <w:proofErr w:type="spellStart"/>
            <w:r w:rsidRPr="00FA3B70">
              <w:t>Фаддей</w:t>
            </w:r>
            <w:proofErr w:type="spellEnd"/>
            <w:r w:rsidRPr="00FA3B70">
              <w:t xml:space="preserve"> в общих жизнен</w:t>
            </w:r>
            <w:r w:rsidRPr="00FA3B70">
              <w:softHyphen/>
              <w:t>ных ситуациях» (по группам).</w:t>
            </w:r>
          </w:p>
          <w:p w:rsidR="00CB5541" w:rsidRPr="00FA3B70" w:rsidRDefault="00CB5541" w:rsidP="00FB2148">
            <w:r w:rsidRPr="00FA3B70">
              <w:rPr>
                <w:i/>
                <w:iCs/>
              </w:rPr>
              <w:lastRenderedPageBreak/>
              <w:t xml:space="preserve">Самостоятельная работа. </w:t>
            </w:r>
            <w:r w:rsidRPr="00FA3B70">
              <w:t>Составление таблицы «Характеристика образа Матрёны: ключевые цита</w:t>
            </w:r>
            <w:r w:rsidRPr="00FA3B70">
              <w:softHyphen/>
              <w:t xml:space="preserve">ты». Письменный ответ на вопрос «Кто из героинь русской литературы близок </w:t>
            </w:r>
            <w:r>
              <w:t xml:space="preserve">Матрёне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её</w:t>
            </w:r>
            <w:proofErr w:type="gramEnd"/>
            <w:r>
              <w:t xml:space="preserve"> </w:t>
            </w:r>
            <w:proofErr w:type="spellStart"/>
            <w:r>
              <w:t>праведничестве</w:t>
            </w:r>
            <w:proofErr w:type="spellEnd"/>
            <w:r>
              <w:t>?».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lastRenderedPageBreak/>
              <w:t>95</w:t>
            </w:r>
          </w:p>
        </w:tc>
        <w:tc>
          <w:tcPr>
            <w:tcW w:w="855" w:type="dxa"/>
          </w:tcPr>
          <w:p w:rsidR="00CB5541" w:rsidRDefault="002E3E2F" w:rsidP="001E4A45">
            <w:r>
              <w:t>11</w:t>
            </w:r>
            <w:r w:rsidR="00CB5541">
              <w:t>.05.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2527E9" w:rsidRDefault="00CB5541" w:rsidP="00F4755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527E9">
              <w:rPr>
                <w:b/>
              </w:rPr>
              <w:t>Контрольная работа по теме «Литература 20 века»</w:t>
            </w:r>
          </w:p>
        </w:tc>
        <w:tc>
          <w:tcPr>
            <w:tcW w:w="3122" w:type="dxa"/>
          </w:tcPr>
          <w:p w:rsidR="00CB5541" w:rsidRPr="00834477" w:rsidRDefault="00CB5541" w:rsidP="00FB2148">
            <w:r w:rsidRPr="00834477">
              <w:t>Контрольная работа</w:t>
            </w:r>
          </w:p>
        </w:tc>
        <w:tc>
          <w:tcPr>
            <w:tcW w:w="4976" w:type="dxa"/>
            <w:gridSpan w:val="3"/>
          </w:tcPr>
          <w:p w:rsidR="00CB5541" w:rsidRPr="00FA3B70" w:rsidRDefault="00CB5541" w:rsidP="00FB2148">
            <w:r w:rsidRPr="00FA3B70">
              <w:t>Письменные ответы на проблемные вопросы и тести</w:t>
            </w:r>
            <w:r w:rsidRPr="00FA3B70">
              <w:softHyphen/>
              <w:t xml:space="preserve">рование по произведениям прозы и поэзии </w:t>
            </w:r>
            <w:r w:rsidRPr="00FA3B70">
              <w:rPr>
                <w:lang w:val="en-US"/>
              </w:rPr>
              <w:t>XX</w:t>
            </w:r>
            <w:r w:rsidRPr="00FA3B70">
              <w:t xml:space="preserve"> </w:t>
            </w:r>
            <w:proofErr w:type="gramStart"/>
            <w:r w:rsidRPr="00FA3B70">
              <w:t>века</w:t>
            </w:r>
            <w:proofErr w:type="gramEnd"/>
            <w:r w:rsidRPr="00FA3B70">
              <w:t xml:space="preserve"> в том числе включённым в Кодификатор элементов содержания по литературе ГИА: М.И.Цветаева, А.А.Ахматова, М А Шолохов, Б. Л. Пастернак, А. Т. Твардовский, А И. Солженицын.</w:t>
            </w:r>
          </w:p>
          <w:p w:rsidR="00CB5541" w:rsidRPr="00FA3B70" w:rsidRDefault="00CB5541" w:rsidP="00FB2148">
            <w:r w:rsidRPr="00FA3B70">
              <w:t xml:space="preserve">Примерная тематика проблемных вопросов: </w:t>
            </w:r>
          </w:p>
          <w:p w:rsidR="00CB5541" w:rsidRPr="00FA3B70" w:rsidRDefault="00CB5541" w:rsidP="00FB2148">
            <w:r w:rsidRPr="00FA3B70">
              <w:t>В чём поэтическое новаторство  стиха в лирике?</w:t>
            </w:r>
          </w:p>
          <w:p w:rsidR="00CB5541" w:rsidRPr="00FA3B70" w:rsidRDefault="00CB5541" w:rsidP="00FB2148">
            <w:r w:rsidRPr="00FA3B70">
              <w:t xml:space="preserve">Как проявляется философский характер отношения к жизни в лирике Б. Л. Пастернака? </w:t>
            </w:r>
          </w:p>
          <w:p w:rsidR="00CB5541" w:rsidRPr="00FA3B70" w:rsidRDefault="00CB5541" w:rsidP="00FB2148">
            <w:r w:rsidRPr="00FA3B70">
              <w:t>В чём жизненный подвиг Андрея Соколова (по рассказу «Судьба человека»)?</w:t>
            </w:r>
          </w:p>
          <w:p w:rsidR="00CB5541" w:rsidRPr="00FA3B70" w:rsidRDefault="00CB5541" w:rsidP="00FB2148">
            <w:r w:rsidRPr="00FA3B70">
              <w:t>Как в судьбах героев рассказа «Матрёнин двор» отра</w:t>
            </w:r>
            <w:r w:rsidRPr="00FA3B70">
              <w:softHyphen/>
              <w:t>зились события истории России в послевоенное время?</w:t>
            </w:r>
          </w:p>
          <w:p w:rsidR="00CB5541" w:rsidRPr="00FA3B70" w:rsidRDefault="00CB5541" w:rsidP="00FB2148">
            <w:r w:rsidRPr="00FA3B70">
              <w:t>Каковы способы создания трагического пафоса в лирике А. А. Ахматовой и А. Т. Твардовского?</w:t>
            </w:r>
          </w:p>
          <w:p w:rsidR="00CB5541" w:rsidRPr="00FA3B70" w:rsidRDefault="00CB5541" w:rsidP="00FB2148">
            <w:r w:rsidRPr="00FA3B70">
              <w:t>Что сближает Матрёну и Андрея Соколова (по рас</w:t>
            </w:r>
            <w:r w:rsidRPr="00FA3B70">
              <w:softHyphen/>
              <w:t>сказам «Судьба человека» и «Матрёнин двор»)?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6152E2">
        <w:tc>
          <w:tcPr>
            <w:tcW w:w="15617" w:type="dxa"/>
            <w:gridSpan w:val="9"/>
          </w:tcPr>
          <w:p w:rsidR="00CB5541" w:rsidRPr="00804D53" w:rsidRDefault="00CB5541" w:rsidP="00804D53">
            <w:pPr>
              <w:jc w:val="center"/>
              <w:rPr>
                <w:b/>
              </w:rPr>
            </w:pPr>
            <w:r w:rsidRPr="00804D53">
              <w:rPr>
                <w:b/>
              </w:rPr>
              <w:t xml:space="preserve">Песни и романсы на стихи русских поэтов </w:t>
            </w:r>
            <w:r w:rsidRPr="00804D53">
              <w:rPr>
                <w:b/>
                <w:lang w:val="en-US"/>
              </w:rPr>
              <w:t>XIX</w:t>
            </w:r>
            <w:r w:rsidRPr="00804D53">
              <w:rPr>
                <w:b/>
              </w:rPr>
              <w:t xml:space="preserve"> ве</w:t>
            </w:r>
            <w:r w:rsidRPr="00804D53">
              <w:rPr>
                <w:b/>
              </w:rPr>
              <w:softHyphen/>
            </w:r>
            <w:r>
              <w:rPr>
                <w:b/>
              </w:rPr>
              <w:t>ка (1 ч)</w:t>
            </w: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t>96</w:t>
            </w:r>
          </w:p>
        </w:tc>
        <w:tc>
          <w:tcPr>
            <w:tcW w:w="855" w:type="dxa"/>
          </w:tcPr>
          <w:p w:rsidR="00CB5541" w:rsidRDefault="002E3E2F" w:rsidP="001E4A45">
            <w:r>
              <w:t>12</w:t>
            </w:r>
            <w:r w:rsidR="00CB5541">
              <w:t>.05.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834477" w:rsidRDefault="00CB5541" w:rsidP="00FB2148">
            <w:r w:rsidRPr="00834477">
              <w:t xml:space="preserve">Песни и романсы на стихи русских поэтов </w:t>
            </w:r>
            <w:r w:rsidRPr="00834477">
              <w:rPr>
                <w:lang w:val="en-US"/>
              </w:rPr>
              <w:t>XIX</w:t>
            </w:r>
            <w:r w:rsidRPr="00834477">
              <w:t xml:space="preserve"> ве</w:t>
            </w:r>
            <w:r w:rsidRPr="00834477">
              <w:softHyphen/>
              <w:t xml:space="preserve">ка. </w:t>
            </w:r>
          </w:p>
        </w:tc>
        <w:tc>
          <w:tcPr>
            <w:tcW w:w="3122" w:type="dxa"/>
          </w:tcPr>
          <w:p w:rsidR="00CB5541" w:rsidRPr="00834477" w:rsidRDefault="00CB5541" w:rsidP="00FB2148">
            <w:r w:rsidRPr="00834477">
              <w:t xml:space="preserve">Песни и романсы на стихи русских поэтов </w:t>
            </w:r>
            <w:r w:rsidRPr="00834477">
              <w:rPr>
                <w:lang w:val="en-US"/>
              </w:rPr>
              <w:t>XIX</w:t>
            </w:r>
            <w:r w:rsidRPr="00834477">
              <w:t xml:space="preserve"> ве</w:t>
            </w:r>
            <w:r w:rsidRPr="00834477">
              <w:softHyphen/>
              <w:t>ка. Романсы и песни как син</w:t>
            </w:r>
            <w:r w:rsidRPr="00834477">
              <w:softHyphen/>
              <w:t xml:space="preserve">тетический жанр, посредством словесного и музыкального искусства </w:t>
            </w:r>
            <w:r w:rsidRPr="00834477">
              <w:lastRenderedPageBreak/>
              <w:t>выражающий пере</w:t>
            </w:r>
            <w:r w:rsidRPr="00834477">
              <w:softHyphen/>
              <w:t>живания, мысли, настроения человека. Основные темы и мотивы русского романса Ро</w:t>
            </w:r>
            <w:r w:rsidRPr="00834477">
              <w:softHyphen/>
              <w:t>мансы на стихи русских поэтов в актёрском исполнении</w:t>
            </w:r>
          </w:p>
        </w:tc>
        <w:tc>
          <w:tcPr>
            <w:tcW w:w="4976" w:type="dxa"/>
            <w:gridSpan w:val="3"/>
          </w:tcPr>
          <w:p w:rsidR="00CB5541" w:rsidRPr="00FA3B70" w:rsidRDefault="00CB5541" w:rsidP="00FB2148">
            <w:r w:rsidRPr="00FA3B70">
              <w:lastRenderedPageBreak/>
              <w:t>Выразительное чтение стихотворений (в том чис</w:t>
            </w:r>
            <w:r w:rsidRPr="00FA3B70">
              <w:softHyphen/>
              <w:t xml:space="preserve">ле наизусть), прослушивание и исполнение песен и романсов. Устное рецензирование выразительного чтения одноклассников, исполнения актёров. Устный или письменный ответ на вопрос (с </w:t>
            </w:r>
            <w:r w:rsidRPr="00FA3B70">
              <w:lastRenderedPageBreak/>
              <w:t>использованием цитирования). Участие в коллективном диалоге. Со</w:t>
            </w:r>
            <w:r w:rsidRPr="00FA3B70">
              <w:softHyphen/>
              <w:t>ставление плана отзыва о песне, романсе, письмен</w:t>
            </w:r>
            <w:r w:rsidRPr="00FA3B70">
              <w:softHyphen/>
              <w:t>ный отзыв по плану. Игровые виды деятельности: конкурс на лучшее исполнение стихотворений, песен и романсов, викторина на знание текстов песен и ро</w:t>
            </w:r>
            <w:r w:rsidRPr="00FA3B70">
              <w:softHyphen/>
              <w:t xml:space="preserve">мансов, их авторов и исполнителей и др. 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804D53">
            <w:pPr>
              <w:jc w:val="center"/>
            </w:pPr>
            <w:r>
              <w:lastRenderedPageBreak/>
              <w:t>97</w:t>
            </w:r>
          </w:p>
        </w:tc>
        <w:tc>
          <w:tcPr>
            <w:tcW w:w="855" w:type="dxa"/>
          </w:tcPr>
          <w:p w:rsidR="00CB5541" w:rsidRDefault="002E3E2F" w:rsidP="00804D53">
            <w:r>
              <w:t>16</w:t>
            </w:r>
            <w:r w:rsidR="00CB5541">
              <w:t>.05.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FB2148" w:rsidRDefault="00CB5541" w:rsidP="00FB2148">
            <w:pPr>
              <w:rPr>
                <w:b/>
              </w:rPr>
            </w:pPr>
            <w:r w:rsidRPr="00FB2148">
              <w:rPr>
                <w:b/>
              </w:rPr>
              <w:t>Промежуточная аттестация</w:t>
            </w:r>
          </w:p>
        </w:tc>
        <w:tc>
          <w:tcPr>
            <w:tcW w:w="3122" w:type="dxa"/>
          </w:tcPr>
          <w:p w:rsidR="00CB5541" w:rsidRDefault="00CB5541" w:rsidP="00804D53">
            <w:r w:rsidRPr="00744A38">
              <w:t>Проверить уровень знаний.</w:t>
            </w:r>
          </w:p>
          <w:p w:rsidR="00CB5541" w:rsidRPr="00F47554" w:rsidRDefault="00CB5541" w:rsidP="00804D53">
            <w:pPr>
              <w:rPr>
                <w:b/>
              </w:rPr>
            </w:pPr>
            <w:r w:rsidRPr="00744A38">
              <w:t>Подведение итогов. Рекомендации книг для летнего чтения</w:t>
            </w:r>
          </w:p>
        </w:tc>
        <w:tc>
          <w:tcPr>
            <w:tcW w:w="4976" w:type="dxa"/>
            <w:gridSpan w:val="3"/>
          </w:tcPr>
          <w:p w:rsidR="00CB5541" w:rsidRPr="002C5276" w:rsidRDefault="00CB5541" w:rsidP="00804D5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C5276">
              <w:rPr>
                <w:iCs/>
                <w:color w:val="000000"/>
                <w:sz w:val="22"/>
                <w:szCs w:val="22"/>
              </w:rPr>
              <w:t>Контроль и самоконтроль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6152E2">
        <w:tc>
          <w:tcPr>
            <w:tcW w:w="15617" w:type="dxa"/>
            <w:gridSpan w:val="9"/>
          </w:tcPr>
          <w:p w:rsidR="00CB5541" w:rsidRPr="003A7AA0" w:rsidRDefault="00CB5541" w:rsidP="00804D53">
            <w:pPr>
              <w:jc w:val="center"/>
            </w:pPr>
            <w:r>
              <w:rPr>
                <w:b/>
                <w:color w:val="000000"/>
              </w:rPr>
              <w:t xml:space="preserve">Из зарубежной литературы  (5 </w:t>
            </w:r>
            <w:r w:rsidRPr="00281E3B">
              <w:rPr>
                <w:b/>
                <w:color w:val="000000"/>
              </w:rPr>
              <w:t>ч)</w:t>
            </w: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t>98</w:t>
            </w:r>
          </w:p>
        </w:tc>
        <w:tc>
          <w:tcPr>
            <w:tcW w:w="855" w:type="dxa"/>
          </w:tcPr>
          <w:p w:rsidR="00CB5541" w:rsidRDefault="002E3E2F" w:rsidP="001E4A45">
            <w:r>
              <w:t>18</w:t>
            </w:r>
            <w:r w:rsidR="00CB5541">
              <w:t>.05.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D203A4" w:rsidRDefault="00CB5541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Гай Валерий Катулл. Лирика.</w:t>
            </w:r>
          </w:p>
        </w:tc>
        <w:tc>
          <w:tcPr>
            <w:tcW w:w="3122" w:type="dxa"/>
          </w:tcPr>
          <w:p w:rsidR="00CB5541" w:rsidRPr="00F262C1" w:rsidRDefault="00CB5541" w:rsidP="00804D53">
            <w:r w:rsidRPr="00F262C1">
              <w:rPr>
                <w:bCs/>
                <w:shd w:val="clear" w:color="auto" w:fill="FFFFFF"/>
              </w:rPr>
              <w:t>Гай Валерий Катулл. </w:t>
            </w:r>
            <w:r w:rsidRPr="00F262C1">
              <w:rPr>
                <w:shd w:val="clear" w:color="auto" w:fill="FFFFFF"/>
              </w:rPr>
              <w:t>Слово о поэте. Стихотворения: </w:t>
            </w:r>
            <w:r w:rsidRPr="00F262C1">
              <w:rPr>
                <w:bCs/>
                <w:iCs/>
                <w:shd w:val="clear" w:color="auto" w:fill="FFFFFF"/>
              </w:rPr>
              <w:t>«Нет, ни одна средь женщин…», «Нет, не надейся приязнь заслужить иль признательность друга…».</w:t>
            </w:r>
            <w:r w:rsidRPr="00F262C1">
              <w:rPr>
                <w:shd w:val="clear" w:color="auto" w:fill="FFFFFF"/>
              </w:rPr>
              <w:t> Поэзия Катулла – противостояние жестокости и властолюбию Рима. Любовь как приобщение к безмерности природы. Щедрость души поэта и мотивы отчаянья и гнева в его стихотворениях. Лаконизм образов и напряженность чу</w:t>
            </w:r>
            <w:proofErr w:type="gramStart"/>
            <w:r w:rsidRPr="00F262C1">
              <w:rPr>
                <w:shd w:val="clear" w:color="auto" w:fill="FFFFFF"/>
              </w:rPr>
              <w:t>вств в л</w:t>
            </w:r>
            <w:proofErr w:type="gramEnd"/>
            <w:r w:rsidRPr="00F262C1">
              <w:rPr>
                <w:shd w:val="clear" w:color="auto" w:fill="FFFFFF"/>
              </w:rPr>
              <w:t>ирике поэтов античности</w:t>
            </w:r>
          </w:p>
        </w:tc>
        <w:tc>
          <w:tcPr>
            <w:tcW w:w="4976" w:type="dxa"/>
            <w:gridSpan w:val="3"/>
          </w:tcPr>
          <w:p w:rsidR="00CB5541" w:rsidRPr="00287678" w:rsidRDefault="00CB5541" w:rsidP="00804D53">
            <w:r w:rsidRPr="00287678">
              <w:t xml:space="preserve">Формирование у обучающихся </w:t>
            </w:r>
            <w:proofErr w:type="spellStart"/>
            <w:r w:rsidRPr="00287678">
              <w:t>деятельностных</w:t>
            </w:r>
            <w:proofErr w:type="spellEnd"/>
            <w:r w:rsidRPr="00287678">
              <w:t xml:space="preserve"> способностей к структурированию и систематизации </w:t>
            </w:r>
            <w:proofErr w:type="gramStart"/>
            <w:r w:rsidRPr="00287678">
              <w:t>изучаемого</w:t>
            </w:r>
            <w:proofErr w:type="gramEnd"/>
            <w:r w:rsidRPr="00287678">
              <w:t xml:space="preserve">. </w:t>
            </w:r>
            <w:r>
              <w:t xml:space="preserve">Работа над ошибками в домашнем задании, самостоятельная работа с </w:t>
            </w:r>
            <w:proofErr w:type="gramStart"/>
            <w:r>
              <w:t>литературоведческим</w:t>
            </w:r>
            <w:proofErr w:type="gramEnd"/>
            <w:r>
              <w:t xml:space="preserve"> портфолио, проект (составление сборника ученических исследований на тему «Универсально-философский смысл поэмы»), участие в коллективном диалоге, </w:t>
            </w:r>
            <w:r w:rsidRPr="00B30B06">
              <w:t>комментирование выставленных оценок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t>99</w:t>
            </w:r>
          </w:p>
        </w:tc>
        <w:tc>
          <w:tcPr>
            <w:tcW w:w="855" w:type="dxa"/>
          </w:tcPr>
          <w:p w:rsidR="00CB5541" w:rsidRDefault="002E3E2F" w:rsidP="001E4A45">
            <w:r>
              <w:t>19</w:t>
            </w:r>
            <w:r w:rsidR="00CB5541">
              <w:t>.05.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D203A4" w:rsidRDefault="00CB5541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Квинт Гораций </w:t>
            </w:r>
            <w:proofErr w:type="spellStart"/>
            <w:r>
              <w:rPr>
                <w:color w:val="000000"/>
              </w:rPr>
              <w:t>Флакк</w:t>
            </w:r>
            <w:proofErr w:type="spellEnd"/>
            <w:r>
              <w:rPr>
                <w:color w:val="000000"/>
              </w:rPr>
              <w:t xml:space="preserve"> «К Мельпомене»</w:t>
            </w:r>
          </w:p>
        </w:tc>
        <w:tc>
          <w:tcPr>
            <w:tcW w:w="3122" w:type="dxa"/>
          </w:tcPr>
          <w:p w:rsidR="00CB5541" w:rsidRDefault="00CB5541" w:rsidP="0009463C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Работа с понятием «античная лирика».</w:t>
            </w:r>
          </w:p>
          <w:p w:rsidR="00CB5541" w:rsidRDefault="00CB5541" w:rsidP="0009463C">
            <w:pPr>
              <w:rPr>
                <w:rFonts w:eastAsia="Calibri" w:cs="Times New Roman"/>
              </w:rPr>
            </w:pPr>
            <w:r w:rsidRPr="00CE6D69">
              <w:rPr>
                <w:rFonts w:eastAsia="Calibri" w:cs="Times New Roman"/>
              </w:rPr>
              <w:t xml:space="preserve">Слово о поэте. Смысловое чтение и анализ </w:t>
            </w:r>
            <w:r>
              <w:rPr>
                <w:rFonts w:eastAsia="Calibri" w:cs="Times New Roman"/>
              </w:rPr>
              <w:t xml:space="preserve">текста произведения </w:t>
            </w:r>
            <w:r w:rsidRPr="00CE6D69">
              <w:rPr>
                <w:rFonts w:cs="Times New Roman"/>
              </w:rPr>
              <w:t xml:space="preserve">с привлечением </w:t>
            </w:r>
            <w:r w:rsidRPr="00CE6D69">
              <w:rPr>
                <w:rFonts w:cs="Times New Roman"/>
              </w:rPr>
              <w:lastRenderedPageBreak/>
              <w:t>литературоведческих понятий</w:t>
            </w:r>
            <w:r w:rsidRPr="00CE6D69">
              <w:rPr>
                <w:rFonts w:eastAsia="Calibri" w:cs="Times New Roman"/>
              </w:rPr>
              <w:t>.</w:t>
            </w:r>
          </w:p>
        </w:tc>
        <w:tc>
          <w:tcPr>
            <w:tcW w:w="4976" w:type="dxa"/>
            <w:gridSpan w:val="3"/>
          </w:tcPr>
          <w:p w:rsidR="00CB5541" w:rsidRPr="00287678" w:rsidRDefault="00CB5541" w:rsidP="00804D53">
            <w:r w:rsidRPr="00287678">
              <w:lastRenderedPageBreak/>
              <w:t xml:space="preserve">Формирование у обучающихся </w:t>
            </w:r>
            <w:proofErr w:type="spellStart"/>
            <w:r w:rsidRPr="00287678">
              <w:t>деятельностных</w:t>
            </w:r>
            <w:proofErr w:type="spellEnd"/>
            <w:r w:rsidRPr="00287678">
              <w:t xml:space="preserve"> способностей к структурированию и систематизации </w:t>
            </w:r>
            <w:proofErr w:type="gramStart"/>
            <w:r w:rsidRPr="00287678">
              <w:t>изучаемого</w:t>
            </w:r>
            <w:proofErr w:type="gramEnd"/>
            <w:r w:rsidRPr="00287678">
              <w:t xml:space="preserve">. </w:t>
            </w:r>
            <w:r>
              <w:t xml:space="preserve">Групповая проектная работа (соотнесение содержания стихотворения Горация с произведениями Г.Р. Державина и </w:t>
            </w:r>
            <w:r>
              <w:lastRenderedPageBreak/>
              <w:t xml:space="preserve">А.С. Пушкина),  участие в коллективном диалоге, </w:t>
            </w:r>
            <w:r w:rsidRPr="00B30B06">
              <w:t>комментирование выставленных оценок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lastRenderedPageBreak/>
              <w:t>100</w:t>
            </w:r>
          </w:p>
        </w:tc>
        <w:tc>
          <w:tcPr>
            <w:tcW w:w="855" w:type="dxa"/>
          </w:tcPr>
          <w:p w:rsidR="00CB5541" w:rsidRDefault="002E3E2F" w:rsidP="001E4A45">
            <w:r>
              <w:t>23</w:t>
            </w:r>
            <w:r w:rsidR="00CB5541">
              <w:t>.05.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F262C1" w:rsidRDefault="00CB5541" w:rsidP="00F262C1">
            <w:r>
              <w:rPr>
                <w:color w:val="000000"/>
              </w:rPr>
              <w:t xml:space="preserve">Данте Алигьери. </w:t>
            </w:r>
            <w:r>
              <w:t xml:space="preserve">Слово о поэте. Поэма </w:t>
            </w:r>
            <w:r w:rsidRPr="009D0038">
              <w:t xml:space="preserve"> «Божественная комедия». Множественность смыслов поэмы</w:t>
            </w:r>
          </w:p>
        </w:tc>
        <w:tc>
          <w:tcPr>
            <w:tcW w:w="3122" w:type="dxa"/>
          </w:tcPr>
          <w:p w:rsidR="00CB5541" w:rsidRDefault="00CB5541" w:rsidP="00F262C1">
            <w:pPr>
              <w:rPr>
                <w:rFonts w:eastAsia="Calibri" w:cs="Times New Roman"/>
              </w:rPr>
            </w:pPr>
            <w:r w:rsidRPr="00CE6D69">
              <w:rPr>
                <w:rFonts w:eastAsia="Calibri" w:cs="Times New Roman"/>
              </w:rPr>
              <w:t xml:space="preserve">Слово о поэте. Смысловое чтение и анализ </w:t>
            </w:r>
            <w:r>
              <w:rPr>
                <w:rFonts w:eastAsia="Calibri" w:cs="Times New Roman"/>
              </w:rPr>
              <w:t>текста произведения</w:t>
            </w:r>
            <w:r w:rsidRPr="00CE6D69">
              <w:rPr>
                <w:rFonts w:cs="Times New Roman"/>
              </w:rPr>
              <w:t xml:space="preserve"> с привлечением литературоведческих понятий</w:t>
            </w:r>
            <w:r w:rsidRPr="00CE6D69">
              <w:rPr>
                <w:rFonts w:eastAsia="Calibri" w:cs="Times New Roman"/>
              </w:rPr>
              <w:t>.</w:t>
            </w:r>
          </w:p>
        </w:tc>
        <w:tc>
          <w:tcPr>
            <w:tcW w:w="4976" w:type="dxa"/>
            <w:gridSpan w:val="3"/>
          </w:tcPr>
          <w:p w:rsidR="00CB5541" w:rsidRPr="00287678" w:rsidRDefault="00CB5541" w:rsidP="00804D53">
            <w:r w:rsidRPr="00287678">
              <w:t xml:space="preserve">Формирование у обучающихся </w:t>
            </w:r>
            <w:proofErr w:type="spellStart"/>
            <w:r w:rsidRPr="00287678">
              <w:t>деятельностных</w:t>
            </w:r>
            <w:proofErr w:type="spellEnd"/>
            <w:r w:rsidRPr="00287678">
              <w:t xml:space="preserve"> способностей к структурированию и систематизации </w:t>
            </w:r>
            <w:proofErr w:type="gramStart"/>
            <w:r w:rsidRPr="00287678">
              <w:t>изучаемого</w:t>
            </w:r>
            <w:proofErr w:type="gramEnd"/>
            <w:r w:rsidRPr="00287678">
              <w:t xml:space="preserve">. </w:t>
            </w:r>
            <w:r>
              <w:t xml:space="preserve">Работа над ошибками в домашнем задании, самостоятельная работа с </w:t>
            </w:r>
            <w:proofErr w:type="gramStart"/>
            <w:r>
              <w:t>литературоведческим</w:t>
            </w:r>
            <w:proofErr w:type="gramEnd"/>
            <w:r>
              <w:t xml:space="preserve"> портфолио, проект (составление сборника ученических исследований на тему «Универсально-философский смысл поэмы»), участие в коллективном диалоге, </w:t>
            </w:r>
            <w:r w:rsidRPr="00B30B06">
              <w:t>комментирование выставленных оценок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t>101</w:t>
            </w:r>
          </w:p>
        </w:tc>
        <w:tc>
          <w:tcPr>
            <w:tcW w:w="855" w:type="dxa"/>
          </w:tcPr>
          <w:p w:rsidR="00CB5541" w:rsidRDefault="002E3E2F" w:rsidP="001E4A45">
            <w:r>
              <w:t>25</w:t>
            </w:r>
            <w:r w:rsidR="00CB5541">
              <w:t>.05.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Pr="00D203A4" w:rsidRDefault="00CB5541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Уильям Шекспир. </w:t>
            </w:r>
            <w:r>
              <w:t xml:space="preserve">Трагедия </w:t>
            </w:r>
            <w:r w:rsidRPr="009D0038">
              <w:t>«Гамлет»</w:t>
            </w:r>
          </w:p>
        </w:tc>
        <w:tc>
          <w:tcPr>
            <w:tcW w:w="3122" w:type="dxa"/>
          </w:tcPr>
          <w:p w:rsidR="00CB5541" w:rsidRDefault="00CB5541" w:rsidP="00F262C1">
            <w:pPr>
              <w:rPr>
                <w:rFonts w:eastAsia="Calibri" w:cs="Times New Roman"/>
              </w:rPr>
            </w:pPr>
            <w:r w:rsidRPr="00CE6D69">
              <w:rPr>
                <w:rFonts w:eastAsia="Calibri" w:cs="Times New Roman"/>
              </w:rPr>
              <w:t xml:space="preserve">Слово о поэте. Смысловое чтение и анализ </w:t>
            </w:r>
            <w:r>
              <w:rPr>
                <w:rFonts w:eastAsia="Calibri" w:cs="Times New Roman"/>
              </w:rPr>
              <w:t>текста произведения</w:t>
            </w:r>
            <w:r w:rsidRPr="00CE6D69">
              <w:rPr>
                <w:rFonts w:eastAsia="Calibri" w:cs="Times New Roman"/>
              </w:rPr>
              <w:t xml:space="preserve"> </w:t>
            </w:r>
            <w:r w:rsidRPr="00CE6D69">
              <w:rPr>
                <w:rFonts w:cs="Times New Roman"/>
              </w:rPr>
              <w:t>с привлечением литературоведческих понятий</w:t>
            </w:r>
            <w:r w:rsidRPr="00CE6D69">
              <w:rPr>
                <w:rFonts w:eastAsia="Calibri" w:cs="Times New Roman"/>
              </w:rPr>
              <w:t>.</w:t>
            </w:r>
          </w:p>
        </w:tc>
        <w:tc>
          <w:tcPr>
            <w:tcW w:w="4976" w:type="dxa"/>
            <w:gridSpan w:val="3"/>
          </w:tcPr>
          <w:p w:rsidR="00CB5541" w:rsidRPr="00CB46F1" w:rsidRDefault="00CB5541" w:rsidP="00804D53">
            <w:r w:rsidRPr="00615B06">
              <w:t xml:space="preserve">Формирование у обучающихся умений построения и реализации новых знаний. </w:t>
            </w:r>
            <w:r>
              <w:t xml:space="preserve">Устный рассказ о мастерстве и новаторстве У. Шекспира. Составление конспекта статьи учебника, участие в коллективном диалоге, </w:t>
            </w:r>
            <w:r w:rsidRPr="00CB46F1">
              <w:t xml:space="preserve"> комментирование выставленных оценок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  <w:tr w:rsidR="00CB5541" w:rsidRPr="0089393D" w:rsidTr="00CB5541">
        <w:tc>
          <w:tcPr>
            <w:tcW w:w="674" w:type="dxa"/>
          </w:tcPr>
          <w:p w:rsidR="00CB5541" w:rsidRDefault="00CB5541" w:rsidP="00CC09B7">
            <w:pPr>
              <w:jc w:val="center"/>
            </w:pPr>
            <w:r>
              <w:t>102</w:t>
            </w:r>
          </w:p>
        </w:tc>
        <w:tc>
          <w:tcPr>
            <w:tcW w:w="855" w:type="dxa"/>
          </w:tcPr>
          <w:p w:rsidR="00CB5541" w:rsidRDefault="002E3E2F" w:rsidP="001E4A45">
            <w:r>
              <w:t>26</w:t>
            </w:r>
            <w:r w:rsidR="00CB5541">
              <w:t>.05.</w:t>
            </w:r>
          </w:p>
        </w:tc>
        <w:tc>
          <w:tcPr>
            <w:tcW w:w="855" w:type="dxa"/>
          </w:tcPr>
          <w:p w:rsidR="00CB5541" w:rsidRPr="003A7AA0" w:rsidRDefault="00CB5541" w:rsidP="0089393D">
            <w:pPr>
              <w:jc w:val="center"/>
            </w:pPr>
          </w:p>
        </w:tc>
        <w:tc>
          <w:tcPr>
            <w:tcW w:w="2971" w:type="dxa"/>
          </w:tcPr>
          <w:p w:rsidR="00CB5541" w:rsidRDefault="00CB5541" w:rsidP="00F262C1">
            <w:r>
              <w:rPr>
                <w:color w:val="000000"/>
              </w:rPr>
              <w:t xml:space="preserve">Иоганн Вольфганг Гёте. </w:t>
            </w:r>
            <w:r>
              <w:t>Ф</w:t>
            </w:r>
            <w:r w:rsidRPr="009D0038">
              <w:t>илософская трагедия</w:t>
            </w:r>
            <w:r>
              <w:t xml:space="preserve"> для эпохи Просвещения</w:t>
            </w:r>
          </w:p>
          <w:p w:rsidR="00CB5541" w:rsidRPr="00D203A4" w:rsidRDefault="00CB5541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122" w:type="dxa"/>
          </w:tcPr>
          <w:p w:rsidR="00CB5541" w:rsidRDefault="00CB5541" w:rsidP="00804D53">
            <w:pPr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Работа с понятием «драматическая поэма» (углубление понятия).</w:t>
            </w:r>
          </w:p>
          <w:p w:rsidR="00CB5541" w:rsidRDefault="00CB5541" w:rsidP="00804D53">
            <w:pPr>
              <w:jc w:val="both"/>
              <w:rPr>
                <w:rFonts w:eastAsia="Calibri" w:cs="Times New Roman"/>
              </w:rPr>
            </w:pPr>
            <w:r w:rsidRPr="00C21B88">
              <w:rPr>
                <w:rFonts w:eastAsia="Calibri" w:cs="Times New Roman"/>
              </w:rPr>
              <w:t xml:space="preserve">Смысловое чтение и анализ текста произведения </w:t>
            </w:r>
            <w:r w:rsidRPr="00C21B88">
              <w:rPr>
                <w:rFonts w:cs="Times New Roman"/>
              </w:rPr>
              <w:t>с привлечением литературоведческих понятий</w:t>
            </w:r>
            <w:r w:rsidRPr="00C21B88">
              <w:rPr>
                <w:rFonts w:eastAsia="Calibri" w:cs="Times New Roman"/>
              </w:rPr>
              <w:t>.</w:t>
            </w:r>
          </w:p>
        </w:tc>
        <w:tc>
          <w:tcPr>
            <w:tcW w:w="4976" w:type="dxa"/>
            <w:gridSpan w:val="3"/>
          </w:tcPr>
          <w:p w:rsidR="00CB5541" w:rsidRDefault="00CB5541" w:rsidP="00804D53">
            <w:r w:rsidRPr="00E24A6E">
              <w:t xml:space="preserve">Формирование у обучающихся </w:t>
            </w:r>
            <w:proofErr w:type="spellStart"/>
            <w:r w:rsidRPr="00E24A6E">
              <w:t>деятельностных</w:t>
            </w:r>
            <w:proofErr w:type="spellEnd"/>
            <w:r w:rsidRPr="00E24A6E">
              <w:t xml:space="preserve"> способностей к структурированию и систематизации </w:t>
            </w:r>
            <w:proofErr w:type="gramStart"/>
            <w:r w:rsidRPr="00E24A6E">
              <w:t>изучаемого</w:t>
            </w:r>
            <w:proofErr w:type="gramEnd"/>
            <w:r w:rsidRPr="00E24A6E">
              <w:t xml:space="preserve">. </w:t>
            </w:r>
            <w:r>
              <w:t>Проверка выполнения домашнего задания. В</w:t>
            </w:r>
            <w:r w:rsidRPr="00D7242E">
              <w:t xml:space="preserve">ыразительное чтение с последующим рецензированием, </w:t>
            </w:r>
            <w:r>
              <w:t>групповая работа (составление лексических и историко – культурных комментариев к тексту)</w:t>
            </w:r>
            <w:r w:rsidRPr="00D7242E">
              <w:t xml:space="preserve">, </w:t>
            </w:r>
            <w:r w:rsidRPr="00E24A6E">
              <w:t xml:space="preserve">определение </w:t>
            </w:r>
            <w:r>
              <w:t>роли выразительных средств</w:t>
            </w:r>
            <w:r w:rsidRPr="00E24A6E">
              <w:t xml:space="preserve">,  </w:t>
            </w:r>
            <w:r>
              <w:t>выявление жанрово-композиционных и идейно-тематических особенностей трагедии</w:t>
            </w:r>
          </w:p>
        </w:tc>
        <w:tc>
          <w:tcPr>
            <w:tcW w:w="2164" w:type="dxa"/>
          </w:tcPr>
          <w:p w:rsidR="00CB5541" w:rsidRPr="003A7AA0" w:rsidRDefault="00CB5541" w:rsidP="0089393D">
            <w:pPr>
              <w:jc w:val="center"/>
            </w:pPr>
          </w:p>
        </w:tc>
      </w:tr>
    </w:tbl>
    <w:p w:rsidR="008D5C55" w:rsidRPr="00532DEF" w:rsidRDefault="008D5C55" w:rsidP="00F47554">
      <w:pPr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5739B9">
      <w:pPr>
        <w:rPr>
          <w:b/>
          <w:sz w:val="28"/>
          <w:szCs w:val="28"/>
        </w:rPr>
      </w:pPr>
    </w:p>
    <w:p w:rsidR="008D5C55" w:rsidRDefault="008D5C55" w:rsidP="00A16D0F">
      <w:pPr>
        <w:rPr>
          <w:b/>
          <w:sz w:val="28"/>
          <w:szCs w:val="28"/>
        </w:rPr>
      </w:pPr>
    </w:p>
    <w:sectPr w:rsidR="008D5C55" w:rsidSect="00D4590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2C67E8"/>
    <w:multiLevelType w:val="hybridMultilevel"/>
    <w:tmpl w:val="162E6940"/>
    <w:lvl w:ilvl="0" w:tplc="04190011">
      <w:start w:val="1"/>
      <w:numFmt w:val="decimal"/>
      <w:lvlText w:val="%1)"/>
      <w:lvlJc w:val="left"/>
      <w:pPr>
        <w:ind w:left="727" w:hanging="360"/>
      </w:p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5">
    <w:nsid w:val="07805C22"/>
    <w:multiLevelType w:val="singleLevel"/>
    <w:tmpl w:val="7A52F7A2"/>
    <w:lvl w:ilvl="0">
      <w:start w:val="1"/>
      <w:numFmt w:val="decimal"/>
      <w:lvlText w:val="%1."/>
      <w:legacy w:legacy="1" w:legacySpace="0" w:legacyIndent="213"/>
      <w:lvlJc w:val="left"/>
      <w:rPr>
        <w:rFonts w:ascii="Times New Roman" w:hAnsi="Times New Roman" w:cs="Times New Roman" w:hint="default"/>
      </w:rPr>
    </w:lvl>
  </w:abstractNum>
  <w:abstractNum w:abstractNumId="6">
    <w:nsid w:val="09F51C99"/>
    <w:multiLevelType w:val="singleLevel"/>
    <w:tmpl w:val="A8E4E524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7">
    <w:nsid w:val="0AB60BA7"/>
    <w:multiLevelType w:val="singleLevel"/>
    <w:tmpl w:val="8ADC8796"/>
    <w:lvl w:ilvl="0">
      <w:start w:val="1"/>
      <w:numFmt w:val="decimal"/>
      <w:lvlText w:val="%1."/>
      <w:legacy w:legacy="1" w:legacySpace="0" w:legacyIndent="219"/>
      <w:lvlJc w:val="left"/>
      <w:rPr>
        <w:rFonts w:ascii="Times New Roman" w:hAnsi="Times New Roman" w:cs="Times New Roman" w:hint="default"/>
      </w:rPr>
    </w:lvl>
  </w:abstractNum>
  <w:abstractNum w:abstractNumId="8">
    <w:nsid w:val="19661C8A"/>
    <w:multiLevelType w:val="singleLevel"/>
    <w:tmpl w:val="07662D28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9">
    <w:nsid w:val="1E94399E"/>
    <w:multiLevelType w:val="singleLevel"/>
    <w:tmpl w:val="3620EE9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0">
    <w:nsid w:val="2E564CCF"/>
    <w:multiLevelType w:val="hybridMultilevel"/>
    <w:tmpl w:val="CED0B00C"/>
    <w:lvl w:ilvl="0" w:tplc="26D4D71E">
      <w:start w:val="65535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55414A8"/>
    <w:multiLevelType w:val="hybridMultilevel"/>
    <w:tmpl w:val="1CEE3F9A"/>
    <w:lvl w:ilvl="0" w:tplc="80F24D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634E58"/>
    <w:multiLevelType w:val="singleLevel"/>
    <w:tmpl w:val="B8504752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3">
    <w:nsid w:val="35C21237"/>
    <w:multiLevelType w:val="hybridMultilevel"/>
    <w:tmpl w:val="D0247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084049"/>
    <w:multiLevelType w:val="hybridMultilevel"/>
    <w:tmpl w:val="03902B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41393"/>
    <w:multiLevelType w:val="singleLevel"/>
    <w:tmpl w:val="5344B58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6">
    <w:nsid w:val="449D06CD"/>
    <w:multiLevelType w:val="singleLevel"/>
    <w:tmpl w:val="2F0897AE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17">
    <w:nsid w:val="4ACF3263"/>
    <w:multiLevelType w:val="hybridMultilevel"/>
    <w:tmpl w:val="5F4A2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2D2C12"/>
    <w:multiLevelType w:val="singleLevel"/>
    <w:tmpl w:val="DBA4D1AE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19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D0621C"/>
    <w:multiLevelType w:val="hybridMultilevel"/>
    <w:tmpl w:val="F13A0586"/>
    <w:lvl w:ilvl="0" w:tplc="7B18D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F95DE6"/>
    <w:multiLevelType w:val="hybridMultilevel"/>
    <w:tmpl w:val="0AC69D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884DC3"/>
    <w:multiLevelType w:val="hybridMultilevel"/>
    <w:tmpl w:val="6606828A"/>
    <w:lvl w:ilvl="0" w:tplc="26D4D71E">
      <w:start w:val="65535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D32598C"/>
    <w:multiLevelType w:val="singleLevel"/>
    <w:tmpl w:val="52A610F6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4">
    <w:nsid w:val="6E85302C"/>
    <w:multiLevelType w:val="hybridMultilevel"/>
    <w:tmpl w:val="83EEC51A"/>
    <w:lvl w:ilvl="0" w:tplc="04190011">
      <w:start w:val="1"/>
      <w:numFmt w:val="decimal"/>
      <w:lvlText w:val="%1)"/>
      <w:lvlJc w:val="left"/>
      <w:pPr>
        <w:ind w:left="696" w:hanging="360"/>
      </w:p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5">
    <w:nsid w:val="7294730C"/>
    <w:multiLevelType w:val="hybridMultilevel"/>
    <w:tmpl w:val="CD469D5A"/>
    <w:lvl w:ilvl="0" w:tplc="80F24D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DB3875"/>
    <w:multiLevelType w:val="singleLevel"/>
    <w:tmpl w:val="5456C4A6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7">
    <w:nsid w:val="752430C6"/>
    <w:multiLevelType w:val="singleLevel"/>
    <w:tmpl w:val="B9AEED26"/>
    <w:lvl w:ilvl="0">
      <w:start w:val="1"/>
      <w:numFmt w:val="decimal"/>
      <w:lvlText w:val="%1.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28">
    <w:nsid w:val="7B03639C"/>
    <w:multiLevelType w:val="hybridMultilevel"/>
    <w:tmpl w:val="FE4A143A"/>
    <w:lvl w:ilvl="0" w:tplc="80F24DAE">
      <w:start w:val="65535"/>
      <w:numFmt w:val="bullet"/>
      <w:lvlText w:val="•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7B3321C4"/>
    <w:multiLevelType w:val="hybridMultilevel"/>
    <w:tmpl w:val="4A24C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D22FFC"/>
    <w:multiLevelType w:val="hybridMultilevel"/>
    <w:tmpl w:val="4AF64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8"/>
  </w:num>
  <w:num w:numId="4">
    <w:abstractNumId w:val="25"/>
  </w:num>
  <w:num w:numId="5">
    <w:abstractNumId w:val="11"/>
  </w:num>
  <w:num w:numId="6">
    <w:abstractNumId w:val="22"/>
  </w:num>
  <w:num w:numId="7">
    <w:abstractNumId w:val="10"/>
  </w:num>
  <w:num w:numId="8">
    <w:abstractNumId w:val="13"/>
  </w:num>
  <w:num w:numId="9">
    <w:abstractNumId w:val="0"/>
  </w:num>
  <w:num w:numId="10">
    <w:abstractNumId w:val="1"/>
  </w:num>
  <w:num w:numId="11">
    <w:abstractNumId w:val="2"/>
  </w:num>
  <w:num w:numId="12">
    <w:abstractNumId w:val="30"/>
  </w:num>
  <w:num w:numId="13">
    <w:abstractNumId w:val="9"/>
  </w:num>
  <w:num w:numId="14">
    <w:abstractNumId w:val="27"/>
  </w:num>
  <w:num w:numId="15">
    <w:abstractNumId w:val="15"/>
  </w:num>
  <w:num w:numId="16">
    <w:abstractNumId w:val="8"/>
  </w:num>
  <w:num w:numId="17">
    <w:abstractNumId w:val="18"/>
  </w:num>
  <w:num w:numId="18">
    <w:abstractNumId w:val="26"/>
  </w:num>
  <w:num w:numId="19">
    <w:abstractNumId w:val="14"/>
  </w:num>
  <w:num w:numId="20">
    <w:abstractNumId w:val="23"/>
  </w:num>
  <w:num w:numId="21">
    <w:abstractNumId w:val="5"/>
  </w:num>
  <w:num w:numId="22">
    <w:abstractNumId w:val="24"/>
  </w:num>
  <w:num w:numId="23">
    <w:abstractNumId w:val="6"/>
  </w:num>
  <w:num w:numId="24">
    <w:abstractNumId w:val="7"/>
  </w:num>
  <w:num w:numId="25">
    <w:abstractNumId w:val="12"/>
  </w:num>
  <w:num w:numId="26">
    <w:abstractNumId w:val="16"/>
  </w:num>
  <w:num w:numId="27">
    <w:abstractNumId w:val="21"/>
  </w:num>
  <w:num w:numId="28">
    <w:abstractNumId w:val="4"/>
  </w:num>
  <w:num w:numId="29">
    <w:abstractNumId w:val="17"/>
  </w:num>
  <w:num w:numId="30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4590C"/>
    <w:rsid w:val="00002CF4"/>
    <w:rsid w:val="00010BE2"/>
    <w:rsid w:val="000224B2"/>
    <w:rsid w:val="00032E51"/>
    <w:rsid w:val="0004112E"/>
    <w:rsid w:val="00051CE1"/>
    <w:rsid w:val="000537CD"/>
    <w:rsid w:val="00054A49"/>
    <w:rsid w:val="00057AAF"/>
    <w:rsid w:val="00057FCD"/>
    <w:rsid w:val="00062318"/>
    <w:rsid w:val="00075523"/>
    <w:rsid w:val="000769AB"/>
    <w:rsid w:val="00090148"/>
    <w:rsid w:val="0009463C"/>
    <w:rsid w:val="000A322B"/>
    <w:rsid w:val="000B7E4A"/>
    <w:rsid w:val="000C5A0E"/>
    <w:rsid w:val="000E2618"/>
    <w:rsid w:val="000E582F"/>
    <w:rsid w:val="001114EA"/>
    <w:rsid w:val="00126BF0"/>
    <w:rsid w:val="00134F6B"/>
    <w:rsid w:val="001502D4"/>
    <w:rsid w:val="001557A1"/>
    <w:rsid w:val="00156BB9"/>
    <w:rsid w:val="001578BA"/>
    <w:rsid w:val="0016546A"/>
    <w:rsid w:val="00172197"/>
    <w:rsid w:val="00175E70"/>
    <w:rsid w:val="001760D7"/>
    <w:rsid w:val="00184B5F"/>
    <w:rsid w:val="001A693F"/>
    <w:rsid w:val="001B071E"/>
    <w:rsid w:val="001C0357"/>
    <w:rsid w:val="001D6A5D"/>
    <w:rsid w:val="001E17D3"/>
    <w:rsid w:val="001E4A45"/>
    <w:rsid w:val="001F4AD6"/>
    <w:rsid w:val="001F7547"/>
    <w:rsid w:val="002043BF"/>
    <w:rsid w:val="00207CBC"/>
    <w:rsid w:val="00207D62"/>
    <w:rsid w:val="0021220F"/>
    <w:rsid w:val="002134F4"/>
    <w:rsid w:val="00227D83"/>
    <w:rsid w:val="0024238D"/>
    <w:rsid w:val="002527E9"/>
    <w:rsid w:val="00255DE9"/>
    <w:rsid w:val="00261C20"/>
    <w:rsid w:val="00261FA4"/>
    <w:rsid w:val="00265D05"/>
    <w:rsid w:val="00267E50"/>
    <w:rsid w:val="00271B21"/>
    <w:rsid w:val="002761B8"/>
    <w:rsid w:val="00283E20"/>
    <w:rsid w:val="002938C9"/>
    <w:rsid w:val="00297ECB"/>
    <w:rsid w:val="002B1C6F"/>
    <w:rsid w:val="002B6175"/>
    <w:rsid w:val="002B7249"/>
    <w:rsid w:val="002B77A7"/>
    <w:rsid w:val="002C5276"/>
    <w:rsid w:val="002D6808"/>
    <w:rsid w:val="002E3E2F"/>
    <w:rsid w:val="002E73E4"/>
    <w:rsid w:val="002F4FE7"/>
    <w:rsid w:val="00314D63"/>
    <w:rsid w:val="00317B79"/>
    <w:rsid w:val="003225B8"/>
    <w:rsid w:val="00334635"/>
    <w:rsid w:val="003369B5"/>
    <w:rsid w:val="0034443D"/>
    <w:rsid w:val="00344477"/>
    <w:rsid w:val="003467FE"/>
    <w:rsid w:val="0036563A"/>
    <w:rsid w:val="00372220"/>
    <w:rsid w:val="003734C9"/>
    <w:rsid w:val="003859F4"/>
    <w:rsid w:val="00385C0E"/>
    <w:rsid w:val="003918A4"/>
    <w:rsid w:val="003A7AA0"/>
    <w:rsid w:val="003B27C6"/>
    <w:rsid w:val="003B7147"/>
    <w:rsid w:val="003D69BF"/>
    <w:rsid w:val="00404CA0"/>
    <w:rsid w:val="004064D5"/>
    <w:rsid w:val="0041762C"/>
    <w:rsid w:val="00423678"/>
    <w:rsid w:val="00424780"/>
    <w:rsid w:val="00426D39"/>
    <w:rsid w:val="00440307"/>
    <w:rsid w:val="00442B41"/>
    <w:rsid w:val="0044342D"/>
    <w:rsid w:val="004521B7"/>
    <w:rsid w:val="00467F05"/>
    <w:rsid w:val="00470638"/>
    <w:rsid w:val="00471A46"/>
    <w:rsid w:val="00472ACD"/>
    <w:rsid w:val="00472EBE"/>
    <w:rsid w:val="00473520"/>
    <w:rsid w:val="00477A90"/>
    <w:rsid w:val="00482FA4"/>
    <w:rsid w:val="00486C9B"/>
    <w:rsid w:val="0049364A"/>
    <w:rsid w:val="00495AEB"/>
    <w:rsid w:val="004971A4"/>
    <w:rsid w:val="004A5B91"/>
    <w:rsid w:val="004B52F6"/>
    <w:rsid w:val="004C1B79"/>
    <w:rsid w:val="004C3461"/>
    <w:rsid w:val="004D15D4"/>
    <w:rsid w:val="004E2E99"/>
    <w:rsid w:val="0050408B"/>
    <w:rsid w:val="0050719F"/>
    <w:rsid w:val="005157E6"/>
    <w:rsid w:val="00520430"/>
    <w:rsid w:val="005225C8"/>
    <w:rsid w:val="00522DC9"/>
    <w:rsid w:val="00527699"/>
    <w:rsid w:val="00532DEF"/>
    <w:rsid w:val="00537A2A"/>
    <w:rsid w:val="00566FB8"/>
    <w:rsid w:val="005739B9"/>
    <w:rsid w:val="005748C8"/>
    <w:rsid w:val="00574AB6"/>
    <w:rsid w:val="00590107"/>
    <w:rsid w:val="0059154B"/>
    <w:rsid w:val="00595966"/>
    <w:rsid w:val="005A1F43"/>
    <w:rsid w:val="005A2E4F"/>
    <w:rsid w:val="005A61D6"/>
    <w:rsid w:val="005B372F"/>
    <w:rsid w:val="005B50EA"/>
    <w:rsid w:val="005C3D2A"/>
    <w:rsid w:val="005D3959"/>
    <w:rsid w:val="005E2D17"/>
    <w:rsid w:val="005E63AF"/>
    <w:rsid w:val="005E6426"/>
    <w:rsid w:val="005E6EC9"/>
    <w:rsid w:val="005F03B5"/>
    <w:rsid w:val="005F602A"/>
    <w:rsid w:val="00600A23"/>
    <w:rsid w:val="00600B23"/>
    <w:rsid w:val="00601405"/>
    <w:rsid w:val="00602343"/>
    <w:rsid w:val="0060718F"/>
    <w:rsid w:val="00611FC8"/>
    <w:rsid w:val="006152E2"/>
    <w:rsid w:val="006276D3"/>
    <w:rsid w:val="00643B78"/>
    <w:rsid w:val="0067318D"/>
    <w:rsid w:val="006865C8"/>
    <w:rsid w:val="006A5408"/>
    <w:rsid w:val="006A56DB"/>
    <w:rsid w:val="006D794D"/>
    <w:rsid w:val="006E2D5D"/>
    <w:rsid w:val="006E523E"/>
    <w:rsid w:val="006F48AF"/>
    <w:rsid w:val="00703B6E"/>
    <w:rsid w:val="00707B8C"/>
    <w:rsid w:val="00724392"/>
    <w:rsid w:val="007367E0"/>
    <w:rsid w:val="007371E5"/>
    <w:rsid w:val="0076607E"/>
    <w:rsid w:val="00767F1D"/>
    <w:rsid w:val="007743B6"/>
    <w:rsid w:val="00776785"/>
    <w:rsid w:val="00776857"/>
    <w:rsid w:val="00781B2F"/>
    <w:rsid w:val="00782BD2"/>
    <w:rsid w:val="00795486"/>
    <w:rsid w:val="007A5B18"/>
    <w:rsid w:val="007C1212"/>
    <w:rsid w:val="007C17A2"/>
    <w:rsid w:val="007C4ABA"/>
    <w:rsid w:val="007C6737"/>
    <w:rsid w:val="007E1D30"/>
    <w:rsid w:val="007E5A31"/>
    <w:rsid w:val="007E676C"/>
    <w:rsid w:val="00804D53"/>
    <w:rsid w:val="00813DD8"/>
    <w:rsid w:val="00814FE2"/>
    <w:rsid w:val="008159B3"/>
    <w:rsid w:val="00821652"/>
    <w:rsid w:val="00823AE6"/>
    <w:rsid w:val="00830A9A"/>
    <w:rsid w:val="0083276C"/>
    <w:rsid w:val="00842575"/>
    <w:rsid w:val="00844B73"/>
    <w:rsid w:val="00850B00"/>
    <w:rsid w:val="00857678"/>
    <w:rsid w:val="00877560"/>
    <w:rsid w:val="0088253A"/>
    <w:rsid w:val="0088261D"/>
    <w:rsid w:val="00892102"/>
    <w:rsid w:val="0089393D"/>
    <w:rsid w:val="008A56B2"/>
    <w:rsid w:val="008B1B79"/>
    <w:rsid w:val="008B614A"/>
    <w:rsid w:val="008C0701"/>
    <w:rsid w:val="008D5C55"/>
    <w:rsid w:val="008E0028"/>
    <w:rsid w:val="008E1236"/>
    <w:rsid w:val="00900193"/>
    <w:rsid w:val="009078B8"/>
    <w:rsid w:val="00911A12"/>
    <w:rsid w:val="009159FD"/>
    <w:rsid w:val="009200A2"/>
    <w:rsid w:val="00926113"/>
    <w:rsid w:val="009361D4"/>
    <w:rsid w:val="00936262"/>
    <w:rsid w:val="00945F2C"/>
    <w:rsid w:val="00965B50"/>
    <w:rsid w:val="00976536"/>
    <w:rsid w:val="0098028A"/>
    <w:rsid w:val="00991030"/>
    <w:rsid w:val="009A6F3A"/>
    <w:rsid w:val="009B0E63"/>
    <w:rsid w:val="009B30BE"/>
    <w:rsid w:val="009B431D"/>
    <w:rsid w:val="009C1AB1"/>
    <w:rsid w:val="009C2E71"/>
    <w:rsid w:val="009C664F"/>
    <w:rsid w:val="009D15B8"/>
    <w:rsid w:val="009E1D89"/>
    <w:rsid w:val="00A00D26"/>
    <w:rsid w:val="00A0574B"/>
    <w:rsid w:val="00A16835"/>
    <w:rsid w:val="00A16D0F"/>
    <w:rsid w:val="00A17A47"/>
    <w:rsid w:val="00A22BC6"/>
    <w:rsid w:val="00A2761D"/>
    <w:rsid w:val="00A60BB1"/>
    <w:rsid w:val="00A7051E"/>
    <w:rsid w:val="00A75808"/>
    <w:rsid w:val="00A904F9"/>
    <w:rsid w:val="00A9066B"/>
    <w:rsid w:val="00A97FFC"/>
    <w:rsid w:val="00AA264C"/>
    <w:rsid w:val="00AA3C79"/>
    <w:rsid w:val="00AB62DC"/>
    <w:rsid w:val="00AC139C"/>
    <w:rsid w:val="00AE0D5B"/>
    <w:rsid w:val="00AF701A"/>
    <w:rsid w:val="00B007B1"/>
    <w:rsid w:val="00B22F2B"/>
    <w:rsid w:val="00B22FDD"/>
    <w:rsid w:val="00B25E98"/>
    <w:rsid w:val="00B31D20"/>
    <w:rsid w:val="00B422FB"/>
    <w:rsid w:val="00B46565"/>
    <w:rsid w:val="00B4740A"/>
    <w:rsid w:val="00B53AB4"/>
    <w:rsid w:val="00B561CA"/>
    <w:rsid w:val="00B56E81"/>
    <w:rsid w:val="00B8387B"/>
    <w:rsid w:val="00B8545B"/>
    <w:rsid w:val="00BA040D"/>
    <w:rsid w:val="00BA198C"/>
    <w:rsid w:val="00BA6B22"/>
    <w:rsid w:val="00BB32F2"/>
    <w:rsid w:val="00BB7036"/>
    <w:rsid w:val="00BB7F61"/>
    <w:rsid w:val="00BC2CEC"/>
    <w:rsid w:val="00BE16DC"/>
    <w:rsid w:val="00BE1D6F"/>
    <w:rsid w:val="00BF298E"/>
    <w:rsid w:val="00BF44C0"/>
    <w:rsid w:val="00BF4C22"/>
    <w:rsid w:val="00C05364"/>
    <w:rsid w:val="00C133D0"/>
    <w:rsid w:val="00C16688"/>
    <w:rsid w:val="00C17FD6"/>
    <w:rsid w:val="00C230E2"/>
    <w:rsid w:val="00C2414C"/>
    <w:rsid w:val="00C316C5"/>
    <w:rsid w:val="00C318AC"/>
    <w:rsid w:val="00C3387F"/>
    <w:rsid w:val="00C352B3"/>
    <w:rsid w:val="00C52A00"/>
    <w:rsid w:val="00C52EFB"/>
    <w:rsid w:val="00C719DA"/>
    <w:rsid w:val="00CA070E"/>
    <w:rsid w:val="00CA316E"/>
    <w:rsid w:val="00CA7A6A"/>
    <w:rsid w:val="00CB5541"/>
    <w:rsid w:val="00CB696C"/>
    <w:rsid w:val="00CB7878"/>
    <w:rsid w:val="00CB7DD8"/>
    <w:rsid w:val="00CC09B7"/>
    <w:rsid w:val="00CC293F"/>
    <w:rsid w:val="00CC6554"/>
    <w:rsid w:val="00CD6FAC"/>
    <w:rsid w:val="00CE0F77"/>
    <w:rsid w:val="00CE5FC1"/>
    <w:rsid w:val="00CF1AC1"/>
    <w:rsid w:val="00D115FA"/>
    <w:rsid w:val="00D15B47"/>
    <w:rsid w:val="00D15CE0"/>
    <w:rsid w:val="00D161E6"/>
    <w:rsid w:val="00D20370"/>
    <w:rsid w:val="00D203A4"/>
    <w:rsid w:val="00D2566F"/>
    <w:rsid w:val="00D269DF"/>
    <w:rsid w:val="00D4590C"/>
    <w:rsid w:val="00D471EB"/>
    <w:rsid w:val="00D8629A"/>
    <w:rsid w:val="00D86539"/>
    <w:rsid w:val="00D872EC"/>
    <w:rsid w:val="00D903B0"/>
    <w:rsid w:val="00D93658"/>
    <w:rsid w:val="00D95694"/>
    <w:rsid w:val="00DA25BA"/>
    <w:rsid w:val="00DA4705"/>
    <w:rsid w:val="00DB45FE"/>
    <w:rsid w:val="00DD07B3"/>
    <w:rsid w:val="00DE3AD1"/>
    <w:rsid w:val="00DF0FBF"/>
    <w:rsid w:val="00DF5C48"/>
    <w:rsid w:val="00DF6FC7"/>
    <w:rsid w:val="00E10FA4"/>
    <w:rsid w:val="00E11B15"/>
    <w:rsid w:val="00E127C3"/>
    <w:rsid w:val="00E1569A"/>
    <w:rsid w:val="00E3706F"/>
    <w:rsid w:val="00E429F6"/>
    <w:rsid w:val="00E45A50"/>
    <w:rsid w:val="00E462D3"/>
    <w:rsid w:val="00E57C54"/>
    <w:rsid w:val="00E65932"/>
    <w:rsid w:val="00E72F04"/>
    <w:rsid w:val="00E75DFD"/>
    <w:rsid w:val="00E85F68"/>
    <w:rsid w:val="00E87491"/>
    <w:rsid w:val="00E87629"/>
    <w:rsid w:val="00E928CA"/>
    <w:rsid w:val="00E94DF6"/>
    <w:rsid w:val="00EA6AD7"/>
    <w:rsid w:val="00EB3799"/>
    <w:rsid w:val="00EB60F8"/>
    <w:rsid w:val="00EC2144"/>
    <w:rsid w:val="00EC37AD"/>
    <w:rsid w:val="00EC5B4A"/>
    <w:rsid w:val="00ED755E"/>
    <w:rsid w:val="00EE070B"/>
    <w:rsid w:val="00EE2696"/>
    <w:rsid w:val="00EF1470"/>
    <w:rsid w:val="00EF36FD"/>
    <w:rsid w:val="00F02A39"/>
    <w:rsid w:val="00F15396"/>
    <w:rsid w:val="00F2027E"/>
    <w:rsid w:val="00F262C1"/>
    <w:rsid w:val="00F42956"/>
    <w:rsid w:val="00F46A6C"/>
    <w:rsid w:val="00F47554"/>
    <w:rsid w:val="00F53C00"/>
    <w:rsid w:val="00F57FCA"/>
    <w:rsid w:val="00F73091"/>
    <w:rsid w:val="00F810E3"/>
    <w:rsid w:val="00F82090"/>
    <w:rsid w:val="00F938FB"/>
    <w:rsid w:val="00F93B74"/>
    <w:rsid w:val="00FB1C51"/>
    <w:rsid w:val="00FB2148"/>
    <w:rsid w:val="00FB3E40"/>
    <w:rsid w:val="00FC28A4"/>
    <w:rsid w:val="00FC42A8"/>
    <w:rsid w:val="00FC703A"/>
    <w:rsid w:val="00FF1026"/>
    <w:rsid w:val="00FF6F1F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90C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210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2102"/>
    <w:pPr>
      <w:keepNext/>
      <w:keepLines/>
      <w:spacing w:before="200"/>
      <w:outlineLvl w:val="2"/>
    </w:pPr>
    <w:rPr>
      <w:rFonts w:asciiTheme="majorHAnsi" w:eastAsiaTheme="majorEastAsia" w:hAnsiTheme="majorHAnsi" w:cs="Mangal"/>
      <w:b/>
      <w:bCs/>
      <w:color w:val="4F81BD" w:themeColor="accent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38F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971A4"/>
    <w:pPr>
      <w:ind w:left="720"/>
      <w:contextualSpacing/>
    </w:pPr>
    <w:rPr>
      <w:rFonts w:cs="Mangal"/>
      <w:szCs w:val="21"/>
    </w:rPr>
  </w:style>
  <w:style w:type="table" w:styleId="1-2">
    <w:name w:val="Medium Shading 1 Accent 2"/>
    <w:basedOn w:val="a1"/>
    <w:uiPriority w:val="63"/>
    <w:rsid w:val="000537CD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5">
    <w:name w:val="Абзац списка Знак"/>
    <w:link w:val="a4"/>
    <w:uiPriority w:val="99"/>
    <w:locked/>
    <w:rsid w:val="00BB7F61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89210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892102"/>
    <w:rPr>
      <w:rFonts w:asciiTheme="majorHAnsi" w:eastAsiaTheme="majorEastAsia" w:hAnsiTheme="majorHAnsi" w:cs="Mangal"/>
      <w:b/>
      <w:bCs/>
      <w:color w:val="4F81BD" w:themeColor="accent1"/>
      <w:kern w:val="1"/>
      <w:sz w:val="24"/>
      <w:szCs w:val="21"/>
      <w:lang w:eastAsia="hi-IN" w:bidi="hi-IN"/>
    </w:rPr>
  </w:style>
  <w:style w:type="paragraph" w:styleId="a6">
    <w:name w:val="Normal (Web)"/>
    <w:basedOn w:val="a"/>
    <w:uiPriority w:val="99"/>
    <w:unhideWhenUsed/>
    <w:rsid w:val="0089210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7">
    <w:name w:val="No Spacing"/>
    <w:uiPriority w:val="1"/>
    <w:qFormat/>
    <w:rsid w:val="00892102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8">
    <w:name w:val="Body Text"/>
    <w:basedOn w:val="a"/>
    <w:link w:val="a9"/>
    <w:uiPriority w:val="1"/>
    <w:qFormat/>
    <w:rsid w:val="00892102"/>
    <w:pPr>
      <w:suppressAutoHyphens w:val="0"/>
      <w:autoSpaceDE w:val="0"/>
      <w:autoSpaceDN w:val="0"/>
      <w:ind w:left="102"/>
    </w:pPr>
    <w:rPr>
      <w:rFonts w:eastAsia="Times New Roman" w:cs="Times New Roman"/>
      <w:kern w:val="0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892102"/>
    <w:rPr>
      <w:rFonts w:ascii="Times New Roman" w:eastAsia="Times New Roman" w:hAnsi="Times New Roman"/>
      <w:sz w:val="24"/>
      <w:szCs w:val="24"/>
      <w:lang w:bidi="ru-RU"/>
    </w:rPr>
  </w:style>
  <w:style w:type="paragraph" w:customStyle="1" w:styleId="c2">
    <w:name w:val="c2"/>
    <w:basedOn w:val="a"/>
    <w:rsid w:val="0050408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1">
    <w:name w:val="c1"/>
    <w:basedOn w:val="a0"/>
    <w:rsid w:val="0050408B"/>
  </w:style>
  <w:style w:type="character" w:styleId="aa">
    <w:name w:val="Hyperlink"/>
    <w:rsid w:val="00AE0D5B"/>
    <w:rPr>
      <w:color w:val="000080"/>
      <w:u w:val="single"/>
    </w:rPr>
  </w:style>
  <w:style w:type="paragraph" w:customStyle="1" w:styleId="ParagraphStyle">
    <w:name w:val="Paragraph Style"/>
    <w:rsid w:val="0009463C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of.ru/zaoch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ubric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edu.of.ru/profil/default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E5ED2-B662-4557-B695-E893E94F4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71</Pages>
  <Words>21026</Words>
  <Characters>119849</Characters>
  <Application>Microsoft Office Word</Application>
  <DocSecurity>0</DocSecurity>
  <Lines>998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F80S</dc:creator>
  <cp:lastModifiedBy>Windows User</cp:lastModifiedBy>
  <cp:revision>16</cp:revision>
  <cp:lastPrinted>2021-10-18T10:31:00Z</cp:lastPrinted>
  <dcterms:created xsi:type="dcterms:W3CDTF">2021-10-02T12:15:00Z</dcterms:created>
  <dcterms:modified xsi:type="dcterms:W3CDTF">2022-09-03T14:38:00Z</dcterms:modified>
</cp:coreProperties>
</file>